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78B1" w:rsidRPr="00365321" w:rsidRDefault="008778B1" w:rsidP="008778B1">
      <w:pPr>
        <w:jc w:val="center"/>
        <w:rPr>
          <w:b/>
          <w:sz w:val="28"/>
          <w:szCs w:val="28"/>
        </w:rPr>
      </w:pPr>
      <w:r w:rsidRPr="00365321">
        <w:rPr>
          <w:b/>
          <w:sz w:val="28"/>
          <w:szCs w:val="28"/>
        </w:rPr>
        <w:t>Автономная некоммерческая организация высшего образования</w:t>
      </w:r>
    </w:p>
    <w:p w:rsidR="008778B1" w:rsidRPr="00365321" w:rsidRDefault="008778B1" w:rsidP="008778B1">
      <w:pPr>
        <w:jc w:val="center"/>
        <w:rPr>
          <w:b/>
          <w:sz w:val="28"/>
          <w:szCs w:val="28"/>
        </w:rPr>
      </w:pPr>
      <w:r w:rsidRPr="00365321">
        <w:rPr>
          <w:b/>
          <w:sz w:val="28"/>
          <w:szCs w:val="28"/>
        </w:rPr>
        <w:t>«Открытый университет экономики, управления и права»</w:t>
      </w:r>
    </w:p>
    <w:p w:rsidR="008778B1" w:rsidRPr="00365321" w:rsidRDefault="008778B1" w:rsidP="008778B1">
      <w:pPr>
        <w:jc w:val="center"/>
        <w:rPr>
          <w:sz w:val="28"/>
          <w:szCs w:val="28"/>
        </w:rPr>
      </w:pPr>
      <w:r w:rsidRPr="00365321">
        <w:rPr>
          <w:b/>
          <w:sz w:val="28"/>
          <w:szCs w:val="28"/>
        </w:rPr>
        <w:t>(АНО ВО ОУЭП)</w:t>
      </w:r>
    </w:p>
    <w:p w:rsidR="008778B1" w:rsidRPr="00365321" w:rsidRDefault="008778B1" w:rsidP="008778B1">
      <w:pPr>
        <w:tabs>
          <w:tab w:val="left" w:pos="900"/>
          <w:tab w:val="left" w:pos="1080"/>
        </w:tabs>
        <w:suppressAutoHyphens/>
        <w:ind w:firstLine="709"/>
        <w:jc w:val="both"/>
        <w:rPr>
          <w:b/>
          <w:sz w:val="20"/>
          <w:szCs w:val="20"/>
        </w:rPr>
      </w:pPr>
    </w:p>
    <w:p w:rsidR="008778B1" w:rsidRPr="00365321" w:rsidRDefault="008778B1" w:rsidP="008778B1">
      <w:pPr>
        <w:tabs>
          <w:tab w:val="left" w:pos="900"/>
          <w:tab w:val="left" w:pos="1080"/>
        </w:tabs>
        <w:suppressAutoHyphens/>
        <w:ind w:firstLine="709"/>
        <w:jc w:val="both"/>
        <w:rPr>
          <w:b/>
          <w:sz w:val="20"/>
          <w:szCs w:val="20"/>
        </w:rPr>
      </w:pPr>
    </w:p>
    <w:p w:rsidR="008778B1" w:rsidRPr="00365321" w:rsidRDefault="008778B1" w:rsidP="008778B1">
      <w:pPr>
        <w:tabs>
          <w:tab w:val="left" w:pos="900"/>
          <w:tab w:val="left" w:pos="1080"/>
        </w:tabs>
        <w:suppressAutoHyphens/>
        <w:ind w:firstLine="709"/>
        <w:jc w:val="both"/>
        <w:rPr>
          <w:b/>
          <w:sz w:val="20"/>
          <w:szCs w:val="20"/>
        </w:rPr>
      </w:pPr>
    </w:p>
    <w:p w:rsidR="008778B1" w:rsidRPr="00365321" w:rsidRDefault="008778B1" w:rsidP="008778B1">
      <w:pPr>
        <w:tabs>
          <w:tab w:val="left" w:pos="900"/>
          <w:tab w:val="left" w:pos="1080"/>
        </w:tabs>
        <w:suppressAutoHyphens/>
        <w:ind w:firstLine="709"/>
        <w:jc w:val="both"/>
        <w:rPr>
          <w:b/>
          <w:sz w:val="20"/>
          <w:szCs w:val="20"/>
        </w:rPr>
      </w:pPr>
    </w:p>
    <w:p w:rsidR="008778B1" w:rsidRPr="000C11EC" w:rsidRDefault="008778B1" w:rsidP="008778B1">
      <w:pPr>
        <w:tabs>
          <w:tab w:val="left" w:pos="900"/>
          <w:tab w:val="left" w:pos="1080"/>
        </w:tabs>
        <w:suppressAutoHyphens/>
        <w:ind w:firstLine="709"/>
        <w:jc w:val="right"/>
        <w:rPr>
          <w:b/>
          <w:sz w:val="20"/>
          <w:szCs w:val="20"/>
        </w:rPr>
      </w:pPr>
      <w:r w:rsidRPr="000C11EC">
        <w:rPr>
          <w:b/>
          <w:sz w:val="20"/>
          <w:szCs w:val="20"/>
        </w:rPr>
        <w:t>УТВЕРЖДАЮ:</w:t>
      </w:r>
    </w:p>
    <w:p w:rsidR="008778B1" w:rsidRPr="000C11EC" w:rsidRDefault="008778B1" w:rsidP="008778B1">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8778B1" w:rsidRPr="000C11EC" w:rsidRDefault="008778B1" w:rsidP="008778B1">
      <w:pPr>
        <w:tabs>
          <w:tab w:val="left" w:pos="900"/>
          <w:tab w:val="left" w:pos="1080"/>
        </w:tabs>
        <w:suppressAutoHyphens/>
        <w:ind w:firstLine="709"/>
        <w:jc w:val="right"/>
        <w:rPr>
          <w:sz w:val="20"/>
          <w:szCs w:val="20"/>
        </w:rPr>
      </w:pPr>
    </w:p>
    <w:p w:rsidR="008778B1" w:rsidRPr="000C11EC" w:rsidRDefault="008778B1" w:rsidP="008778B1">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8778B1" w:rsidRPr="000C11EC" w:rsidRDefault="008778B1" w:rsidP="008778B1">
      <w:pPr>
        <w:tabs>
          <w:tab w:val="left" w:pos="900"/>
          <w:tab w:val="left" w:pos="1080"/>
        </w:tabs>
        <w:suppressAutoHyphens/>
        <w:ind w:firstLine="709"/>
        <w:jc w:val="right"/>
        <w:rPr>
          <w:sz w:val="20"/>
          <w:szCs w:val="20"/>
        </w:rPr>
      </w:pPr>
      <w:r w:rsidRPr="000C11EC">
        <w:rPr>
          <w:sz w:val="20"/>
          <w:szCs w:val="20"/>
        </w:rPr>
        <w:t>19 апреля 2023 г.</w:t>
      </w:r>
    </w:p>
    <w:p w:rsidR="008778B1" w:rsidRPr="000C11EC" w:rsidRDefault="008778B1" w:rsidP="008778B1">
      <w:pPr>
        <w:tabs>
          <w:tab w:val="left" w:pos="900"/>
          <w:tab w:val="left" w:pos="1080"/>
        </w:tabs>
        <w:suppressAutoHyphens/>
        <w:ind w:firstLine="709"/>
        <w:jc w:val="right"/>
        <w:rPr>
          <w:sz w:val="20"/>
          <w:szCs w:val="20"/>
        </w:rPr>
      </w:pPr>
    </w:p>
    <w:p w:rsidR="008778B1" w:rsidRPr="000C11EC" w:rsidRDefault="008778B1" w:rsidP="008778B1">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8778B1" w:rsidRPr="000C11EC" w:rsidRDefault="008778B1" w:rsidP="008778B1">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A309D8" w:rsidRPr="003D14DD" w:rsidRDefault="008778B1" w:rsidP="00A309D8">
      <w:pPr>
        <w:jc w:val="center"/>
      </w:pPr>
      <w:r>
        <w:t xml:space="preserve">  </w:t>
      </w:r>
    </w:p>
    <w:p w:rsidR="00A309D8" w:rsidRPr="003D14DD" w:rsidRDefault="00A309D8" w:rsidP="00A309D8">
      <w:pPr>
        <w:tabs>
          <w:tab w:val="left" w:pos="900"/>
          <w:tab w:val="left" w:pos="1080"/>
        </w:tabs>
        <w:suppressAutoHyphens/>
        <w:ind w:firstLine="709"/>
        <w:jc w:val="center"/>
        <w:rPr>
          <w:b/>
        </w:rPr>
      </w:pPr>
      <w:r w:rsidRPr="003D14DD">
        <w:rPr>
          <w:b/>
        </w:rPr>
        <w:t>РАБОЧАЯ ПРОГРАММА</w:t>
      </w:r>
    </w:p>
    <w:p w:rsidR="00A309D8" w:rsidRPr="003D14DD" w:rsidRDefault="00A309D8" w:rsidP="00A309D8">
      <w:pPr>
        <w:jc w:val="center"/>
        <w:rPr>
          <w:b/>
        </w:rPr>
      </w:pPr>
    </w:p>
    <w:p w:rsidR="00A309D8" w:rsidRPr="003D14DD" w:rsidRDefault="00A309D8" w:rsidP="00A309D8">
      <w:pPr>
        <w:jc w:val="center"/>
        <w:rPr>
          <w:b/>
        </w:rPr>
      </w:pPr>
      <w:r w:rsidRPr="003D14DD">
        <w:rPr>
          <w:b/>
        </w:rPr>
        <w:t>по дисциплине</w:t>
      </w:r>
    </w:p>
    <w:p w:rsidR="00A309D8" w:rsidRPr="003D14DD" w:rsidRDefault="00A309D8" w:rsidP="00A309D8">
      <w:pPr>
        <w:jc w:val="center"/>
      </w:pPr>
    </w:p>
    <w:p w:rsidR="00A309D8" w:rsidRPr="003D14DD" w:rsidRDefault="00A309D8" w:rsidP="00A309D8">
      <w:pPr>
        <w:tabs>
          <w:tab w:val="left" w:pos="900"/>
          <w:tab w:val="left" w:pos="1080"/>
        </w:tabs>
        <w:suppressAutoHyphens/>
        <w:ind w:firstLine="709"/>
        <w:jc w:val="center"/>
      </w:pPr>
      <w:r w:rsidRPr="003D14DD">
        <w:t>Наименование дисциплины Б1.О.06 Математические методы в психолого-педагогическом исследовании</w:t>
      </w:r>
    </w:p>
    <w:p w:rsidR="00A309D8" w:rsidRPr="003D14DD" w:rsidRDefault="00A309D8" w:rsidP="00A309D8">
      <w:pPr>
        <w:tabs>
          <w:tab w:val="left" w:pos="900"/>
          <w:tab w:val="left" w:pos="1080"/>
        </w:tabs>
        <w:suppressAutoHyphens/>
        <w:ind w:firstLine="709"/>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A309D8" w:rsidRPr="003D14DD" w:rsidRDefault="00A309D8" w:rsidP="00A309D8">
      <w:pPr>
        <w:jc w:val="center"/>
      </w:pPr>
    </w:p>
    <w:p w:rsidR="00A309D8" w:rsidRPr="003D14DD" w:rsidRDefault="00A309D8" w:rsidP="00A309D8">
      <w:pPr>
        <w:jc w:val="center"/>
      </w:pPr>
    </w:p>
    <w:p w:rsidR="00A309D8" w:rsidRPr="003D14DD" w:rsidRDefault="00A309D8" w:rsidP="00A309D8">
      <w:pPr>
        <w:jc w:val="center"/>
      </w:pPr>
    </w:p>
    <w:p w:rsidR="00A309D8" w:rsidRPr="003D14DD" w:rsidRDefault="008778B1" w:rsidP="00A309D8">
      <w:pPr>
        <w:jc w:val="right"/>
      </w:pPr>
      <w:r>
        <w:t xml:space="preserve"> </w:t>
      </w:r>
    </w:p>
    <w:p w:rsidR="00A309D8" w:rsidRPr="003D14DD" w:rsidRDefault="00A309D8" w:rsidP="00A309D8">
      <w:pPr>
        <w:jc w:val="right"/>
      </w:pPr>
    </w:p>
    <w:p w:rsidR="00A309D8" w:rsidRPr="003D14DD" w:rsidRDefault="00A309D8" w:rsidP="00A309D8">
      <w:pPr>
        <w:jc w:val="center"/>
      </w:pPr>
    </w:p>
    <w:p w:rsidR="00A309D8" w:rsidRPr="003D14DD" w:rsidRDefault="00A309D8" w:rsidP="00A309D8">
      <w:pPr>
        <w:tabs>
          <w:tab w:val="left" w:pos="6405"/>
        </w:tabs>
        <w:rPr>
          <w:sz w:val="20"/>
          <w:szCs w:val="20"/>
        </w:rPr>
      </w:pPr>
      <w:r w:rsidRPr="003D14DD">
        <w:rPr>
          <w:sz w:val="20"/>
          <w:szCs w:val="20"/>
        </w:rPr>
        <w:tab/>
      </w:r>
    </w:p>
    <w:p w:rsidR="00A309D8" w:rsidRPr="003D14DD" w:rsidRDefault="00A309D8" w:rsidP="00A309D8">
      <w:pPr>
        <w:jc w:val="right"/>
      </w:pPr>
    </w:p>
    <w:p w:rsidR="00A309D8" w:rsidRPr="003D14DD" w:rsidRDefault="00A309D8" w:rsidP="00A309D8">
      <w:pPr>
        <w:jc w:val="right"/>
      </w:pPr>
    </w:p>
    <w:p w:rsidR="00A309D8" w:rsidRPr="003D14DD" w:rsidRDefault="00A309D8" w:rsidP="00A309D8">
      <w:pPr>
        <w:jc w:val="right"/>
      </w:pPr>
    </w:p>
    <w:p w:rsidR="00A309D8" w:rsidRPr="003D14DD" w:rsidRDefault="00A309D8" w:rsidP="00A309D8">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A309D8" w:rsidRPr="003D14DD" w:rsidRDefault="00A309D8" w:rsidP="00A309D8">
      <w:pPr>
        <w:tabs>
          <w:tab w:val="left" w:pos="900"/>
          <w:tab w:val="left" w:pos="1080"/>
        </w:tabs>
        <w:suppressAutoHyphens/>
        <w:ind w:firstLine="709"/>
        <w:rPr>
          <w:sz w:val="20"/>
          <w:szCs w:val="20"/>
          <w:u w:val="single"/>
        </w:rPr>
      </w:pPr>
    </w:p>
    <w:p w:rsidR="00A309D8" w:rsidRPr="003D14DD" w:rsidRDefault="00A309D8" w:rsidP="00A309D8">
      <w:pPr>
        <w:ind w:firstLine="720"/>
        <w:rPr>
          <w:b/>
          <w:sz w:val="20"/>
          <w:szCs w:val="20"/>
        </w:rPr>
      </w:pPr>
      <w:r w:rsidRPr="003D14DD">
        <w:rPr>
          <w:b/>
          <w:sz w:val="20"/>
          <w:szCs w:val="20"/>
        </w:rPr>
        <w:t xml:space="preserve">Разработчик: </w:t>
      </w:r>
    </w:p>
    <w:p w:rsidR="00A309D8" w:rsidRPr="003D14DD" w:rsidRDefault="00A309D8" w:rsidP="00A309D8">
      <w:pPr>
        <w:tabs>
          <w:tab w:val="left" w:pos="900"/>
          <w:tab w:val="left" w:pos="1080"/>
        </w:tabs>
        <w:suppressAutoHyphens/>
        <w:ind w:firstLine="709"/>
        <w:rPr>
          <w:sz w:val="20"/>
          <w:szCs w:val="20"/>
          <w:u w:val="single"/>
        </w:rPr>
      </w:pPr>
      <w:r>
        <w:rPr>
          <w:bCs/>
          <w:sz w:val="20"/>
          <w:szCs w:val="20"/>
        </w:rPr>
        <w:t>Новиков В.А</w:t>
      </w:r>
      <w:r w:rsidRPr="003D14DD">
        <w:rPr>
          <w:bCs/>
          <w:sz w:val="20"/>
          <w:szCs w:val="20"/>
        </w:rPr>
        <w:t xml:space="preserve">., </w:t>
      </w:r>
      <w:proofErr w:type="spellStart"/>
      <w:r w:rsidRPr="003D14DD">
        <w:rPr>
          <w:bCs/>
          <w:sz w:val="20"/>
          <w:szCs w:val="20"/>
        </w:rPr>
        <w:t>к.</w:t>
      </w:r>
      <w:r>
        <w:rPr>
          <w:bCs/>
          <w:sz w:val="20"/>
          <w:szCs w:val="20"/>
        </w:rPr>
        <w:t>техн</w:t>
      </w:r>
      <w:r w:rsidRPr="003D14DD">
        <w:rPr>
          <w:bCs/>
          <w:sz w:val="20"/>
          <w:szCs w:val="20"/>
        </w:rPr>
        <w:t>.н</w:t>
      </w:r>
      <w:proofErr w:type="spellEnd"/>
      <w:r w:rsidRPr="003D14DD">
        <w:rPr>
          <w:bCs/>
          <w:sz w:val="20"/>
          <w:szCs w:val="20"/>
        </w:rPr>
        <w:t>.</w:t>
      </w:r>
      <w:r>
        <w:rPr>
          <w:bCs/>
          <w:sz w:val="20"/>
          <w:szCs w:val="20"/>
        </w:rPr>
        <w:t>, доц.</w:t>
      </w:r>
    </w:p>
    <w:p w:rsidR="00A309D8" w:rsidRPr="003D14DD" w:rsidRDefault="00A309D8" w:rsidP="00A309D8">
      <w:pPr>
        <w:tabs>
          <w:tab w:val="left" w:pos="900"/>
          <w:tab w:val="left" w:pos="1080"/>
        </w:tabs>
        <w:suppressAutoHyphens/>
        <w:ind w:firstLine="709"/>
        <w:rPr>
          <w:sz w:val="20"/>
          <w:szCs w:val="20"/>
          <w:u w:val="single"/>
        </w:rPr>
      </w:pPr>
    </w:p>
    <w:p w:rsidR="00A309D8" w:rsidRPr="003D14DD" w:rsidRDefault="00A309D8" w:rsidP="00A309D8">
      <w:pPr>
        <w:tabs>
          <w:tab w:val="left" w:pos="900"/>
          <w:tab w:val="left" w:pos="1080"/>
        </w:tabs>
        <w:suppressAutoHyphens/>
        <w:ind w:firstLine="709"/>
        <w:rPr>
          <w:sz w:val="20"/>
          <w:szCs w:val="20"/>
          <w:u w:val="single"/>
        </w:rPr>
      </w:pPr>
    </w:p>
    <w:p w:rsidR="00A309D8" w:rsidRPr="000E0A68" w:rsidRDefault="00A309D8" w:rsidP="00A309D8">
      <w:pPr>
        <w:pStyle w:val="11"/>
        <w:suppressAutoHyphens/>
        <w:ind w:firstLine="0"/>
        <w:rPr>
          <w:b w:val="0"/>
          <w:sz w:val="20"/>
          <w:szCs w:val="20"/>
        </w:rPr>
      </w:pPr>
    </w:p>
    <w:p w:rsidR="00A309D8" w:rsidRPr="003D14DD" w:rsidRDefault="00A309D8" w:rsidP="00A309D8">
      <w:pPr>
        <w:pStyle w:val="11"/>
        <w:suppressAutoHyphens/>
        <w:ind w:firstLine="709"/>
        <w:jc w:val="center"/>
        <w:rPr>
          <w:b w:val="0"/>
          <w:sz w:val="20"/>
          <w:szCs w:val="20"/>
        </w:rPr>
      </w:pPr>
    </w:p>
    <w:p w:rsidR="00A309D8" w:rsidRPr="003D14DD" w:rsidRDefault="00A309D8" w:rsidP="00A309D8">
      <w:pPr>
        <w:pStyle w:val="11"/>
        <w:suppressAutoHyphens/>
        <w:ind w:firstLine="709"/>
        <w:jc w:val="center"/>
        <w:rPr>
          <w:b w:val="0"/>
          <w:sz w:val="20"/>
          <w:szCs w:val="20"/>
        </w:rPr>
      </w:pPr>
    </w:p>
    <w:p w:rsidR="00A309D8" w:rsidRPr="003D14DD" w:rsidRDefault="00A309D8" w:rsidP="00A309D8">
      <w:pPr>
        <w:pStyle w:val="11"/>
        <w:suppressAutoHyphens/>
        <w:ind w:firstLine="709"/>
        <w:jc w:val="center"/>
        <w:rPr>
          <w:b w:val="0"/>
          <w:sz w:val="20"/>
          <w:szCs w:val="20"/>
        </w:rPr>
      </w:pPr>
    </w:p>
    <w:p w:rsidR="00A309D8" w:rsidRPr="003D14DD" w:rsidRDefault="00A309D8" w:rsidP="00A309D8">
      <w:pPr>
        <w:pStyle w:val="11"/>
        <w:suppressAutoHyphens/>
        <w:ind w:firstLine="709"/>
        <w:jc w:val="center"/>
        <w:rPr>
          <w:b w:val="0"/>
          <w:sz w:val="20"/>
          <w:szCs w:val="20"/>
        </w:rPr>
      </w:pPr>
    </w:p>
    <w:p w:rsidR="00A309D8" w:rsidRPr="003D14DD" w:rsidRDefault="00A309D8" w:rsidP="00A309D8">
      <w:pPr>
        <w:pStyle w:val="11"/>
        <w:suppressAutoHyphens/>
        <w:ind w:firstLine="709"/>
        <w:jc w:val="center"/>
        <w:rPr>
          <w:b w:val="0"/>
          <w:sz w:val="20"/>
          <w:szCs w:val="20"/>
        </w:rPr>
      </w:pPr>
    </w:p>
    <w:p w:rsidR="00A309D8" w:rsidRPr="003D14DD" w:rsidRDefault="00A309D8" w:rsidP="00A309D8">
      <w:pPr>
        <w:pStyle w:val="11"/>
        <w:suppressAutoHyphens/>
        <w:ind w:firstLine="709"/>
        <w:jc w:val="center"/>
        <w:rPr>
          <w:b w:val="0"/>
          <w:sz w:val="20"/>
          <w:szCs w:val="20"/>
        </w:rPr>
      </w:pPr>
    </w:p>
    <w:p w:rsidR="008778B1" w:rsidRDefault="00A309D8" w:rsidP="00A309D8">
      <w:pPr>
        <w:ind w:firstLine="709"/>
        <w:jc w:val="center"/>
        <w:rPr>
          <w:sz w:val="20"/>
          <w:szCs w:val="20"/>
        </w:rPr>
      </w:pPr>
      <w:r>
        <w:rPr>
          <w:sz w:val="20"/>
          <w:szCs w:val="20"/>
        </w:rPr>
        <w:t>Москва 202</w:t>
      </w:r>
      <w:r w:rsidR="008778B1">
        <w:rPr>
          <w:sz w:val="20"/>
          <w:szCs w:val="20"/>
        </w:rPr>
        <w:t>3</w:t>
      </w:r>
    </w:p>
    <w:p w:rsidR="008778B1" w:rsidRDefault="008778B1">
      <w:pPr>
        <w:spacing w:after="160" w:line="259" w:lineRule="auto"/>
        <w:rPr>
          <w:sz w:val="20"/>
          <w:szCs w:val="20"/>
        </w:rPr>
      </w:pPr>
      <w:r>
        <w:rPr>
          <w:sz w:val="20"/>
          <w:szCs w:val="20"/>
        </w:rPr>
        <w:br w:type="page"/>
      </w:r>
    </w:p>
    <w:p w:rsidR="00A309D8" w:rsidRPr="003D14DD" w:rsidRDefault="00A309D8" w:rsidP="00A309D8">
      <w:pPr>
        <w:ind w:firstLine="709"/>
        <w:jc w:val="center"/>
        <w:rPr>
          <w:sz w:val="20"/>
          <w:szCs w:val="20"/>
        </w:rPr>
      </w:pPr>
      <w:bookmarkStart w:id="0" w:name="_GoBack"/>
      <w:bookmarkEnd w:id="0"/>
    </w:p>
    <w:p w:rsidR="00A309D8" w:rsidRPr="003D14DD" w:rsidRDefault="00A309D8" w:rsidP="00A309D8">
      <w:pPr>
        <w:pStyle w:val="11"/>
        <w:suppressAutoHyphens/>
        <w:ind w:firstLine="709"/>
        <w:jc w:val="center"/>
        <w:rPr>
          <w:b w:val="0"/>
          <w:sz w:val="20"/>
          <w:szCs w:val="20"/>
        </w:rPr>
      </w:pPr>
    </w:p>
    <w:p w:rsidR="00590E01" w:rsidRPr="003D14DD" w:rsidRDefault="00590E01" w:rsidP="00590E01">
      <w:pPr>
        <w:pStyle w:val="11"/>
        <w:suppressAutoHyphens/>
        <w:ind w:firstLine="709"/>
        <w:jc w:val="both"/>
      </w:pPr>
      <w:r w:rsidRPr="003D14DD">
        <w:t xml:space="preserve"> </w:t>
      </w:r>
    </w:p>
    <w:p w:rsidR="00590E01" w:rsidRPr="003D14DD" w:rsidRDefault="00590E01" w:rsidP="00590E01">
      <w:pPr>
        <w:tabs>
          <w:tab w:val="left" w:pos="900"/>
        </w:tabs>
        <w:suppressAutoHyphens/>
        <w:ind w:firstLine="709"/>
        <w:jc w:val="both"/>
        <w:rPr>
          <w:sz w:val="20"/>
          <w:szCs w:val="20"/>
        </w:rPr>
      </w:pPr>
      <w:r w:rsidRPr="003D14DD">
        <w:rPr>
          <w:b/>
          <w:sz w:val="20"/>
          <w:szCs w:val="20"/>
        </w:rPr>
        <w:t>1. Цели и задачи дисциплины</w:t>
      </w:r>
    </w:p>
    <w:p w:rsidR="00590E01" w:rsidRPr="003D14DD" w:rsidRDefault="00590E01" w:rsidP="00590E01">
      <w:pPr>
        <w:suppressAutoHyphens/>
        <w:ind w:firstLine="709"/>
        <w:jc w:val="both"/>
        <w:rPr>
          <w:sz w:val="20"/>
          <w:szCs w:val="20"/>
        </w:rPr>
      </w:pPr>
      <w:r w:rsidRPr="003D14DD">
        <w:rPr>
          <w:b/>
          <w:i/>
          <w:sz w:val="20"/>
          <w:szCs w:val="20"/>
        </w:rPr>
        <w:t>Цель</w:t>
      </w:r>
      <w:r w:rsidRPr="003D14DD">
        <w:rPr>
          <w:sz w:val="20"/>
          <w:szCs w:val="20"/>
        </w:rPr>
        <w:t xml:space="preserve"> </w:t>
      </w:r>
      <w:r w:rsidRPr="003D14DD">
        <w:rPr>
          <w:b/>
          <w:i/>
          <w:sz w:val="20"/>
          <w:szCs w:val="20"/>
        </w:rPr>
        <w:t>дисциплины</w:t>
      </w:r>
      <w:r w:rsidRPr="003D14DD">
        <w:rPr>
          <w:sz w:val="20"/>
          <w:szCs w:val="20"/>
        </w:rPr>
        <w:t xml:space="preserve"> - сформировать способность обосновывать свои выводы и рекомендации статистическими методами обработки эмпирического материала, выявлять закономерные зависимости, тем самым систематизировать мышление педагогов-исследователей. </w:t>
      </w:r>
    </w:p>
    <w:p w:rsidR="00590E01" w:rsidRPr="003D14DD" w:rsidRDefault="00590E01" w:rsidP="00590E01">
      <w:pPr>
        <w:suppressAutoHyphens/>
        <w:ind w:firstLine="709"/>
        <w:jc w:val="both"/>
        <w:rPr>
          <w:sz w:val="20"/>
          <w:szCs w:val="20"/>
        </w:rPr>
      </w:pPr>
      <w:r w:rsidRPr="003D14DD">
        <w:rPr>
          <w:b/>
          <w:i/>
          <w:sz w:val="20"/>
          <w:szCs w:val="20"/>
        </w:rPr>
        <w:t>Задачи дисциплины:</w:t>
      </w:r>
      <w:r w:rsidRPr="003D14DD">
        <w:rPr>
          <w:sz w:val="20"/>
          <w:szCs w:val="20"/>
        </w:rPr>
        <w:t xml:space="preserve"> </w:t>
      </w:r>
    </w:p>
    <w:p w:rsidR="00590E01" w:rsidRPr="003D14DD" w:rsidRDefault="00590E01" w:rsidP="00590E01">
      <w:pPr>
        <w:numPr>
          <w:ilvl w:val="0"/>
          <w:numId w:val="23"/>
        </w:numPr>
        <w:tabs>
          <w:tab w:val="left" w:pos="720"/>
          <w:tab w:val="left" w:pos="900"/>
        </w:tabs>
        <w:suppressAutoHyphens/>
        <w:autoSpaceDE w:val="0"/>
        <w:autoSpaceDN w:val="0"/>
        <w:adjustRightInd w:val="0"/>
        <w:ind w:left="0" w:firstLine="709"/>
        <w:jc w:val="both"/>
        <w:rPr>
          <w:bCs/>
          <w:sz w:val="20"/>
          <w:szCs w:val="20"/>
        </w:rPr>
      </w:pPr>
      <w:r w:rsidRPr="003D14DD">
        <w:rPr>
          <w:bCs/>
          <w:sz w:val="20"/>
          <w:szCs w:val="20"/>
        </w:rPr>
        <w:t>ознакомить с основами использования прикладной математики, категориального аппарата и статистических критериев в качестве доказательной базы психолого-педагогических исследований;</w:t>
      </w:r>
    </w:p>
    <w:p w:rsidR="00590E01" w:rsidRPr="003D14DD" w:rsidRDefault="00590E01" w:rsidP="00590E01">
      <w:pPr>
        <w:numPr>
          <w:ilvl w:val="0"/>
          <w:numId w:val="23"/>
        </w:numPr>
        <w:tabs>
          <w:tab w:val="left" w:pos="720"/>
          <w:tab w:val="left" w:pos="900"/>
        </w:tabs>
        <w:suppressAutoHyphens/>
        <w:ind w:left="0" w:firstLine="709"/>
        <w:jc w:val="both"/>
        <w:rPr>
          <w:sz w:val="20"/>
          <w:szCs w:val="20"/>
        </w:rPr>
      </w:pPr>
      <w:r w:rsidRPr="003D14DD">
        <w:rPr>
          <w:bCs/>
          <w:sz w:val="20"/>
          <w:szCs w:val="20"/>
        </w:rPr>
        <w:t>обосновать н</w:t>
      </w:r>
      <w:r w:rsidRPr="003D14DD">
        <w:rPr>
          <w:sz w:val="20"/>
          <w:szCs w:val="20"/>
        </w:rPr>
        <w:t>еобходимость систематизации и обработки фактических данных, применения методов сбора, систематизации и использования статистических данных для получения научных и практических выводов;</w:t>
      </w:r>
    </w:p>
    <w:p w:rsidR="00590E01" w:rsidRPr="003D14DD" w:rsidRDefault="00590E01" w:rsidP="00590E01">
      <w:pPr>
        <w:numPr>
          <w:ilvl w:val="0"/>
          <w:numId w:val="23"/>
        </w:numPr>
        <w:tabs>
          <w:tab w:val="left" w:pos="720"/>
          <w:tab w:val="left" w:pos="900"/>
        </w:tabs>
        <w:suppressAutoHyphens/>
        <w:autoSpaceDE w:val="0"/>
        <w:autoSpaceDN w:val="0"/>
        <w:adjustRightInd w:val="0"/>
        <w:ind w:left="0" w:firstLine="709"/>
        <w:jc w:val="both"/>
        <w:rPr>
          <w:sz w:val="20"/>
          <w:szCs w:val="20"/>
        </w:rPr>
      </w:pPr>
      <w:r w:rsidRPr="003D14DD">
        <w:rPr>
          <w:sz w:val="20"/>
          <w:szCs w:val="20"/>
        </w:rPr>
        <w:t>показать возможности статистической обработки результатов эмпирических и теоретических исследований для получения наиболее полной психологической и педагогической информации;</w:t>
      </w:r>
    </w:p>
    <w:p w:rsidR="00590E01" w:rsidRPr="003D14DD" w:rsidRDefault="00F82CE4" w:rsidP="00590E01">
      <w:pPr>
        <w:numPr>
          <w:ilvl w:val="0"/>
          <w:numId w:val="23"/>
        </w:numPr>
        <w:tabs>
          <w:tab w:val="left" w:pos="720"/>
          <w:tab w:val="left" w:pos="900"/>
        </w:tabs>
        <w:suppressAutoHyphens/>
        <w:ind w:left="0" w:firstLine="709"/>
        <w:jc w:val="both"/>
        <w:rPr>
          <w:sz w:val="20"/>
          <w:szCs w:val="20"/>
        </w:rPr>
      </w:pPr>
      <w:r>
        <w:rPr>
          <w:sz w:val="20"/>
          <w:szCs w:val="20"/>
        </w:rPr>
        <w:t xml:space="preserve">показать </w:t>
      </w:r>
      <w:r w:rsidR="00590E01" w:rsidRPr="003D14DD">
        <w:rPr>
          <w:sz w:val="20"/>
          <w:szCs w:val="20"/>
        </w:rPr>
        <w:t>как получаемая в ходе эмпирических исследований масса эмпирических фактов стала достоверным научным знанием;</w:t>
      </w:r>
    </w:p>
    <w:p w:rsidR="00590E01" w:rsidRPr="003D14DD" w:rsidRDefault="00590E01" w:rsidP="00590E01">
      <w:pPr>
        <w:numPr>
          <w:ilvl w:val="0"/>
          <w:numId w:val="23"/>
        </w:numPr>
        <w:tabs>
          <w:tab w:val="left" w:pos="720"/>
          <w:tab w:val="left" w:pos="900"/>
        </w:tabs>
        <w:suppressAutoHyphens/>
        <w:ind w:left="0" w:firstLine="709"/>
        <w:jc w:val="both"/>
        <w:rPr>
          <w:sz w:val="20"/>
          <w:szCs w:val="20"/>
        </w:rPr>
      </w:pPr>
      <w:r w:rsidRPr="003D14DD">
        <w:rPr>
          <w:sz w:val="20"/>
          <w:szCs w:val="20"/>
        </w:rPr>
        <w:t>разъяснить, на какой основе осуществляется оценка надеж</w:t>
      </w:r>
      <w:r w:rsidRPr="003D14DD">
        <w:rPr>
          <w:sz w:val="20"/>
          <w:szCs w:val="20"/>
        </w:rPr>
        <w:softHyphen/>
        <w:t>ности и точности выводов, сделанных на основании как ограниченного, так и обширного статистического материала, а также практическая оценка сте</w:t>
      </w:r>
      <w:r w:rsidRPr="003D14DD">
        <w:rPr>
          <w:sz w:val="20"/>
          <w:szCs w:val="20"/>
        </w:rPr>
        <w:softHyphen/>
        <w:t>пени достоверности полученных выводов.</w:t>
      </w:r>
    </w:p>
    <w:p w:rsidR="00590E01" w:rsidRPr="003D14DD" w:rsidRDefault="00590E01" w:rsidP="00590E01">
      <w:pPr>
        <w:tabs>
          <w:tab w:val="left" w:pos="900"/>
        </w:tabs>
        <w:suppressAutoHyphens/>
        <w:ind w:firstLine="709"/>
        <w:jc w:val="both"/>
        <w:rPr>
          <w:b/>
          <w:sz w:val="20"/>
          <w:szCs w:val="20"/>
        </w:rPr>
      </w:pPr>
    </w:p>
    <w:p w:rsidR="00590E01" w:rsidRPr="003D14DD" w:rsidRDefault="00590E01" w:rsidP="00590E01">
      <w:pPr>
        <w:tabs>
          <w:tab w:val="left" w:pos="900"/>
        </w:tabs>
        <w:suppressAutoHyphens/>
        <w:ind w:firstLine="709"/>
        <w:jc w:val="both"/>
        <w:rPr>
          <w:b/>
          <w:sz w:val="20"/>
          <w:szCs w:val="20"/>
        </w:rPr>
      </w:pPr>
      <w:r w:rsidRPr="003D14DD">
        <w:rPr>
          <w:b/>
          <w:sz w:val="20"/>
          <w:szCs w:val="20"/>
        </w:rPr>
        <w:t>2. Место дисциплины в структуре ОП</w:t>
      </w:r>
    </w:p>
    <w:p w:rsidR="00590E01" w:rsidRPr="003D14DD" w:rsidRDefault="00590E01" w:rsidP="00590E01">
      <w:pPr>
        <w:tabs>
          <w:tab w:val="left" w:pos="900"/>
        </w:tabs>
        <w:suppressAutoHyphens/>
        <w:ind w:firstLine="709"/>
        <w:jc w:val="both"/>
        <w:rPr>
          <w:sz w:val="20"/>
          <w:szCs w:val="20"/>
        </w:rPr>
      </w:pPr>
      <w:r w:rsidRPr="003D14DD">
        <w:rPr>
          <w:sz w:val="20"/>
          <w:szCs w:val="20"/>
        </w:rPr>
        <w:t>Дисциплина «Математические методы в психолого-педагогическом исследовании» относится к обязательной части Блока 1.</w:t>
      </w:r>
    </w:p>
    <w:p w:rsidR="00590E01" w:rsidRPr="003D14DD" w:rsidRDefault="00590E01" w:rsidP="00590E01">
      <w:pPr>
        <w:pStyle w:val="af3"/>
        <w:tabs>
          <w:tab w:val="left" w:pos="240"/>
          <w:tab w:val="left" w:pos="840"/>
          <w:tab w:val="left" w:pos="900"/>
        </w:tabs>
        <w:autoSpaceDE/>
        <w:adjustRightInd/>
        <w:ind w:firstLine="709"/>
        <w:jc w:val="both"/>
        <w:rPr>
          <w:rFonts w:ascii="Times New Roman" w:hAnsi="Times New Roman"/>
          <w:b/>
        </w:rPr>
      </w:pPr>
    </w:p>
    <w:p w:rsidR="00590E01" w:rsidRPr="003D14DD" w:rsidRDefault="00590E01" w:rsidP="00590E01">
      <w:pPr>
        <w:pStyle w:val="af3"/>
        <w:tabs>
          <w:tab w:val="left" w:pos="240"/>
          <w:tab w:val="left" w:pos="840"/>
          <w:tab w:val="left" w:pos="900"/>
        </w:tabs>
        <w:autoSpaceDE/>
        <w:adjustRightInd/>
        <w:ind w:firstLine="709"/>
        <w:jc w:val="both"/>
        <w:rPr>
          <w:rFonts w:ascii="Times New Roman" w:hAnsi="Times New Roman"/>
          <w:b/>
        </w:rPr>
      </w:pPr>
      <w:r w:rsidRPr="003D14DD">
        <w:rPr>
          <w:rFonts w:ascii="Times New Roman" w:hAnsi="Times New Roman"/>
          <w:b/>
        </w:rPr>
        <w:t>3. Планируемые результаты обучения по дисциплине</w:t>
      </w:r>
    </w:p>
    <w:p w:rsidR="00590E01" w:rsidRPr="003D14DD" w:rsidRDefault="00590E01" w:rsidP="00590E01">
      <w:pPr>
        <w:tabs>
          <w:tab w:val="left" w:pos="900"/>
          <w:tab w:val="left" w:pos="2520"/>
        </w:tabs>
        <w:ind w:firstLine="720"/>
        <w:rPr>
          <w:sz w:val="20"/>
          <w:szCs w:val="20"/>
        </w:rPr>
      </w:pPr>
      <w:r w:rsidRPr="003D14DD">
        <w:rPr>
          <w:sz w:val="20"/>
          <w:szCs w:val="20"/>
        </w:rPr>
        <w:t>В результате изучения дисциплины обучающийся должен освоить:</w:t>
      </w:r>
    </w:p>
    <w:p w:rsidR="00590E01" w:rsidRPr="003D14DD" w:rsidRDefault="00590E01" w:rsidP="00590E01">
      <w:pPr>
        <w:pStyle w:val="af3"/>
        <w:tabs>
          <w:tab w:val="left" w:pos="900"/>
        </w:tabs>
        <w:autoSpaceDE/>
        <w:adjustRightInd/>
        <w:ind w:firstLine="720"/>
        <w:jc w:val="both"/>
        <w:rPr>
          <w:rFonts w:ascii="Times New Roman" w:hAnsi="Times New Roman" w:cs="Times New Roman"/>
          <w:i/>
        </w:rPr>
      </w:pPr>
      <w:r w:rsidRPr="003D14DD">
        <w:rPr>
          <w:rFonts w:ascii="Times New Roman" w:hAnsi="Times New Roman" w:cs="Times New Roman"/>
          <w:i/>
        </w:rPr>
        <w:t>Общепрофессиональные компетенции:</w:t>
      </w:r>
    </w:p>
    <w:p w:rsidR="00590E01" w:rsidRPr="003D14DD" w:rsidRDefault="00590E01" w:rsidP="00590E01">
      <w:pPr>
        <w:pStyle w:val="af3"/>
        <w:tabs>
          <w:tab w:val="left" w:pos="900"/>
        </w:tabs>
        <w:autoSpaceDE/>
        <w:adjustRightInd/>
        <w:ind w:firstLine="720"/>
        <w:jc w:val="both"/>
        <w:rPr>
          <w:rFonts w:ascii="Times New Roman" w:hAnsi="Times New Roman" w:cs="Times New Roman"/>
        </w:rPr>
      </w:pPr>
      <w:r w:rsidRPr="003D14DD">
        <w:rPr>
          <w:rFonts w:ascii="Times New Roman" w:hAnsi="Times New Roman" w:cs="Times New Roman"/>
        </w:rPr>
        <w:t>ОПК-2. Способен проектировать основные и дополнительные образовательные программы и разрабатывать научно-методическое обеспечение их реализации</w:t>
      </w:r>
    </w:p>
    <w:p w:rsidR="00590E01" w:rsidRPr="003D14DD" w:rsidRDefault="00590E01" w:rsidP="00590E01">
      <w:pPr>
        <w:pStyle w:val="af3"/>
        <w:tabs>
          <w:tab w:val="left" w:pos="900"/>
        </w:tabs>
        <w:autoSpaceDE/>
        <w:adjustRightInd/>
        <w:ind w:firstLine="720"/>
        <w:jc w:val="both"/>
        <w:rPr>
          <w:rFonts w:ascii="Times New Roman" w:hAnsi="Times New Roman" w:cs="Times New Roman"/>
        </w:rPr>
      </w:pPr>
      <w:r w:rsidRPr="003D14DD">
        <w:rPr>
          <w:rFonts w:ascii="Times New Roman" w:hAnsi="Times New Roman" w:cs="Times New Roman"/>
        </w:rPr>
        <w:t>ОПК-6. Способен проектировать и использовать эффективные психолого-педагогические, в том числе инклюзивные, технологии в профессиональной деятельности, необходимые для индивидуализации обучения, развития, воспитания обучающихся с особыми образовательными потребностями</w:t>
      </w:r>
    </w:p>
    <w:p w:rsidR="00590E01" w:rsidRPr="003D14DD" w:rsidRDefault="00590E01" w:rsidP="00590E01">
      <w:pPr>
        <w:pStyle w:val="af3"/>
        <w:tabs>
          <w:tab w:val="left" w:pos="900"/>
        </w:tabs>
        <w:autoSpaceDE/>
        <w:adjustRightInd/>
        <w:ind w:firstLine="720"/>
        <w:jc w:val="both"/>
        <w:rPr>
          <w:rFonts w:ascii="Times New Roman" w:hAnsi="Times New Roman" w:cs="Times New Roman"/>
        </w:rPr>
      </w:pPr>
      <w:r w:rsidRPr="003D14DD">
        <w:rPr>
          <w:rFonts w:ascii="Times New Roman" w:hAnsi="Times New Roman" w:cs="Times New Roman"/>
        </w:rPr>
        <w:t>ОПК-8. Способен проектировать педагогическую деятельность на основе специальных научных знаний и результатов исследований</w:t>
      </w:r>
    </w:p>
    <w:p w:rsidR="00590E01" w:rsidRPr="003D14DD" w:rsidRDefault="00590E01" w:rsidP="00590E01">
      <w:pPr>
        <w:tabs>
          <w:tab w:val="left" w:pos="900"/>
        </w:tabs>
        <w:suppressAutoHyphens/>
        <w:ind w:firstLine="720"/>
        <w:jc w:val="both"/>
        <w:rPr>
          <w:b/>
          <w:i/>
          <w:sz w:val="20"/>
          <w:szCs w:val="20"/>
        </w:rPr>
      </w:pPr>
    </w:p>
    <w:p w:rsidR="00590E01" w:rsidRPr="003D14DD" w:rsidRDefault="00590E01" w:rsidP="00590E01">
      <w:pPr>
        <w:tabs>
          <w:tab w:val="left" w:pos="900"/>
        </w:tabs>
        <w:suppressAutoHyphens/>
        <w:ind w:firstLine="720"/>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590E01" w:rsidRPr="003D14DD" w:rsidRDefault="00590E01" w:rsidP="00590E01">
      <w:pPr>
        <w:tabs>
          <w:tab w:val="left" w:pos="900"/>
        </w:tabs>
        <w:ind w:firstLine="709"/>
        <w:rPr>
          <w:b/>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3"/>
        <w:gridCol w:w="3220"/>
        <w:gridCol w:w="3265"/>
      </w:tblGrid>
      <w:tr w:rsidR="00590E01" w:rsidRPr="003D14DD" w:rsidTr="004D69F2">
        <w:trPr>
          <w:trHeight w:val="575"/>
        </w:trPr>
        <w:tc>
          <w:tcPr>
            <w:tcW w:w="3163" w:type="dxa"/>
          </w:tcPr>
          <w:p w:rsidR="00590E01" w:rsidRPr="003D14DD" w:rsidRDefault="00590E01"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220" w:type="dxa"/>
          </w:tcPr>
          <w:p w:rsidR="00590E01" w:rsidRPr="003D14DD" w:rsidRDefault="00590E01" w:rsidP="004D69F2">
            <w:pPr>
              <w:tabs>
                <w:tab w:val="left" w:pos="1080"/>
              </w:tabs>
              <w:jc w:val="center"/>
              <w:rPr>
                <w:b/>
                <w:sz w:val="20"/>
                <w:szCs w:val="20"/>
              </w:rPr>
            </w:pPr>
            <w:r w:rsidRPr="003D14DD">
              <w:rPr>
                <w:b/>
                <w:sz w:val="20"/>
                <w:szCs w:val="20"/>
              </w:rPr>
              <w:t>Индикаторы достижения компетенции</w:t>
            </w:r>
          </w:p>
        </w:tc>
        <w:tc>
          <w:tcPr>
            <w:tcW w:w="3265" w:type="dxa"/>
          </w:tcPr>
          <w:p w:rsidR="00590E01" w:rsidRPr="003D14DD" w:rsidRDefault="00590E01"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590E01" w:rsidRPr="003D14DD" w:rsidTr="004D69F2">
        <w:trPr>
          <w:trHeight w:val="953"/>
        </w:trPr>
        <w:tc>
          <w:tcPr>
            <w:tcW w:w="3163" w:type="dxa"/>
            <w:vMerge w:val="restart"/>
          </w:tcPr>
          <w:p w:rsidR="00590E01" w:rsidRPr="003D14DD" w:rsidRDefault="00590E01" w:rsidP="004D69F2">
            <w:pPr>
              <w:jc w:val="both"/>
              <w:rPr>
                <w:sz w:val="20"/>
                <w:szCs w:val="20"/>
              </w:rPr>
            </w:pPr>
            <w:r w:rsidRPr="003D14DD">
              <w:rPr>
                <w:sz w:val="20"/>
                <w:szCs w:val="20"/>
              </w:rPr>
              <w:t>ОПК-2. Способен проектировать основные и дополнительные образовательные программы и разрабатывать научно-методическое обеспечение их реализации</w:t>
            </w:r>
          </w:p>
        </w:tc>
        <w:tc>
          <w:tcPr>
            <w:tcW w:w="3220" w:type="dxa"/>
            <w:vMerge w:val="restart"/>
          </w:tcPr>
          <w:p w:rsidR="00590E01" w:rsidRPr="003D14DD" w:rsidRDefault="00590E01" w:rsidP="004D69F2">
            <w:pPr>
              <w:shd w:val="clear" w:color="auto" w:fill="FFFFFF"/>
              <w:rPr>
                <w:sz w:val="20"/>
                <w:szCs w:val="20"/>
              </w:rPr>
            </w:pPr>
            <w:r w:rsidRPr="003D14DD">
              <w:rPr>
                <w:sz w:val="20"/>
                <w:szCs w:val="20"/>
              </w:rPr>
              <w:t>ОПК-2.1. Знать:</w:t>
            </w:r>
          </w:p>
          <w:p w:rsidR="00590E01" w:rsidRPr="003D14DD" w:rsidRDefault="00590E01" w:rsidP="004D69F2">
            <w:pPr>
              <w:rPr>
                <w:sz w:val="20"/>
                <w:szCs w:val="20"/>
              </w:rPr>
            </w:pPr>
            <w:r w:rsidRPr="003D14DD">
              <w:rPr>
                <w:sz w:val="20"/>
                <w:szCs w:val="20"/>
              </w:rPr>
              <w:t>содержание основных нормативных документов, необходимых для проектирования образовательных программ,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590E01" w:rsidRPr="003D14DD" w:rsidRDefault="00590E01" w:rsidP="004D69F2">
            <w:pPr>
              <w:rPr>
                <w:sz w:val="20"/>
                <w:szCs w:val="20"/>
              </w:rPr>
            </w:pPr>
          </w:p>
          <w:p w:rsidR="00590E01" w:rsidRPr="003D14DD" w:rsidRDefault="00590E01" w:rsidP="004D69F2">
            <w:pPr>
              <w:shd w:val="clear" w:color="auto" w:fill="FFFFFF"/>
              <w:rPr>
                <w:sz w:val="20"/>
                <w:szCs w:val="20"/>
              </w:rPr>
            </w:pPr>
            <w:r w:rsidRPr="003D14DD">
              <w:rPr>
                <w:sz w:val="20"/>
                <w:szCs w:val="20"/>
              </w:rPr>
              <w:t>ОПК-2.2. Уметь:</w:t>
            </w:r>
          </w:p>
          <w:p w:rsidR="00590E01" w:rsidRPr="003D14DD" w:rsidRDefault="00590E01" w:rsidP="004D69F2">
            <w:pPr>
              <w:shd w:val="clear" w:color="auto" w:fill="FFFFFF"/>
              <w:rPr>
                <w:sz w:val="20"/>
                <w:szCs w:val="20"/>
              </w:rPr>
            </w:pPr>
            <w:r w:rsidRPr="003D14DD">
              <w:rPr>
                <w:sz w:val="20"/>
                <w:szCs w:val="20"/>
              </w:rPr>
              <w:t xml:space="preserve">учитывать различные контексты, в которых протекают процессы обучения, воспитания и социализации при проектировании </w:t>
            </w:r>
            <w:r w:rsidRPr="003D14DD">
              <w:rPr>
                <w:sz w:val="20"/>
                <w:szCs w:val="20"/>
              </w:rPr>
              <w:lastRenderedPageBreak/>
              <w:t>образовательных программ, использовать методы педагогической диагностики, осуществлять проектную деятельность по разработке образовательных программ,</w:t>
            </w:r>
          </w:p>
          <w:p w:rsidR="00590E01" w:rsidRPr="003D14DD" w:rsidRDefault="00590E01" w:rsidP="004D69F2">
            <w:pPr>
              <w:rPr>
                <w:sz w:val="20"/>
                <w:szCs w:val="20"/>
              </w:rPr>
            </w:pPr>
            <w:r w:rsidRPr="003D14DD">
              <w:rPr>
                <w:sz w:val="20"/>
                <w:szCs w:val="20"/>
              </w:rPr>
              <w:t>проектировать отдельные структурные компоненты образовательных программ</w:t>
            </w:r>
          </w:p>
          <w:p w:rsidR="00590E01" w:rsidRPr="003D14DD" w:rsidRDefault="00590E01" w:rsidP="004D69F2">
            <w:pPr>
              <w:rPr>
                <w:sz w:val="20"/>
                <w:szCs w:val="20"/>
              </w:rPr>
            </w:pPr>
          </w:p>
          <w:p w:rsidR="00590E01" w:rsidRPr="003D14DD" w:rsidRDefault="00590E01" w:rsidP="004D69F2">
            <w:pPr>
              <w:shd w:val="clear" w:color="auto" w:fill="FFFFFF"/>
              <w:rPr>
                <w:sz w:val="20"/>
                <w:szCs w:val="20"/>
              </w:rPr>
            </w:pPr>
            <w:r w:rsidRPr="003D14DD">
              <w:rPr>
                <w:sz w:val="20"/>
                <w:szCs w:val="20"/>
              </w:rPr>
              <w:t xml:space="preserve">ОПК-2.3. Владеть: </w:t>
            </w:r>
          </w:p>
          <w:p w:rsidR="00590E01" w:rsidRPr="003D14DD" w:rsidRDefault="00590E01" w:rsidP="004D69F2">
            <w:pPr>
              <w:shd w:val="clear" w:color="auto" w:fill="FFFFFF"/>
              <w:rPr>
                <w:sz w:val="20"/>
                <w:szCs w:val="20"/>
              </w:rPr>
            </w:pPr>
            <w:r w:rsidRPr="003D14DD">
              <w:rPr>
                <w:sz w:val="20"/>
                <w:szCs w:val="20"/>
              </w:rPr>
              <w:t>опытом выявления различных контекстов, в которых протекают процессы обучения, воспитания и социализации,</w:t>
            </w:r>
          </w:p>
          <w:p w:rsidR="00590E01" w:rsidRPr="003D14DD" w:rsidRDefault="00590E01" w:rsidP="004D69F2">
            <w:pPr>
              <w:shd w:val="clear" w:color="auto" w:fill="FFFFFF"/>
              <w:rPr>
                <w:sz w:val="20"/>
                <w:szCs w:val="20"/>
              </w:rPr>
            </w:pPr>
            <w:r w:rsidRPr="003D14DD">
              <w:rPr>
                <w:sz w:val="20"/>
                <w:szCs w:val="20"/>
              </w:rPr>
              <w:t>опытом использования методов диагностики особенностей учащихся,</w:t>
            </w:r>
          </w:p>
          <w:p w:rsidR="00590E01" w:rsidRPr="003D14DD" w:rsidRDefault="00590E01" w:rsidP="004D69F2">
            <w:pPr>
              <w:rPr>
                <w:sz w:val="20"/>
                <w:szCs w:val="20"/>
              </w:rPr>
            </w:pPr>
            <w:r w:rsidRPr="003D14DD">
              <w:rPr>
                <w:sz w:val="20"/>
                <w:szCs w:val="20"/>
              </w:rPr>
              <w:t>способами проектной деятельности в образовании, опытом участия в проектировании образовательных программ</w:t>
            </w:r>
          </w:p>
        </w:tc>
        <w:tc>
          <w:tcPr>
            <w:tcW w:w="3265" w:type="dxa"/>
          </w:tcPr>
          <w:p w:rsidR="00590E01" w:rsidRPr="003D14DD" w:rsidRDefault="00590E01" w:rsidP="004D69F2">
            <w:pPr>
              <w:pStyle w:val="5"/>
              <w:numPr>
                <w:ilvl w:val="0"/>
                <w:numId w:val="0"/>
              </w:numPr>
              <w:tabs>
                <w:tab w:val="left" w:pos="282"/>
              </w:tabs>
              <w:rPr>
                <w:b/>
                <w:sz w:val="20"/>
                <w:szCs w:val="20"/>
                <w:u w:val="single"/>
              </w:rPr>
            </w:pPr>
            <w:r w:rsidRPr="003D14DD">
              <w:rPr>
                <w:b/>
                <w:sz w:val="20"/>
                <w:szCs w:val="20"/>
                <w:u w:val="single"/>
              </w:rPr>
              <w:lastRenderedPageBreak/>
              <w:t>Знать:</w:t>
            </w:r>
          </w:p>
          <w:p w:rsidR="00590E01" w:rsidRPr="003D14DD" w:rsidRDefault="00590E01" w:rsidP="00590E01">
            <w:pPr>
              <w:numPr>
                <w:ilvl w:val="0"/>
                <w:numId w:val="22"/>
              </w:numPr>
              <w:tabs>
                <w:tab w:val="clear" w:pos="1080"/>
                <w:tab w:val="left" w:pos="282"/>
                <w:tab w:val="left" w:pos="720"/>
                <w:tab w:val="left" w:pos="900"/>
                <w:tab w:val="left" w:pos="1440"/>
              </w:tabs>
              <w:suppressAutoHyphens/>
              <w:autoSpaceDE w:val="0"/>
              <w:autoSpaceDN w:val="0"/>
              <w:adjustRightInd w:val="0"/>
              <w:ind w:left="0" w:firstLine="0"/>
              <w:jc w:val="both"/>
              <w:rPr>
                <w:bCs/>
                <w:sz w:val="20"/>
                <w:szCs w:val="20"/>
              </w:rPr>
            </w:pPr>
            <w:r w:rsidRPr="003D14DD">
              <w:rPr>
                <w:bCs/>
                <w:sz w:val="20"/>
                <w:szCs w:val="20"/>
              </w:rPr>
              <w:t>основные понятия теории вероятностей и математической статистики;</w:t>
            </w:r>
          </w:p>
          <w:p w:rsidR="00590E01" w:rsidRPr="003D14DD" w:rsidRDefault="00590E01" w:rsidP="004D69F2">
            <w:pPr>
              <w:pStyle w:val="5"/>
              <w:numPr>
                <w:ilvl w:val="0"/>
                <w:numId w:val="0"/>
              </w:numPr>
              <w:tabs>
                <w:tab w:val="left" w:pos="282"/>
              </w:tabs>
              <w:rPr>
                <w:b/>
                <w:sz w:val="20"/>
                <w:szCs w:val="20"/>
                <w:u w:val="single"/>
              </w:rPr>
            </w:pPr>
          </w:p>
        </w:tc>
      </w:tr>
      <w:tr w:rsidR="00590E01" w:rsidRPr="003D14DD" w:rsidTr="004D69F2">
        <w:trPr>
          <w:trHeight w:val="953"/>
        </w:trPr>
        <w:tc>
          <w:tcPr>
            <w:tcW w:w="3163" w:type="dxa"/>
            <w:vMerge/>
          </w:tcPr>
          <w:p w:rsidR="00590E01" w:rsidRPr="003D14DD" w:rsidRDefault="00590E01" w:rsidP="004D69F2">
            <w:pPr>
              <w:jc w:val="both"/>
              <w:rPr>
                <w:sz w:val="20"/>
                <w:szCs w:val="20"/>
              </w:rPr>
            </w:pPr>
          </w:p>
        </w:tc>
        <w:tc>
          <w:tcPr>
            <w:tcW w:w="3220" w:type="dxa"/>
            <w:vMerge/>
          </w:tcPr>
          <w:p w:rsidR="00590E01" w:rsidRPr="003D14DD" w:rsidRDefault="00590E01" w:rsidP="004D69F2">
            <w:pPr>
              <w:rPr>
                <w:sz w:val="20"/>
                <w:szCs w:val="20"/>
              </w:rPr>
            </w:pPr>
          </w:p>
        </w:tc>
        <w:tc>
          <w:tcPr>
            <w:tcW w:w="3265" w:type="dxa"/>
          </w:tcPr>
          <w:p w:rsidR="00590E01" w:rsidRPr="003D14DD" w:rsidRDefault="00590E01" w:rsidP="004D69F2">
            <w:pPr>
              <w:pStyle w:val="5"/>
              <w:numPr>
                <w:ilvl w:val="0"/>
                <w:numId w:val="0"/>
              </w:numPr>
              <w:tabs>
                <w:tab w:val="left" w:pos="282"/>
              </w:tabs>
              <w:jc w:val="both"/>
              <w:rPr>
                <w:b/>
                <w:sz w:val="20"/>
                <w:szCs w:val="20"/>
                <w:u w:val="single"/>
              </w:rPr>
            </w:pPr>
            <w:r w:rsidRPr="003D14DD">
              <w:rPr>
                <w:b/>
                <w:sz w:val="20"/>
                <w:szCs w:val="20"/>
                <w:u w:val="single"/>
              </w:rPr>
              <w:t>Уметь</w:t>
            </w:r>
          </w:p>
          <w:p w:rsidR="00590E01" w:rsidRPr="003D14DD" w:rsidRDefault="00590E01" w:rsidP="00590E01">
            <w:pPr>
              <w:numPr>
                <w:ilvl w:val="0"/>
                <w:numId w:val="22"/>
              </w:numPr>
              <w:tabs>
                <w:tab w:val="clear" w:pos="1080"/>
                <w:tab w:val="left" w:pos="282"/>
                <w:tab w:val="left" w:pos="720"/>
                <w:tab w:val="left" w:pos="900"/>
                <w:tab w:val="left" w:pos="1440"/>
              </w:tabs>
              <w:suppressAutoHyphens/>
              <w:autoSpaceDE w:val="0"/>
              <w:autoSpaceDN w:val="0"/>
              <w:adjustRightInd w:val="0"/>
              <w:ind w:left="0" w:firstLine="0"/>
              <w:jc w:val="both"/>
              <w:rPr>
                <w:bCs/>
                <w:sz w:val="20"/>
                <w:szCs w:val="20"/>
              </w:rPr>
            </w:pPr>
            <w:r w:rsidRPr="003D14DD">
              <w:rPr>
                <w:bCs/>
                <w:sz w:val="20"/>
                <w:szCs w:val="20"/>
              </w:rPr>
              <w:t>самостоятельно проводить статистическое распределение результатов проведенного обследования;</w:t>
            </w:r>
          </w:p>
          <w:p w:rsidR="00590E01" w:rsidRPr="003D14DD" w:rsidRDefault="00590E01" w:rsidP="004D69F2">
            <w:pPr>
              <w:pStyle w:val="5"/>
              <w:numPr>
                <w:ilvl w:val="0"/>
                <w:numId w:val="0"/>
              </w:numPr>
              <w:tabs>
                <w:tab w:val="left" w:pos="282"/>
              </w:tabs>
              <w:jc w:val="both"/>
              <w:rPr>
                <w:b/>
                <w:sz w:val="20"/>
                <w:szCs w:val="20"/>
                <w:u w:val="single"/>
              </w:rPr>
            </w:pPr>
          </w:p>
        </w:tc>
      </w:tr>
      <w:tr w:rsidR="00590E01" w:rsidRPr="003D14DD" w:rsidTr="004D69F2">
        <w:trPr>
          <w:trHeight w:val="953"/>
        </w:trPr>
        <w:tc>
          <w:tcPr>
            <w:tcW w:w="3163" w:type="dxa"/>
            <w:vMerge/>
          </w:tcPr>
          <w:p w:rsidR="00590E01" w:rsidRPr="003D14DD" w:rsidRDefault="00590E01" w:rsidP="004D69F2">
            <w:pPr>
              <w:jc w:val="both"/>
              <w:rPr>
                <w:sz w:val="20"/>
                <w:szCs w:val="20"/>
              </w:rPr>
            </w:pPr>
          </w:p>
        </w:tc>
        <w:tc>
          <w:tcPr>
            <w:tcW w:w="3220" w:type="dxa"/>
            <w:vMerge/>
          </w:tcPr>
          <w:p w:rsidR="00590E01" w:rsidRPr="003D14DD" w:rsidRDefault="00590E01" w:rsidP="004D69F2">
            <w:pPr>
              <w:rPr>
                <w:sz w:val="20"/>
                <w:szCs w:val="20"/>
              </w:rPr>
            </w:pPr>
          </w:p>
        </w:tc>
        <w:tc>
          <w:tcPr>
            <w:tcW w:w="3265" w:type="dxa"/>
          </w:tcPr>
          <w:p w:rsidR="00590E01" w:rsidRPr="003D14DD" w:rsidRDefault="00590E01" w:rsidP="004D69F2">
            <w:pPr>
              <w:pStyle w:val="5"/>
              <w:numPr>
                <w:ilvl w:val="0"/>
                <w:numId w:val="0"/>
              </w:numPr>
              <w:tabs>
                <w:tab w:val="left" w:pos="282"/>
              </w:tabs>
              <w:rPr>
                <w:b/>
                <w:sz w:val="20"/>
                <w:szCs w:val="20"/>
                <w:u w:val="single"/>
              </w:rPr>
            </w:pPr>
            <w:r w:rsidRPr="003D14DD">
              <w:rPr>
                <w:b/>
                <w:sz w:val="20"/>
                <w:szCs w:val="20"/>
                <w:u w:val="single"/>
              </w:rPr>
              <w:t>Владеть</w:t>
            </w:r>
          </w:p>
          <w:p w:rsidR="00590E01" w:rsidRPr="003D14DD" w:rsidRDefault="00590E01" w:rsidP="00590E01">
            <w:pPr>
              <w:numPr>
                <w:ilvl w:val="0"/>
                <w:numId w:val="22"/>
              </w:numPr>
              <w:tabs>
                <w:tab w:val="clear" w:pos="1080"/>
                <w:tab w:val="left" w:pos="282"/>
                <w:tab w:val="left" w:pos="720"/>
                <w:tab w:val="left" w:pos="900"/>
                <w:tab w:val="left" w:pos="1440"/>
              </w:tabs>
              <w:suppressAutoHyphens/>
              <w:autoSpaceDE w:val="0"/>
              <w:autoSpaceDN w:val="0"/>
              <w:adjustRightInd w:val="0"/>
              <w:ind w:left="0" w:firstLine="0"/>
              <w:jc w:val="both"/>
              <w:rPr>
                <w:bCs/>
                <w:sz w:val="20"/>
                <w:szCs w:val="20"/>
              </w:rPr>
            </w:pPr>
            <w:r w:rsidRPr="003D14DD">
              <w:rPr>
                <w:bCs/>
                <w:sz w:val="20"/>
                <w:szCs w:val="20"/>
              </w:rPr>
              <w:t>технологиями проектирования основных и дополнительных образовательных программ;</w:t>
            </w:r>
          </w:p>
          <w:p w:rsidR="00590E01" w:rsidRPr="003D14DD" w:rsidRDefault="00590E01" w:rsidP="00590E01">
            <w:pPr>
              <w:numPr>
                <w:ilvl w:val="0"/>
                <w:numId w:val="22"/>
              </w:numPr>
              <w:tabs>
                <w:tab w:val="clear" w:pos="1080"/>
                <w:tab w:val="left" w:pos="282"/>
                <w:tab w:val="left" w:pos="720"/>
                <w:tab w:val="left" w:pos="900"/>
                <w:tab w:val="left" w:pos="1440"/>
              </w:tabs>
              <w:suppressAutoHyphens/>
              <w:autoSpaceDE w:val="0"/>
              <w:autoSpaceDN w:val="0"/>
              <w:adjustRightInd w:val="0"/>
              <w:ind w:left="0" w:firstLine="0"/>
              <w:jc w:val="both"/>
              <w:rPr>
                <w:b/>
                <w:sz w:val="20"/>
                <w:szCs w:val="20"/>
                <w:u w:val="single"/>
              </w:rPr>
            </w:pPr>
            <w:r w:rsidRPr="003D14DD">
              <w:rPr>
                <w:bCs/>
                <w:sz w:val="20"/>
                <w:szCs w:val="20"/>
              </w:rPr>
              <w:t>навыками разработки научно-технического обеспечения реализации образовательных программ на основе психолого-педагогических исследований;</w:t>
            </w:r>
          </w:p>
        </w:tc>
      </w:tr>
      <w:tr w:rsidR="00590E01" w:rsidRPr="003D14DD" w:rsidTr="004D69F2">
        <w:trPr>
          <w:trHeight w:val="529"/>
        </w:trPr>
        <w:tc>
          <w:tcPr>
            <w:tcW w:w="3163" w:type="dxa"/>
            <w:vMerge w:val="restart"/>
          </w:tcPr>
          <w:p w:rsidR="00590E01" w:rsidRPr="003D14DD" w:rsidRDefault="00590E01" w:rsidP="004D69F2">
            <w:pPr>
              <w:jc w:val="both"/>
              <w:rPr>
                <w:sz w:val="20"/>
                <w:szCs w:val="20"/>
              </w:rPr>
            </w:pPr>
            <w:r w:rsidRPr="003D14DD">
              <w:rPr>
                <w:sz w:val="20"/>
                <w:szCs w:val="20"/>
              </w:rPr>
              <w:lastRenderedPageBreak/>
              <w:t>ОПК-6. Способен проектировать и использовать эффективные психолого-педагогические, в том числе инклюзивные, технологии в профессиональной деятельности, необходимые для индивидуализации обучения, развития, воспитания обучающихся с особыми образовательными потребностями</w:t>
            </w:r>
          </w:p>
        </w:tc>
        <w:tc>
          <w:tcPr>
            <w:tcW w:w="3220" w:type="dxa"/>
            <w:vMerge w:val="restart"/>
          </w:tcPr>
          <w:p w:rsidR="00590E01" w:rsidRPr="003D14DD" w:rsidRDefault="00590E01" w:rsidP="004D69F2">
            <w:pPr>
              <w:shd w:val="clear" w:color="auto" w:fill="FFFFFF"/>
              <w:rPr>
                <w:sz w:val="20"/>
                <w:szCs w:val="20"/>
              </w:rPr>
            </w:pPr>
            <w:r w:rsidRPr="003D14DD">
              <w:rPr>
                <w:sz w:val="20"/>
                <w:szCs w:val="20"/>
              </w:rPr>
              <w:t>ОПК-6.1. Знать:</w:t>
            </w:r>
          </w:p>
          <w:p w:rsidR="00590E01" w:rsidRPr="003D14DD" w:rsidRDefault="00590E01" w:rsidP="004D69F2">
            <w:pPr>
              <w:shd w:val="clear" w:color="auto" w:fill="FFFFFF"/>
              <w:rPr>
                <w:sz w:val="20"/>
                <w:szCs w:val="20"/>
              </w:rPr>
            </w:pPr>
            <w:r w:rsidRPr="003D14DD">
              <w:rPr>
                <w:sz w:val="20"/>
                <w:szCs w:val="20"/>
              </w:rPr>
              <w:t>психолого-педагогические основы учебной деятельности,</w:t>
            </w:r>
          </w:p>
          <w:p w:rsidR="00590E01" w:rsidRPr="003D14DD" w:rsidRDefault="00590E01" w:rsidP="004D69F2">
            <w:pPr>
              <w:shd w:val="clear" w:color="auto" w:fill="FFFFFF"/>
              <w:rPr>
                <w:sz w:val="20"/>
                <w:szCs w:val="20"/>
              </w:rPr>
            </w:pPr>
            <w:r w:rsidRPr="003D14DD">
              <w:rPr>
                <w:sz w:val="20"/>
                <w:szCs w:val="20"/>
              </w:rPr>
              <w:t>принципы проектирования и особенности использования психолого-педагогических (в том числе</w:t>
            </w:r>
          </w:p>
          <w:p w:rsidR="00590E01" w:rsidRPr="003D14DD" w:rsidRDefault="00590E01" w:rsidP="004D69F2">
            <w:pPr>
              <w:rPr>
                <w:sz w:val="20"/>
                <w:szCs w:val="20"/>
              </w:rPr>
            </w:pPr>
            <w:r w:rsidRPr="003D14DD">
              <w:rPr>
                <w:sz w:val="20"/>
                <w:szCs w:val="20"/>
              </w:rPr>
              <w:t>инклюзивных) технологий в профессиональной деятельности с учетом личностных и возрастных особенностей обучающихся, в том числе с особыми образовательными потребностями</w:t>
            </w:r>
          </w:p>
          <w:p w:rsidR="00590E01" w:rsidRPr="003D14DD" w:rsidRDefault="00590E01" w:rsidP="004D69F2">
            <w:pPr>
              <w:rPr>
                <w:sz w:val="20"/>
                <w:szCs w:val="20"/>
              </w:rPr>
            </w:pPr>
          </w:p>
          <w:p w:rsidR="00590E01" w:rsidRPr="003D14DD" w:rsidRDefault="00590E01" w:rsidP="004D69F2">
            <w:pPr>
              <w:shd w:val="clear" w:color="auto" w:fill="FFFFFF"/>
              <w:rPr>
                <w:sz w:val="20"/>
                <w:szCs w:val="20"/>
              </w:rPr>
            </w:pPr>
            <w:r w:rsidRPr="003D14DD">
              <w:rPr>
                <w:sz w:val="20"/>
                <w:szCs w:val="20"/>
              </w:rPr>
              <w:t>ОПК-6.2. Уметь:</w:t>
            </w:r>
          </w:p>
          <w:p w:rsidR="00590E01" w:rsidRPr="003D14DD" w:rsidRDefault="00590E01" w:rsidP="004D69F2">
            <w:pPr>
              <w:shd w:val="clear" w:color="auto" w:fill="FFFFFF"/>
              <w:rPr>
                <w:sz w:val="20"/>
                <w:szCs w:val="20"/>
              </w:rPr>
            </w:pPr>
            <w:r w:rsidRPr="003D14DD">
              <w:rPr>
                <w:sz w:val="20"/>
                <w:szCs w:val="20"/>
              </w:rPr>
              <w:t>использовать знания об особенностях развития обучающихся для планирования учебно-воспитательной работы,</w:t>
            </w:r>
          </w:p>
          <w:p w:rsidR="00590E01" w:rsidRPr="003D14DD" w:rsidRDefault="00590E01" w:rsidP="004D69F2">
            <w:pPr>
              <w:rPr>
                <w:sz w:val="20"/>
                <w:szCs w:val="20"/>
              </w:rPr>
            </w:pPr>
            <w:r w:rsidRPr="003D14DD">
              <w:rPr>
                <w:sz w:val="20"/>
                <w:szCs w:val="20"/>
              </w:rPr>
              <w:t>применять образовательные технологии для индивидуализации обучения, развития, воспитания обучающихся, в том числе с особыми образовательными потребностями</w:t>
            </w:r>
          </w:p>
          <w:p w:rsidR="00590E01" w:rsidRPr="003D14DD" w:rsidRDefault="00590E01" w:rsidP="004D69F2">
            <w:pPr>
              <w:rPr>
                <w:sz w:val="20"/>
                <w:szCs w:val="20"/>
              </w:rPr>
            </w:pPr>
          </w:p>
          <w:p w:rsidR="00590E01" w:rsidRPr="003D14DD" w:rsidRDefault="00590E01" w:rsidP="004D69F2">
            <w:pPr>
              <w:shd w:val="clear" w:color="auto" w:fill="FFFFFF"/>
              <w:rPr>
                <w:sz w:val="20"/>
                <w:szCs w:val="20"/>
              </w:rPr>
            </w:pPr>
            <w:r w:rsidRPr="003D14DD">
              <w:rPr>
                <w:sz w:val="20"/>
                <w:szCs w:val="20"/>
              </w:rPr>
              <w:t>ОПК-6.3. Владеть:</w:t>
            </w:r>
          </w:p>
          <w:p w:rsidR="00590E01" w:rsidRPr="003D14DD" w:rsidRDefault="00590E01" w:rsidP="004D69F2">
            <w:pPr>
              <w:shd w:val="clear" w:color="auto" w:fill="FFFFFF"/>
              <w:rPr>
                <w:sz w:val="20"/>
                <w:szCs w:val="20"/>
              </w:rPr>
            </w:pPr>
            <w:r w:rsidRPr="003D14DD">
              <w:rPr>
                <w:sz w:val="20"/>
                <w:szCs w:val="20"/>
              </w:rPr>
              <w:t>навыками учета особенностей развития обучающихся в образовательном процессе, навыками отбора и использования психолого-педагогических (в том числе инклюзивных) технологий в профессиональной деятельности для индивидуализации обучения, развития, воспитания, в том числе обучающихся с особыми образовательными потребностями,</w:t>
            </w:r>
          </w:p>
          <w:p w:rsidR="00590E01" w:rsidRPr="003D14DD" w:rsidRDefault="00590E01" w:rsidP="004D69F2">
            <w:pPr>
              <w:rPr>
                <w:sz w:val="20"/>
                <w:szCs w:val="20"/>
              </w:rPr>
            </w:pPr>
            <w:r w:rsidRPr="003D14DD">
              <w:rPr>
                <w:sz w:val="20"/>
                <w:szCs w:val="20"/>
              </w:rPr>
              <w:t xml:space="preserve">навыками разработки и реализации индивидуальных образовательных маршрутов, </w:t>
            </w:r>
            <w:r w:rsidRPr="003D14DD">
              <w:rPr>
                <w:sz w:val="20"/>
                <w:szCs w:val="20"/>
              </w:rPr>
              <w:lastRenderedPageBreak/>
              <w:t>индивидуально-ориентированных образовательных программ (совместно с другими субъектами образовательных отношений)</w:t>
            </w:r>
          </w:p>
        </w:tc>
        <w:tc>
          <w:tcPr>
            <w:tcW w:w="3265" w:type="dxa"/>
          </w:tcPr>
          <w:p w:rsidR="00590E01" w:rsidRPr="003D14DD" w:rsidRDefault="00590E01" w:rsidP="004D69F2">
            <w:pPr>
              <w:pStyle w:val="5"/>
              <w:numPr>
                <w:ilvl w:val="0"/>
                <w:numId w:val="0"/>
              </w:numPr>
              <w:tabs>
                <w:tab w:val="left" w:pos="282"/>
              </w:tabs>
              <w:rPr>
                <w:b/>
                <w:sz w:val="20"/>
                <w:szCs w:val="20"/>
                <w:u w:val="single"/>
              </w:rPr>
            </w:pPr>
            <w:r w:rsidRPr="003D14DD">
              <w:rPr>
                <w:b/>
                <w:sz w:val="20"/>
                <w:szCs w:val="20"/>
                <w:u w:val="single"/>
              </w:rPr>
              <w:lastRenderedPageBreak/>
              <w:t>Знать:</w:t>
            </w:r>
          </w:p>
          <w:p w:rsidR="00590E01" w:rsidRPr="003D14DD" w:rsidRDefault="00590E01" w:rsidP="00590E01">
            <w:pPr>
              <w:numPr>
                <w:ilvl w:val="0"/>
                <w:numId w:val="22"/>
              </w:numPr>
              <w:tabs>
                <w:tab w:val="clear" w:pos="1080"/>
                <w:tab w:val="left" w:pos="282"/>
                <w:tab w:val="left" w:pos="720"/>
                <w:tab w:val="left" w:pos="900"/>
                <w:tab w:val="left" w:pos="1440"/>
              </w:tabs>
              <w:suppressAutoHyphens/>
              <w:autoSpaceDE w:val="0"/>
              <w:autoSpaceDN w:val="0"/>
              <w:adjustRightInd w:val="0"/>
              <w:ind w:left="0" w:firstLine="0"/>
              <w:jc w:val="both"/>
              <w:rPr>
                <w:bCs/>
                <w:sz w:val="20"/>
                <w:szCs w:val="20"/>
              </w:rPr>
            </w:pPr>
            <w:r w:rsidRPr="003D14DD">
              <w:rPr>
                <w:bCs/>
                <w:sz w:val="20"/>
                <w:szCs w:val="20"/>
              </w:rPr>
              <w:t>теоретические основы качественного и количественного анализа психических явлений и процессов;</w:t>
            </w:r>
          </w:p>
          <w:p w:rsidR="00590E01" w:rsidRPr="003D14DD" w:rsidRDefault="00590E01" w:rsidP="004D69F2">
            <w:pPr>
              <w:tabs>
                <w:tab w:val="left" w:pos="282"/>
                <w:tab w:val="left" w:pos="720"/>
                <w:tab w:val="left" w:pos="900"/>
              </w:tabs>
              <w:suppressAutoHyphens/>
              <w:autoSpaceDE w:val="0"/>
              <w:autoSpaceDN w:val="0"/>
              <w:adjustRightInd w:val="0"/>
              <w:jc w:val="both"/>
              <w:rPr>
                <w:rFonts w:eastAsia="Arial Unicode MS"/>
                <w:b/>
                <w:spacing w:val="4"/>
                <w:sz w:val="20"/>
                <w:szCs w:val="20"/>
              </w:rPr>
            </w:pPr>
          </w:p>
        </w:tc>
      </w:tr>
      <w:tr w:rsidR="00590E01" w:rsidRPr="003D14DD" w:rsidTr="004D69F2">
        <w:trPr>
          <w:trHeight w:val="2114"/>
        </w:trPr>
        <w:tc>
          <w:tcPr>
            <w:tcW w:w="3163" w:type="dxa"/>
            <w:vMerge/>
          </w:tcPr>
          <w:p w:rsidR="00590E01" w:rsidRPr="003D14DD" w:rsidRDefault="00590E01" w:rsidP="004D69F2">
            <w:pPr>
              <w:jc w:val="both"/>
              <w:rPr>
                <w:sz w:val="20"/>
                <w:szCs w:val="20"/>
              </w:rPr>
            </w:pPr>
          </w:p>
        </w:tc>
        <w:tc>
          <w:tcPr>
            <w:tcW w:w="3220" w:type="dxa"/>
            <w:vMerge/>
          </w:tcPr>
          <w:p w:rsidR="00590E01" w:rsidRPr="003D14DD" w:rsidRDefault="00590E01" w:rsidP="004D69F2">
            <w:pPr>
              <w:rPr>
                <w:sz w:val="20"/>
                <w:szCs w:val="20"/>
              </w:rPr>
            </w:pPr>
          </w:p>
        </w:tc>
        <w:tc>
          <w:tcPr>
            <w:tcW w:w="3265" w:type="dxa"/>
          </w:tcPr>
          <w:p w:rsidR="00590E01" w:rsidRPr="003D14DD" w:rsidRDefault="00590E01" w:rsidP="004D69F2">
            <w:pPr>
              <w:pStyle w:val="5"/>
              <w:numPr>
                <w:ilvl w:val="0"/>
                <w:numId w:val="0"/>
              </w:numPr>
              <w:tabs>
                <w:tab w:val="left" w:pos="282"/>
              </w:tabs>
              <w:jc w:val="both"/>
              <w:rPr>
                <w:b/>
                <w:sz w:val="20"/>
                <w:szCs w:val="20"/>
                <w:u w:val="single"/>
              </w:rPr>
            </w:pPr>
            <w:r w:rsidRPr="003D14DD">
              <w:rPr>
                <w:b/>
                <w:sz w:val="20"/>
                <w:szCs w:val="20"/>
                <w:u w:val="single"/>
              </w:rPr>
              <w:t>Уметь</w:t>
            </w:r>
          </w:p>
          <w:p w:rsidR="00590E01" w:rsidRPr="003D14DD" w:rsidRDefault="00590E01" w:rsidP="00590E01">
            <w:pPr>
              <w:numPr>
                <w:ilvl w:val="0"/>
                <w:numId w:val="22"/>
              </w:numPr>
              <w:tabs>
                <w:tab w:val="clear" w:pos="1080"/>
                <w:tab w:val="left" w:pos="282"/>
                <w:tab w:val="left" w:pos="720"/>
                <w:tab w:val="left" w:pos="900"/>
                <w:tab w:val="left" w:pos="1440"/>
              </w:tabs>
              <w:suppressAutoHyphens/>
              <w:autoSpaceDE w:val="0"/>
              <w:autoSpaceDN w:val="0"/>
              <w:adjustRightInd w:val="0"/>
              <w:ind w:left="0" w:firstLine="0"/>
              <w:jc w:val="both"/>
              <w:rPr>
                <w:bCs/>
                <w:sz w:val="20"/>
                <w:szCs w:val="20"/>
              </w:rPr>
            </w:pPr>
            <w:r w:rsidRPr="003D14DD">
              <w:rPr>
                <w:bCs/>
                <w:sz w:val="20"/>
                <w:szCs w:val="20"/>
              </w:rPr>
              <w:t>самостоятельно обрабатывать результаты психологического исследования: проводить упорядочение, группировку и табулирование данных по их значениям устанавливать форму полученного распределения, параметры распределения, рассчитывать среднее и стандартное отклонения;</w:t>
            </w:r>
          </w:p>
          <w:p w:rsidR="00590E01" w:rsidRPr="003D14DD" w:rsidRDefault="00590E01" w:rsidP="004D69F2">
            <w:pPr>
              <w:tabs>
                <w:tab w:val="left" w:pos="282"/>
                <w:tab w:val="left" w:pos="720"/>
                <w:tab w:val="left" w:pos="900"/>
              </w:tabs>
              <w:suppressAutoHyphens/>
              <w:autoSpaceDE w:val="0"/>
              <w:autoSpaceDN w:val="0"/>
              <w:adjustRightInd w:val="0"/>
              <w:jc w:val="both"/>
              <w:rPr>
                <w:rFonts w:eastAsia="Arial Unicode MS"/>
                <w:b/>
                <w:spacing w:val="4"/>
                <w:sz w:val="20"/>
                <w:szCs w:val="20"/>
              </w:rPr>
            </w:pPr>
          </w:p>
        </w:tc>
      </w:tr>
      <w:tr w:rsidR="00590E01" w:rsidRPr="003D14DD" w:rsidTr="004D69F2">
        <w:trPr>
          <w:trHeight w:val="918"/>
        </w:trPr>
        <w:tc>
          <w:tcPr>
            <w:tcW w:w="3163" w:type="dxa"/>
            <w:vMerge/>
          </w:tcPr>
          <w:p w:rsidR="00590E01" w:rsidRPr="003D14DD" w:rsidRDefault="00590E01" w:rsidP="004D69F2">
            <w:pPr>
              <w:jc w:val="both"/>
              <w:rPr>
                <w:sz w:val="20"/>
                <w:szCs w:val="20"/>
              </w:rPr>
            </w:pPr>
          </w:p>
        </w:tc>
        <w:tc>
          <w:tcPr>
            <w:tcW w:w="3220" w:type="dxa"/>
            <w:vMerge/>
          </w:tcPr>
          <w:p w:rsidR="00590E01" w:rsidRPr="003D14DD" w:rsidRDefault="00590E01" w:rsidP="004D69F2">
            <w:pPr>
              <w:rPr>
                <w:sz w:val="20"/>
                <w:szCs w:val="20"/>
              </w:rPr>
            </w:pPr>
          </w:p>
        </w:tc>
        <w:tc>
          <w:tcPr>
            <w:tcW w:w="3265" w:type="dxa"/>
          </w:tcPr>
          <w:p w:rsidR="00590E01" w:rsidRPr="003D14DD" w:rsidRDefault="00590E01" w:rsidP="004D69F2">
            <w:pPr>
              <w:pStyle w:val="5"/>
              <w:numPr>
                <w:ilvl w:val="0"/>
                <w:numId w:val="0"/>
              </w:numPr>
              <w:tabs>
                <w:tab w:val="left" w:pos="282"/>
              </w:tabs>
              <w:rPr>
                <w:b/>
                <w:sz w:val="20"/>
                <w:szCs w:val="20"/>
                <w:u w:val="single"/>
              </w:rPr>
            </w:pPr>
            <w:r w:rsidRPr="003D14DD">
              <w:rPr>
                <w:b/>
                <w:sz w:val="20"/>
                <w:szCs w:val="20"/>
                <w:u w:val="single"/>
              </w:rPr>
              <w:t>Владеть</w:t>
            </w:r>
          </w:p>
          <w:p w:rsidR="00590E01" w:rsidRPr="003D14DD" w:rsidRDefault="00590E01" w:rsidP="00590E01">
            <w:pPr>
              <w:numPr>
                <w:ilvl w:val="0"/>
                <w:numId w:val="22"/>
              </w:numPr>
              <w:tabs>
                <w:tab w:val="clear" w:pos="1080"/>
                <w:tab w:val="left" w:pos="282"/>
                <w:tab w:val="left" w:pos="720"/>
                <w:tab w:val="left" w:pos="900"/>
                <w:tab w:val="left" w:pos="1440"/>
              </w:tabs>
              <w:suppressAutoHyphens/>
              <w:autoSpaceDE w:val="0"/>
              <w:autoSpaceDN w:val="0"/>
              <w:adjustRightInd w:val="0"/>
              <w:ind w:left="0" w:firstLine="0"/>
              <w:jc w:val="both"/>
              <w:rPr>
                <w:rFonts w:eastAsia="Arial Unicode MS"/>
                <w:b/>
                <w:spacing w:val="4"/>
                <w:sz w:val="20"/>
                <w:szCs w:val="20"/>
              </w:rPr>
            </w:pPr>
            <w:r w:rsidRPr="003D14DD">
              <w:rPr>
                <w:bCs/>
                <w:sz w:val="20"/>
                <w:szCs w:val="20"/>
              </w:rPr>
              <w:t>опытом проведения факторного, дисперсионного, кластерного анализов</w:t>
            </w:r>
          </w:p>
        </w:tc>
      </w:tr>
      <w:tr w:rsidR="00590E01" w:rsidRPr="003D14DD" w:rsidTr="004D69F2">
        <w:trPr>
          <w:trHeight w:val="1074"/>
        </w:trPr>
        <w:tc>
          <w:tcPr>
            <w:tcW w:w="3163" w:type="dxa"/>
            <w:vMerge w:val="restart"/>
          </w:tcPr>
          <w:p w:rsidR="00590E01" w:rsidRPr="003D14DD" w:rsidRDefault="00590E01" w:rsidP="004D69F2">
            <w:pPr>
              <w:jc w:val="both"/>
              <w:rPr>
                <w:sz w:val="20"/>
                <w:szCs w:val="20"/>
              </w:rPr>
            </w:pPr>
            <w:r w:rsidRPr="003D14DD">
              <w:rPr>
                <w:sz w:val="20"/>
                <w:szCs w:val="20"/>
              </w:rPr>
              <w:lastRenderedPageBreak/>
              <w:t>ОПК-8. Способен проектировать педагогическую деятельность на основе специальных научных знаний и результатов исследований</w:t>
            </w:r>
          </w:p>
        </w:tc>
        <w:tc>
          <w:tcPr>
            <w:tcW w:w="3220" w:type="dxa"/>
            <w:vMerge w:val="restart"/>
          </w:tcPr>
          <w:p w:rsidR="00590E01" w:rsidRPr="003D14DD" w:rsidRDefault="00590E01" w:rsidP="004D69F2">
            <w:pPr>
              <w:shd w:val="clear" w:color="auto" w:fill="FFFFFF"/>
              <w:rPr>
                <w:sz w:val="20"/>
                <w:szCs w:val="20"/>
              </w:rPr>
            </w:pPr>
            <w:r w:rsidRPr="003D14DD">
              <w:rPr>
                <w:sz w:val="20"/>
                <w:szCs w:val="20"/>
              </w:rPr>
              <w:t>ОПК-8.1. Знать:</w:t>
            </w:r>
          </w:p>
          <w:p w:rsidR="00590E01" w:rsidRPr="003D14DD" w:rsidRDefault="00590E01" w:rsidP="004D69F2">
            <w:pPr>
              <w:shd w:val="clear" w:color="auto" w:fill="FFFFFF"/>
              <w:rPr>
                <w:sz w:val="20"/>
                <w:szCs w:val="20"/>
              </w:rPr>
            </w:pPr>
            <w:r w:rsidRPr="003D14DD">
              <w:rPr>
                <w:sz w:val="20"/>
                <w:szCs w:val="20"/>
              </w:rPr>
              <w:t>особенности педагогической деятельности,</w:t>
            </w:r>
          </w:p>
          <w:p w:rsidR="00590E01" w:rsidRPr="003D14DD" w:rsidRDefault="00590E01" w:rsidP="004D69F2">
            <w:pPr>
              <w:shd w:val="clear" w:color="auto" w:fill="FFFFFF"/>
              <w:rPr>
                <w:sz w:val="20"/>
                <w:szCs w:val="20"/>
              </w:rPr>
            </w:pPr>
            <w:r w:rsidRPr="003D14DD">
              <w:rPr>
                <w:sz w:val="20"/>
                <w:szCs w:val="20"/>
              </w:rPr>
              <w:t>требования к субъектам педагогической деятельности,</w:t>
            </w:r>
          </w:p>
          <w:p w:rsidR="00590E01" w:rsidRPr="003D14DD" w:rsidRDefault="00590E01" w:rsidP="004D69F2">
            <w:pPr>
              <w:rPr>
                <w:sz w:val="20"/>
                <w:szCs w:val="20"/>
              </w:rPr>
            </w:pPr>
            <w:r w:rsidRPr="003D14DD">
              <w:rPr>
                <w:sz w:val="20"/>
                <w:szCs w:val="20"/>
              </w:rPr>
              <w:t>результаты научных исследований в сфере педагогической деятельности</w:t>
            </w:r>
          </w:p>
          <w:p w:rsidR="00590E01" w:rsidRPr="003D14DD" w:rsidRDefault="00590E01" w:rsidP="004D69F2">
            <w:pPr>
              <w:rPr>
                <w:sz w:val="20"/>
                <w:szCs w:val="20"/>
              </w:rPr>
            </w:pPr>
          </w:p>
          <w:p w:rsidR="00590E01" w:rsidRPr="003D14DD" w:rsidRDefault="00590E01" w:rsidP="004D69F2">
            <w:pPr>
              <w:shd w:val="clear" w:color="auto" w:fill="FFFFFF"/>
              <w:rPr>
                <w:sz w:val="20"/>
                <w:szCs w:val="20"/>
              </w:rPr>
            </w:pPr>
            <w:r w:rsidRPr="003D14DD">
              <w:rPr>
                <w:sz w:val="20"/>
                <w:szCs w:val="20"/>
              </w:rPr>
              <w:t>ОПК-8.2. Уметь:</w:t>
            </w:r>
          </w:p>
          <w:p w:rsidR="00590E01" w:rsidRPr="003D14DD" w:rsidRDefault="00590E01" w:rsidP="004D69F2">
            <w:pPr>
              <w:rPr>
                <w:sz w:val="20"/>
                <w:szCs w:val="20"/>
              </w:rPr>
            </w:pPr>
            <w:r w:rsidRPr="003D14DD">
              <w:rPr>
                <w:sz w:val="20"/>
                <w:szCs w:val="20"/>
              </w:rPr>
              <w:t>использовать современные специальные научные знания и результаты исследований для выбора методов в педагогической деятельности</w:t>
            </w:r>
          </w:p>
          <w:p w:rsidR="00590E01" w:rsidRPr="003D14DD" w:rsidRDefault="00590E01" w:rsidP="004D69F2">
            <w:pPr>
              <w:rPr>
                <w:sz w:val="20"/>
                <w:szCs w:val="20"/>
              </w:rPr>
            </w:pPr>
          </w:p>
          <w:p w:rsidR="00590E01" w:rsidRPr="003D14DD" w:rsidRDefault="00590E01" w:rsidP="004D69F2">
            <w:pPr>
              <w:shd w:val="clear" w:color="auto" w:fill="FFFFFF"/>
              <w:rPr>
                <w:sz w:val="20"/>
                <w:szCs w:val="20"/>
              </w:rPr>
            </w:pPr>
            <w:r w:rsidRPr="003D14DD">
              <w:rPr>
                <w:sz w:val="20"/>
                <w:szCs w:val="20"/>
              </w:rPr>
              <w:t xml:space="preserve">ОПК-8.3. Владеть: </w:t>
            </w:r>
          </w:p>
          <w:p w:rsidR="00590E01" w:rsidRPr="003D14DD" w:rsidRDefault="00590E01" w:rsidP="004D69F2">
            <w:pPr>
              <w:shd w:val="clear" w:color="auto" w:fill="FFFFFF"/>
              <w:rPr>
                <w:sz w:val="20"/>
                <w:szCs w:val="20"/>
              </w:rPr>
            </w:pPr>
            <w:r w:rsidRPr="003D14DD">
              <w:rPr>
                <w:sz w:val="20"/>
                <w:szCs w:val="20"/>
              </w:rPr>
              <w:t>методами, формами и средствами педагогической деятельности;</w:t>
            </w:r>
          </w:p>
          <w:p w:rsidR="00590E01" w:rsidRPr="003D14DD" w:rsidRDefault="00590E01" w:rsidP="004D69F2">
            <w:pPr>
              <w:rPr>
                <w:sz w:val="20"/>
                <w:szCs w:val="20"/>
              </w:rPr>
            </w:pPr>
            <w:r w:rsidRPr="003D14DD">
              <w:rPr>
                <w:sz w:val="20"/>
                <w:szCs w:val="20"/>
              </w:rPr>
              <w:t>осуществлять их выбор в зависимости от контекста профессиональной деятельности с учетом результатов научных исследований</w:t>
            </w:r>
          </w:p>
        </w:tc>
        <w:tc>
          <w:tcPr>
            <w:tcW w:w="3265" w:type="dxa"/>
          </w:tcPr>
          <w:p w:rsidR="00590E01" w:rsidRPr="003D14DD" w:rsidRDefault="00590E01" w:rsidP="004D69F2">
            <w:pPr>
              <w:pStyle w:val="5"/>
              <w:numPr>
                <w:ilvl w:val="0"/>
                <w:numId w:val="0"/>
              </w:numPr>
              <w:tabs>
                <w:tab w:val="left" w:pos="282"/>
              </w:tabs>
              <w:rPr>
                <w:b/>
                <w:sz w:val="20"/>
                <w:szCs w:val="20"/>
                <w:u w:val="single"/>
              </w:rPr>
            </w:pPr>
            <w:r w:rsidRPr="003D14DD">
              <w:rPr>
                <w:b/>
                <w:sz w:val="20"/>
                <w:szCs w:val="20"/>
                <w:u w:val="single"/>
              </w:rPr>
              <w:t>Знать:</w:t>
            </w:r>
          </w:p>
          <w:p w:rsidR="00590E01" w:rsidRPr="003D14DD" w:rsidRDefault="00590E01" w:rsidP="00590E01">
            <w:pPr>
              <w:pStyle w:val="5"/>
              <w:numPr>
                <w:ilvl w:val="1"/>
                <w:numId w:val="21"/>
              </w:numPr>
              <w:tabs>
                <w:tab w:val="left" w:pos="282"/>
                <w:tab w:val="left" w:pos="2160"/>
              </w:tabs>
              <w:ind w:left="0" w:firstLine="0"/>
              <w:rPr>
                <w:b/>
                <w:sz w:val="20"/>
                <w:szCs w:val="20"/>
                <w:u w:val="single"/>
              </w:rPr>
            </w:pPr>
            <w:r w:rsidRPr="003D14DD">
              <w:rPr>
                <w:bCs/>
                <w:sz w:val="20"/>
                <w:szCs w:val="20"/>
              </w:rPr>
              <w:t>основные измерительные шкалы и допустимые преобразования входящих в них статистических значений;</w:t>
            </w:r>
          </w:p>
        </w:tc>
      </w:tr>
      <w:tr w:rsidR="00590E01" w:rsidRPr="003D14DD" w:rsidTr="004D69F2">
        <w:trPr>
          <w:trHeight w:val="1074"/>
        </w:trPr>
        <w:tc>
          <w:tcPr>
            <w:tcW w:w="3163" w:type="dxa"/>
            <w:vMerge/>
          </w:tcPr>
          <w:p w:rsidR="00590E01" w:rsidRPr="003D14DD" w:rsidRDefault="00590E01" w:rsidP="004D69F2">
            <w:pPr>
              <w:jc w:val="both"/>
              <w:rPr>
                <w:sz w:val="20"/>
                <w:szCs w:val="20"/>
              </w:rPr>
            </w:pPr>
          </w:p>
        </w:tc>
        <w:tc>
          <w:tcPr>
            <w:tcW w:w="3220" w:type="dxa"/>
            <w:vMerge/>
          </w:tcPr>
          <w:p w:rsidR="00590E01" w:rsidRPr="003D14DD" w:rsidRDefault="00590E01" w:rsidP="004D69F2">
            <w:pPr>
              <w:rPr>
                <w:sz w:val="20"/>
                <w:szCs w:val="20"/>
              </w:rPr>
            </w:pPr>
          </w:p>
        </w:tc>
        <w:tc>
          <w:tcPr>
            <w:tcW w:w="3265" w:type="dxa"/>
          </w:tcPr>
          <w:p w:rsidR="00590E01" w:rsidRPr="003D14DD" w:rsidRDefault="00590E01" w:rsidP="004D69F2">
            <w:pPr>
              <w:pStyle w:val="5"/>
              <w:numPr>
                <w:ilvl w:val="0"/>
                <w:numId w:val="0"/>
              </w:numPr>
              <w:tabs>
                <w:tab w:val="left" w:pos="282"/>
              </w:tabs>
              <w:jc w:val="both"/>
              <w:rPr>
                <w:b/>
                <w:sz w:val="20"/>
                <w:szCs w:val="20"/>
                <w:u w:val="single"/>
              </w:rPr>
            </w:pPr>
            <w:r w:rsidRPr="003D14DD">
              <w:rPr>
                <w:b/>
                <w:sz w:val="20"/>
                <w:szCs w:val="20"/>
                <w:u w:val="single"/>
              </w:rPr>
              <w:t>Уметь</w:t>
            </w:r>
          </w:p>
          <w:p w:rsidR="00590E01" w:rsidRPr="003D14DD" w:rsidRDefault="00590E01" w:rsidP="00590E01">
            <w:pPr>
              <w:pStyle w:val="5"/>
              <w:numPr>
                <w:ilvl w:val="1"/>
                <w:numId w:val="21"/>
              </w:numPr>
              <w:tabs>
                <w:tab w:val="left" w:pos="282"/>
                <w:tab w:val="left" w:pos="2160"/>
              </w:tabs>
              <w:ind w:left="0" w:firstLine="0"/>
              <w:jc w:val="both"/>
              <w:rPr>
                <w:b/>
                <w:sz w:val="20"/>
                <w:szCs w:val="20"/>
                <w:u w:val="single"/>
              </w:rPr>
            </w:pPr>
            <w:r w:rsidRPr="003D14DD">
              <w:rPr>
                <w:bCs/>
                <w:sz w:val="20"/>
                <w:szCs w:val="20"/>
              </w:rPr>
              <w:t>проводить корреляционный анализ результатов: устанавливать наличие или отсутствие связи между изучаемыми переменными, определять, возможно ли на основе выявленной связи предсказание тенденции изменения одного признака, если известны изменения другого;</w:t>
            </w:r>
          </w:p>
        </w:tc>
      </w:tr>
      <w:tr w:rsidR="00590E01" w:rsidRPr="003D14DD" w:rsidTr="004D69F2">
        <w:trPr>
          <w:trHeight w:val="1074"/>
        </w:trPr>
        <w:tc>
          <w:tcPr>
            <w:tcW w:w="3163" w:type="dxa"/>
            <w:vMerge/>
          </w:tcPr>
          <w:p w:rsidR="00590E01" w:rsidRPr="003D14DD" w:rsidRDefault="00590E01" w:rsidP="004D69F2">
            <w:pPr>
              <w:jc w:val="both"/>
              <w:rPr>
                <w:sz w:val="20"/>
                <w:szCs w:val="20"/>
              </w:rPr>
            </w:pPr>
          </w:p>
        </w:tc>
        <w:tc>
          <w:tcPr>
            <w:tcW w:w="3220" w:type="dxa"/>
            <w:vMerge/>
          </w:tcPr>
          <w:p w:rsidR="00590E01" w:rsidRPr="003D14DD" w:rsidRDefault="00590E01" w:rsidP="004D69F2">
            <w:pPr>
              <w:rPr>
                <w:sz w:val="20"/>
                <w:szCs w:val="20"/>
              </w:rPr>
            </w:pPr>
          </w:p>
        </w:tc>
        <w:tc>
          <w:tcPr>
            <w:tcW w:w="3265" w:type="dxa"/>
          </w:tcPr>
          <w:p w:rsidR="00590E01" w:rsidRPr="003D14DD" w:rsidRDefault="00590E01" w:rsidP="004D69F2">
            <w:pPr>
              <w:pStyle w:val="5"/>
              <w:numPr>
                <w:ilvl w:val="0"/>
                <w:numId w:val="0"/>
              </w:numPr>
              <w:tabs>
                <w:tab w:val="left" w:pos="282"/>
              </w:tabs>
              <w:rPr>
                <w:b/>
                <w:sz w:val="20"/>
                <w:szCs w:val="20"/>
                <w:u w:val="single"/>
              </w:rPr>
            </w:pPr>
            <w:r w:rsidRPr="003D14DD">
              <w:rPr>
                <w:b/>
                <w:sz w:val="20"/>
                <w:szCs w:val="20"/>
                <w:u w:val="single"/>
              </w:rPr>
              <w:t>Владеть</w:t>
            </w:r>
          </w:p>
          <w:p w:rsidR="00590E01" w:rsidRPr="003D14DD" w:rsidRDefault="00590E01" w:rsidP="00590E01">
            <w:pPr>
              <w:pStyle w:val="5"/>
              <w:numPr>
                <w:ilvl w:val="1"/>
                <w:numId w:val="21"/>
              </w:numPr>
              <w:tabs>
                <w:tab w:val="left" w:pos="282"/>
                <w:tab w:val="left" w:pos="2160"/>
              </w:tabs>
              <w:ind w:left="0" w:firstLine="0"/>
              <w:rPr>
                <w:b/>
                <w:sz w:val="20"/>
                <w:szCs w:val="20"/>
                <w:u w:val="single"/>
              </w:rPr>
            </w:pPr>
            <w:r w:rsidRPr="003D14DD">
              <w:rPr>
                <w:bCs/>
                <w:sz w:val="20"/>
                <w:szCs w:val="20"/>
              </w:rPr>
              <w:t>навыками проектирования педагогической деятельности на основе психолого-педагогических исследований.</w:t>
            </w:r>
          </w:p>
        </w:tc>
      </w:tr>
    </w:tbl>
    <w:p w:rsidR="00590E01" w:rsidRPr="003D14DD" w:rsidRDefault="00590E01" w:rsidP="00590E01">
      <w:pPr>
        <w:suppressAutoHyphens/>
        <w:ind w:firstLine="709"/>
        <w:jc w:val="both"/>
        <w:rPr>
          <w:sz w:val="20"/>
          <w:szCs w:val="20"/>
        </w:rPr>
      </w:pPr>
    </w:p>
    <w:p w:rsidR="00590E01" w:rsidRPr="003D14DD" w:rsidRDefault="00590E01" w:rsidP="00590E01">
      <w:pPr>
        <w:tabs>
          <w:tab w:val="left" w:pos="900"/>
          <w:tab w:val="left" w:pos="1080"/>
        </w:tabs>
        <w:suppressAutoHyphens/>
        <w:ind w:firstLine="709"/>
        <w:jc w:val="both"/>
        <w:rPr>
          <w:sz w:val="20"/>
          <w:szCs w:val="20"/>
        </w:rPr>
      </w:pPr>
      <w:r w:rsidRPr="003D14DD">
        <w:rPr>
          <w:sz w:val="20"/>
          <w:szCs w:val="20"/>
        </w:rPr>
        <w:t>Знания, умения и навыки, формируемые дисциплиной «Математические методы в психолого-педагогическом исследовании», являются необходимыми для изучения последующих дисциплин.</w:t>
      </w:r>
    </w:p>
    <w:p w:rsidR="00590E01" w:rsidRPr="003D14DD" w:rsidRDefault="00590E01" w:rsidP="00590E01">
      <w:pPr>
        <w:tabs>
          <w:tab w:val="left" w:pos="900"/>
          <w:tab w:val="left" w:pos="1080"/>
        </w:tabs>
        <w:suppressAutoHyphens/>
        <w:jc w:val="both"/>
        <w:rPr>
          <w:sz w:val="20"/>
          <w:szCs w:val="20"/>
        </w:rPr>
      </w:pPr>
    </w:p>
    <w:p w:rsidR="00590E01" w:rsidRPr="003D14DD" w:rsidRDefault="00590E01" w:rsidP="00590E01">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590E01" w:rsidRPr="003D14DD" w:rsidRDefault="00590E01" w:rsidP="00590E01">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6"/>
        <w:gridCol w:w="2561"/>
        <w:gridCol w:w="2435"/>
        <w:gridCol w:w="2419"/>
      </w:tblGrid>
      <w:tr w:rsidR="00590E01" w:rsidRPr="003D14DD" w:rsidTr="004D69F2">
        <w:trPr>
          <w:tblHeader/>
        </w:trPr>
        <w:tc>
          <w:tcPr>
            <w:tcW w:w="2193" w:type="dxa"/>
            <w:vMerge w:val="restart"/>
            <w:vAlign w:val="center"/>
          </w:tcPr>
          <w:p w:rsidR="00590E01" w:rsidRPr="003D14DD" w:rsidRDefault="00590E01" w:rsidP="004D69F2">
            <w:pPr>
              <w:suppressAutoHyphens/>
              <w:overflowPunct w:val="0"/>
              <w:autoSpaceDE w:val="0"/>
              <w:autoSpaceDN w:val="0"/>
              <w:adjustRightInd w:val="0"/>
              <w:jc w:val="center"/>
              <w:rPr>
                <w:sz w:val="20"/>
                <w:szCs w:val="20"/>
              </w:rPr>
            </w:pPr>
            <w:r w:rsidRPr="003D14DD">
              <w:rPr>
                <w:sz w:val="20"/>
                <w:szCs w:val="20"/>
              </w:rPr>
              <w:t>Компетенция</w:t>
            </w:r>
          </w:p>
        </w:tc>
        <w:tc>
          <w:tcPr>
            <w:tcW w:w="7661" w:type="dxa"/>
            <w:gridSpan w:val="3"/>
          </w:tcPr>
          <w:p w:rsidR="00590E01" w:rsidRPr="003D14DD" w:rsidRDefault="00590E01"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590E01" w:rsidRPr="003D14DD" w:rsidTr="004D69F2">
        <w:trPr>
          <w:tblHeader/>
        </w:trPr>
        <w:tc>
          <w:tcPr>
            <w:tcW w:w="2193" w:type="dxa"/>
            <w:vMerge/>
          </w:tcPr>
          <w:p w:rsidR="00590E01" w:rsidRPr="003D14DD" w:rsidRDefault="00590E01" w:rsidP="004D69F2">
            <w:pPr>
              <w:suppressAutoHyphens/>
              <w:overflowPunct w:val="0"/>
              <w:autoSpaceDE w:val="0"/>
              <w:autoSpaceDN w:val="0"/>
              <w:adjustRightInd w:val="0"/>
              <w:jc w:val="both"/>
              <w:rPr>
                <w:sz w:val="20"/>
                <w:szCs w:val="20"/>
              </w:rPr>
            </w:pPr>
          </w:p>
        </w:tc>
        <w:tc>
          <w:tcPr>
            <w:tcW w:w="2646" w:type="dxa"/>
          </w:tcPr>
          <w:p w:rsidR="00590E01" w:rsidRPr="003D14DD" w:rsidRDefault="00590E01"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531" w:type="dxa"/>
          </w:tcPr>
          <w:p w:rsidR="00590E01" w:rsidRPr="003D14DD" w:rsidRDefault="00590E01"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484" w:type="dxa"/>
          </w:tcPr>
          <w:p w:rsidR="00590E01" w:rsidRPr="003D14DD" w:rsidRDefault="00590E01" w:rsidP="004D69F2">
            <w:pPr>
              <w:suppressAutoHyphens/>
              <w:overflowPunct w:val="0"/>
              <w:autoSpaceDE w:val="0"/>
              <w:autoSpaceDN w:val="0"/>
              <w:adjustRightInd w:val="0"/>
              <w:jc w:val="center"/>
              <w:rPr>
                <w:sz w:val="20"/>
                <w:szCs w:val="20"/>
              </w:rPr>
            </w:pPr>
            <w:r w:rsidRPr="003D14DD">
              <w:rPr>
                <w:sz w:val="20"/>
                <w:szCs w:val="20"/>
              </w:rPr>
              <w:t>итоговый</w:t>
            </w:r>
          </w:p>
        </w:tc>
      </w:tr>
      <w:tr w:rsidR="00590E01" w:rsidRPr="003D14DD" w:rsidTr="004D69F2">
        <w:trPr>
          <w:trHeight w:val="190"/>
        </w:trPr>
        <w:tc>
          <w:tcPr>
            <w:tcW w:w="2193" w:type="dxa"/>
            <w:vMerge w:val="restart"/>
          </w:tcPr>
          <w:p w:rsidR="00590E01" w:rsidRPr="003D14DD" w:rsidRDefault="00590E01" w:rsidP="004D69F2">
            <w:pPr>
              <w:suppressAutoHyphens/>
              <w:overflowPunct w:val="0"/>
              <w:autoSpaceDE w:val="0"/>
              <w:autoSpaceDN w:val="0"/>
              <w:adjustRightInd w:val="0"/>
              <w:jc w:val="both"/>
              <w:rPr>
                <w:b/>
                <w:sz w:val="20"/>
                <w:szCs w:val="20"/>
              </w:rPr>
            </w:pPr>
            <w:r w:rsidRPr="003D14DD">
              <w:rPr>
                <w:b/>
                <w:sz w:val="20"/>
                <w:szCs w:val="20"/>
              </w:rPr>
              <w:t>ОПК-2</w:t>
            </w:r>
          </w:p>
          <w:p w:rsidR="00590E01" w:rsidRPr="003D14DD" w:rsidRDefault="00590E01" w:rsidP="004D69F2">
            <w:pPr>
              <w:suppressAutoHyphens/>
              <w:overflowPunct w:val="0"/>
              <w:autoSpaceDE w:val="0"/>
              <w:autoSpaceDN w:val="0"/>
              <w:adjustRightInd w:val="0"/>
              <w:jc w:val="both"/>
              <w:rPr>
                <w:sz w:val="20"/>
                <w:szCs w:val="20"/>
              </w:rPr>
            </w:pPr>
            <w:r w:rsidRPr="003D14DD">
              <w:rPr>
                <w:sz w:val="20"/>
                <w:szCs w:val="20"/>
              </w:rPr>
              <w:t>Способен проектировать основные и дополнительные образовательные программы и разрабатывать научно-методическое обеспечение их реализации</w:t>
            </w:r>
          </w:p>
        </w:tc>
        <w:tc>
          <w:tcPr>
            <w:tcW w:w="2646" w:type="dxa"/>
            <w:vAlign w:val="center"/>
          </w:tcPr>
          <w:p w:rsidR="00590E01" w:rsidRPr="003D14DD" w:rsidRDefault="00590E01" w:rsidP="004D69F2">
            <w:pPr>
              <w:rPr>
                <w:sz w:val="20"/>
                <w:szCs w:val="20"/>
              </w:rPr>
            </w:pPr>
            <w:r w:rsidRPr="003D14DD">
              <w:rPr>
                <w:sz w:val="20"/>
                <w:szCs w:val="20"/>
              </w:rPr>
              <w:t>Методология и методы научного исследования в профессиональной деятельности педагогического профиля</w:t>
            </w:r>
          </w:p>
        </w:tc>
        <w:tc>
          <w:tcPr>
            <w:tcW w:w="2531" w:type="dxa"/>
            <w:vAlign w:val="center"/>
          </w:tcPr>
          <w:p w:rsidR="00590E01" w:rsidRPr="003D14DD" w:rsidRDefault="00590E01" w:rsidP="004D69F2">
            <w:pPr>
              <w:rPr>
                <w:sz w:val="20"/>
                <w:szCs w:val="20"/>
              </w:rPr>
            </w:pPr>
            <w:r w:rsidRPr="003D14DD">
              <w:rPr>
                <w:sz w:val="20"/>
                <w:szCs w:val="20"/>
              </w:rPr>
              <w:t>Инновационные процессы в образовании</w:t>
            </w:r>
          </w:p>
        </w:tc>
        <w:tc>
          <w:tcPr>
            <w:tcW w:w="2484" w:type="dxa"/>
            <w:vAlign w:val="center"/>
          </w:tcPr>
          <w:p w:rsidR="00590E01" w:rsidRPr="003D14DD" w:rsidRDefault="00590E01" w:rsidP="004D69F2">
            <w:pPr>
              <w:rPr>
                <w:sz w:val="20"/>
                <w:szCs w:val="20"/>
              </w:rPr>
            </w:pPr>
            <w:r w:rsidRPr="003D14DD">
              <w:rPr>
                <w:sz w:val="20"/>
                <w:szCs w:val="20"/>
              </w:rPr>
              <w:t xml:space="preserve">Производственная практика, научно-исследовательская работа </w:t>
            </w:r>
          </w:p>
        </w:tc>
      </w:tr>
      <w:tr w:rsidR="00590E01" w:rsidRPr="003D14DD" w:rsidTr="004D69F2">
        <w:trPr>
          <w:trHeight w:val="190"/>
        </w:trPr>
        <w:tc>
          <w:tcPr>
            <w:tcW w:w="2193" w:type="dxa"/>
            <w:vMerge/>
          </w:tcPr>
          <w:p w:rsidR="00590E01" w:rsidRPr="003D14DD" w:rsidRDefault="00590E01" w:rsidP="004D69F2">
            <w:pPr>
              <w:suppressAutoHyphens/>
              <w:overflowPunct w:val="0"/>
              <w:autoSpaceDE w:val="0"/>
              <w:autoSpaceDN w:val="0"/>
              <w:adjustRightInd w:val="0"/>
              <w:jc w:val="both"/>
              <w:rPr>
                <w:b/>
                <w:sz w:val="20"/>
                <w:szCs w:val="20"/>
              </w:rPr>
            </w:pPr>
          </w:p>
        </w:tc>
        <w:tc>
          <w:tcPr>
            <w:tcW w:w="2646" w:type="dxa"/>
            <w:vAlign w:val="center"/>
          </w:tcPr>
          <w:p w:rsidR="00590E01" w:rsidRPr="003D14DD" w:rsidRDefault="00590E01" w:rsidP="004D69F2">
            <w:pPr>
              <w:rPr>
                <w:sz w:val="20"/>
                <w:szCs w:val="20"/>
              </w:rPr>
            </w:pPr>
            <w:r w:rsidRPr="003D14DD">
              <w:rPr>
                <w:sz w:val="20"/>
                <w:szCs w:val="20"/>
              </w:rPr>
              <w:t>Математические методы в психолого-педагогическом исследовании</w:t>
            </w:r>
          </w:p>
        </w:tc>
        <w:tc>
          <w:tcPr>
            <w:tcW w:w="2531" w:type="dxa"/>
            <w:vAlign w:val="center"/>
          </w:tcPr>
          <w:p w:rsidR="00590E01" w:rsidRPr="003D14DD" w:rsidRDefault="00590E01" w:rsidP="004D69F2">
            <w:pPr>
              <w:rPr>
                <w:sz w:val="20"/>
                <w:szCs w:val="20"/>
              </w:rPr>
            </w:pPr>
          </w:p>
        </w:tc>
        <w:tc>
          <w:tcPr>
            <w:tcW w:w="2484" w:type="dxa"/>
            <w:vAlign w:val="center"/>
          </w:tcPr>
          <w:p w:rsidR="00590E01" w:rsidRPr="003D14DD" w:rsidRDefault="00590E01" w:rsidP="004D69F2">
            <w:pPr>
              <w:rPr>
                <w:sz w:val="20"/>
                <w:szCs w:val="20"/>
              </w:rPr>
            </w:pPr>
            <w:r w:rsidRPr="003D14DD">
              <w:rPr>
                <w:sz w:val="20"/>
                <w:szCs w:val="20"/>
              </w:rPr>
              <w:t xml:space="preserve">Выполнение и защита выпускной квалификационной работы </w:t>
            </w:r>
          </w:p>
        </w:tc>
      </w:tr>
      <w:tr w:rsidR="00590E01" w:rsidRPr="003D14DD" w:rsidTr="004D69F2">
        <w:trPr>
          <w:trHeight w:val="190"/>
        </w:trPr>
        <w:tc>
          <w:tcPr>
            <w:tcW w:w="2193" w:type="dxa"/>
            <w:vMerge/>
          </w:tcPr>
          <w:p w:rsidR="00590E01" w:rsidRPr="003D14DD" w:rsidRDefault="00590E01" w:rsidP="004D69F2">
            <w:pPr>
              <w:suppressAutoHyphens/>
              <w:overflowPunct w:val="0"/>
              <w:autoSpaceDE w:val="0"/>
              <w:autoSpaceDN w:val="0"/>
              <w:adjustRightInd w:val="0"/>
              <w:jc w:val="both"/>
              <w:rPr>
                <w:b/>
                <w:sz w:val="20"/>
                <w:szCs w:val="20"/>
              </w:rPr>
            </w:pPr>
          </w:p>
        </w:tc>
        <w:tc>
          <w:tcPr>
            <w:tcW w:w="2646" w:type="dxa"/>
            <w:vAlign w:val="center"/>
          </w:tcPr>
          <w:p w:rsidR="00590E01" w:rsidRPr="003D14DD" w:rsidRDefault="00590E01" w:rsidP="004D69F2">
            <w:pPr>
              <w:rPr>
                <w:sz w:val="20"/>
                <w:szCs w:val="20"/>
              </w:rPr>
            </w:pPr>
            <w:r w:rsidRPr="003D14DD">
              <w:rPr>
                <w:sz w:val="20"/>
                <w:szCs w:val="20"/>
              </w:rPr>
              <w:t>Электронные образовательные ресурсы</w:t>
            </w:r>
          </w:p>
        </w:tc>
        <w:tc>
          <w:tcPr>
            <w:tcW w:w="2531" w:type="dxa"/>
            <w:vAlign w:val="center"/>
          </w:tcPr>
          <w:p w:rsidR="00590E01" w:rsidRPr="003D14DD" w:rsidRDefault="00590E01" w:rsidP="004D69F2">
            <w:pPr>
              <w:rPr>
                <w:sz w:val="20"/>
                <w:szCs w:val="20"/>
              </w:rPr>
            </w:pPr>
          </w:p>
        </w:tc>
        <w:tc>
          <w:tcPr>
            <w:tcW w:w="2484" w:type="dxa"/>
            <w:vAlign w:val="center"/>
          </w:tcPr>
          <w:p w:rsidR="00590E01" w:rsidRPr="003D14DD" w:rsidRDefault="00590E01" w:rsidP="004D69F2">
            <w:pPr>
              <w:rPr>
                <w:sz w:val="20"/>
                <w:szCs w:val="20"/>
              </w:rPr>
            </w:pPr>
          </w:p>
        </w:tc>
      </w:tr>
      <w:tr w:rsidR="00590E01" w:rsidRPr="003D14DD" w:rsidTr="004D69F2">
        <w:trPr>
          <w:trHeight w:val="190"/>
        </w:trPr>
        <w:tc>
          <w:tcPr>
            <w:tcW w:w="2193" w:type="dxa"/>
            <w:vMerge/>
          </w:tcPr>
          <w:p w:rsidR="00590E01" w:rsidRPr="003D14DD" w:rsidRDefault="00590E01" w:rsidP="004D69F2">
            <w:pPr>
              <w:suppressAutoHyphens/>
              <w:overflowPunct w:val="0"/>
              <w:autoSpaceDE w:val="0"/>
              <w:autoSpaceDN w:val="0"/>
              <w:adjustRightInd w:val="0"/>
              <w:jc w:val="both"/>
              <w:rPr>
                <w:b/>
                <w:sz w:val="20"/>
                <w:szCs w:val="20"/>
              </w:rPr>
            </w:pPr>
          </w:p>
        </w:tc>
        <w:tc>
          <w:tcPr>
            <w:tcW w:w="2646" w:type="dxa"/>
            <w:vAlign w:val="center"/>
          </w:tcPr>
          <w:p w:rsidR="00590E01" w:rsidRPr="003D14DD" w:rsidRDefault="00590E01" w:rsidP="004D69F2">
            <w:pPr>
              <w:rPr>
                <w:sz w:val="20"/>
                <w:szCs w:val="20"/>
              </w:rPr>
            </w:pPr>
            <w:r w:rsidRPr="003D14DD">
              <w:rPr>
                <w:sz w:val="20"/>
                <w:szCs w:val="20"/>
              </w:rPr>
              <w:t>Учебная практика, ознакомительная</w:t>
            </w:r>
          </w:p>
        </w:tc>
        <w:tc>
          <w:tcPr>
            <w:tcW w:w="2531" w:type="dxa"/>
            <w:vAlign w:val="center"/>
          </w:tcPr>
          <w:p w:rsidR="00590E01" w:rsidRPr="003D14DD" w:rsidRDefault="00590E01" w:rsidP="004D69F2">
            <w:pPr>
              <w:rPr>
                <w:sz w:val="20"/>
                <w:szCs w:val="20"/>
              </w:rPr>
            </w:pPr>
          </w:p>
        </w:tc>
        <w:tc>
          <w:tcPr>
            <w:tcW w:w="2484" w:type="dxa"/>
          </w:tcPr>
          <w:p w:rsidR="00590E01" w:rsidRPr="003D14DD" w:rsidRDefault="00590E01" w:rsidP="004D69F2">
            <w:pPr>
              <w:suppressAutoHyphens/>
              <w:overflowPunct w:val="0"/>
              <w:autoSpaceDE w:val="0"/>
              <w:autoSpaceDN w:val="0"/>
              <w:adjustRightInd w:val="0"/>
              <w:jc w:val="both"/>
              <w:rPr>
                <w:sz w:val="20"/>
                <w:szCs w:val="20"/>
              </w:rPr>
            </w:pPr>
          </w:p>
        </w:tc>
      </w:tr>
      <w:tr w:rsidR="00590E01" w:rsidRPr="003D14DD" w:rsidTr="004D69F2">
        <w:tc>
          <w:tcPr>
            <w:tcW w:w="2193" w:type="dxa"/>
            <w:vMerge w:val="restart"/>
          </w:tcPr>
          <w:p w:rsidR="00590E01" w:rsidRPr="003D14DD" w:rsidRDefault="00590E01" w:rsidP="004D69F2">
            <w:pPr>
              <w:suppressAutoHyphens/>
              <w:overflowPunct w:val="0"/>
              <w:autoSpaceDE w:val="0"/>
              <w:autoSpaceDN w:val="0"/>
              <w:adjustRightInd w:val="0"/>
              <w:jc w:val="both"/>
              <w:rPr>
                <w:b/>
                <w:sz w:val="20"/>
                <w:szCs w:val="20"/>
              </w:rPr>
            </w:pPr>
            <w:r w:rsidRPr="003D14DD">
              <w:rPr>
                <w:b/>
                <w:sz w:val="20"/>
                <w:szCs w:val="20"/>
              </w:rPr>
              <w:t>ОПК-6</w:t>
            </w:r>
          </w:p>
          <w:p w:rsidR="00590E01" w:rsidRPr="003D14DD" w:rsidRDefault="00590E01" w:rsidP="004D69F2">
            <w:pPr>
              <w:suppressAutoHyphens/>
              <w:overflowPunct w:val="0"/>
              <w:autoSpaceDE w:val="0"/>
              <w:autoSpaceDN w:val="0"/>
              <w:adjustRightInd w:val="0"/>
              <w:jc w:val="both"/>
              <w:rPr>
                <w:b/>
                <w:sz w:val="20"/>
                <w:szCs w:val="20"/>
              </w:rPr>
            </w:pPr>
            <w:r w:rsidRPr="003D14DD">
              <w:rPr>
                <w:sz w:val="20"/>
                <w:szCs w:val="20"/>
              </w:rPr>
              <w:t xml:space="preserve">Способен проектировать и использовать эффективные психолого-педагогические, в том числе инклюзивные, технологии в профессиональной деятельности, необходимые для </w:t>
            </w:r>
            <w:r w:rsidRPr="003D14DD">
              <w:rPr>
                <w:sz w:val="20"/>
                <w:szCs w:val="20"/>
              </w:rPr>
              <w:lastRenderedPageBreak/>
              <w:t>индивидуализации обучения, развития, воспитания обучающихся с особыми образовательными потребностями</w:t>
            </w:r>
          </w:p>
        </w:tc>
        <w:tc>
          <w:tcPr>
            <w:tcW w:w="2646" w:type="dxa"/>
            <w:vAlign w:val="center"/>
          </w:tcPr>
          <w:p w:rsidR="00590E01" w:rsidRPr="003D14DD" w:rsidRDefault="00590E01" w:rsidP="004D69F2">
            <w:pPr>
              <w:rPr>
                <w:sz w:val="20"/>
                <w:szCs w:val="20"/>
              </w:rPr>
            </w:pPr>
            <w:r w:rsidRPr="003D14DD">
              <w:rPr>
                <w:sz w:val="20"/>
                <w:szCs w:val="20"/>
              </w:rPr>
              <w:lastRenderedPageBreak/>
              <w:t>Психология современного образования</w:t>
            </w:r>
          </w:p>
        </w:tc>
        <w:tc>
          <w:tcPr>
            <w:tcW w:w="2531" w:type="dxa"/>
            <w:vAlign w:val="center"/>
          </w:tcPr>
          <w:p w:rsidR="00590E01" w:rsidRPr="003D14DD" w:rsidRDefault="00590E01" w:rsidP="004D69F2">
            <w:pPr>
              <w:rPr>
                <w:sz w:val="20"/>
                <w:szCs w:val="20"/>
              </w:rPr>
            </w:pPr>
          </w:p>
        </w:tc>
        <w:tc>
          <w:tcPr>
            <w:tcW w:w="2484" w:type="dxa"/>
            <w:vAlign w:val="center"/>
          </w:tcPr>
          <w:p w:rsidR="00590E01" w:rsidRPr="003D14DD" w:rsidRDefault="00590E01" w:rsidP="004D69F2">
            <w:pPr>
              <w:rPr>
                <w:sz w:val="20"/>
                <w:szCs w:val="20"/>
              </w:rPr>
            </w:pPr>
            <w:r w:rsidRPr="003D14DD">
              <w:rPr>
                <w:sz w:val="20"/>
                <w:szCs w:val="20"/>
              </w:rPr>
              <w:t>Выполнение и защита выпускной квалификационной работы</w:t>
            </w:r>
          </w:p>
        </w:tc>
      </w:tr>
      <w:tr w:rsidR="00590E01" w:rsidRPr="003D14DD" w:rsidTr="004D69F2">
        <w:tc>
          <w:tcPr>
            <w:tcW w:w="2193" w:type="dxa"/>
            <w:vMerge/>
          </w:tcPr>
          <w:p w:rsidR="00590E01" w:rsidRPr="003D14DD" w:rsidRDefault="00590E01" w:rsidP="004D69F2">
            <w:pPr>
              <w:suppressAutoHyphens/>
              <w:overflowPunct w:val="0"/>
              <w:autoSpaceDE w:val="0"/>
              <w:autoSpaceDN w:val="0"/>
              <w:adjustRightInd w:val="0"/>
              <w:jc w:val="both"/>
              <w:rPr>
                <w:b/>
                <w:sz w:val="20"/>
                <w:szCs w:val="20"/>
              </w:rPr>
            </w:pPr>
          </w:p>
        </w:tc>
        <w:tc>
          <w:tcPr>
            <w:tcW w:w="2646" w:type="dxa"/>
            <w:vAlign w:val="center"/>
          </w:tcPr>
          <w:p w:rsidR="00590E01" w:rsidRPr="003D14DD" w:rsidRDefault="00590E01" w:rsidP="004D69F2">
            <w:pPr>
              <w:rPr>
                <w:sz w:val="20"/>
                <w:szCs w:val="20"/>
              </w:rPr>
            </w:pPr>
            <w:r w:rsidRPr="003D14DD">
              <w:rPr>
                <w:sz w:val="20"/>
                <w:szCs w:val="20"/>
              </w:rPr>
              <w:t>Математические методы в психолого-педагогическом исследовании</w:t>
            </w:r>
          </w:p>
        </w:tc>
        <w:tc>
          <w:tcPr>
            <w:tcW w:w="2531" w:type="dxa"/>
            <w:vAlign w:val="center"/>
          </w:tcPr>
          <w:p w:rsidR="00590E01" w:rsidRPr="003D14DD" w:rsidRDefault="00590E01" w:rsidP="004D69F2">
            <w:pPr>
              <w:rPr>
                <w:sz w:val="20"/>
                <w:szCs w:val="20"/>
              </w:rPr>
            </w:pPr>
          </w:p>
        </w:tc>
        <w:tc>
          <w:tcPr>
            <w:tcW w:w="2484" w:type="dxa"/>
            <w:vAlign w:val="center"/>
          </w:tcPr>
          <w:p w:rsidR="00590E01" w:rsidRPr="003D14DD" w:rsidRDefault="00590E01" w:rsidP="004D69F2">
            <w:pPr>
              <w:rPr>
                <w:sz w:val="20"/>
                <w:szCs w:val="20"/>
              </w:rPr>
            </w:pPr>
          </w:p>
        </w:tc>
      </w:tr>
      <w:tr w:rsidR="00590E01" w:rsidRPr="003D14DD" w:rsidTr="004D69F2">
        <w:trPr>
          <w:trHeight w:val="190"/>
        </w:trPr>
        <w:tc>
          <w:tcPr>
            <w:tcW w:w="2193" w:type="dxa"/>
            <w:vMerge w:val="restart"/>
          </w:tcPr>
          <w:p w:rsidR="00590E01" w:rsidRPr="003D14DD" w:rsidRDefault="00590E01" w:rsidP="004D69F2">
            <w:pPr>
              <w:suppressAutoHyphens/>
              <w:overflowPunct w:val="0"/>
              <w:autoSpaceDE w:val="0"/>
              <w:autoSpaceDN w:val="0"/>
              <w:adjustRightInd w:val="0"/>
              <w:jc w:val="both"/>
              <w:rPr>
                <w:b/>
                <w:sz w:val="20"/>
                <w:szCs w:val="20"/>
              </w:rPr>
            </w:pPr>
            <w:r w:rsidRPr="003D14DD">
              <w:rPr>
                <w:b/>
                <w:sz w:val="20"/>
                <w:szCs w:val="20"/>
              </w:rPr>
              <w:lastRenderedPageBreak/>
              <w:t>ОПК-8</w:t>
            </w:r>
          </w:p>
          <w:p w:rsidR="00590E01" w:rsidRPr="003D14DD" w:rsidRDefault="00590E01" w:rsidP="004D69F2">
            <w:pPr>
              <w:suppressAutoHyphens/>
              <w:overflowPunct w:val="0"/>
              <w:autoSpaceDE w:val="0"/>
              <w:autoSpaceDN w:val="0"/>
              <w:adjustRightInd w:val="0"/>
              <w:jc w:val="both"/>
              <w:rPr>
                <w:sz w:val="20"/>
                <w:szCs w:val="20"/>
              </w:rPr>
            </w:pPr>
            <w:r w:rsidRPr="003D14DD">
              <w:rPr>
                <w:sz w:val="20"/>
                <w:szCs w:val="20"/>
              </w:rPr>
              <w:t>Способен проектировать педагогическую деятельность на основе специальных научных знаний и результатов исследований</w:t>
            </w:r>
          </w:p>
        </w:tc>
        <w:tc>
          <w:tcPr>
            <w:tcW w:w="2646" w:type="dxa"/>
            <w:vAlign w:val="center"/>
          </w:tcPr>
          <w:p w:rsidR="00590E01" w:rsidRPr="003D14DD" w:rsidRDefault="00590E01" w:rsidP="004D69F2">
            <w:pPr>
              <w:rPr>
                <w:sz w:val="20"/>
                <w:szCs w:val="20"/>
              </w:rPr>
            </w:pPr>
            <w:r w:rsidRPr="003D14DD">
              <w:rPr>
                <w:sz w:val="20"/>
                <w:szCs w:val="20"/>
              </w:rPr>
              <w:t>Современные проблемы науки и образования</w:t>
            </w:r>
          </w:p>
        </w:tc>
        <w:tc>
          <w:tcPr>
            <w:tcW w:w="2531" w:type="dxa"/>
            <w:vAlign w:val="center"/>
          </w:tcPr>
          <w:p w:rsidR="00590E01" w:rsidRPr="003D14DD" w:rsidRDefault="00590E01" w:rsidP="004D69F2">
            <w:pPr>
              <w:rPr>
                <w:sz w:val="20"/>
                <w:szCs w:val="20"/>
              </w:rPr>
            </w:pPr>
          </w:p>
        </w:tc>
        <w:tc>
          <w:tcPr>
            <w:tcW w:w="2484" w:type="dxa"/>
            <w:vAlign w:val="center"/>
          </w:tcPr>
          <w:p w:rsidR="00590E01" w:rsidRPr="003D14DD" w:rsidRDefault="00590E01" w:rsidP="004D69F2">
            <w:pPr>
              <w:rPr>
                <w:sz w:val="20"/>
                <w:szCs w:val="20"/>
              </w:rPr>
            </w:pPr>
            <w:r w:rsidRPr="003D14DD">
              <w:rPr>
                <w:sz w:val="20"/>
                <w:szCs w:val="20"/>
              </w:rPr>
              <w:t xml:space="preserve">Производственная практика, научно-исследовательская работа </w:t>
            </w:r>
          </w:p>
        </w:tc>
      </w:tr>
      <w:tr w:rsidR="00590E01" w:rsidRPr="003D14DD" w:rsidTr="004D69F2">
        <w:trPr>
          <w:trHeight w:val="258"/>
        </w:trPr>
        <w:tc>
          <w:tcPr>
            <w:tcW w:w="2193" w:type="dxa"/>
            <w:vMerge/>
          </w:tcPr>
          <w:p w:rsidR="00590E01" w:rsidRPr="003D14DD" w:rsidRDefault="00590E01" w:rsidP="004D69F2">
            <w:pPr>
              <w:suppressAutoHyphens/>
              <w:overflowPunct w:val="0"/>
              <w:autoSpaceDE w:val="0"/>
              <w:autoSpaceDN w:val="0"/>
              <w:adjustRightInd w:val="0"/>
              <w:jc w:val="both"/>
              <w:rPr>
                <w:b/>
                <w:sz w:val="20"/>
                <w:szCs w:val="20"/>
              </w:rPr>
            </w:pPr>
          </w:p>
        </w:tc>
        <w:tc>
          <w:tcPr>
            <w:tcW w:w="2646" w:type="dxa"/>
            <w:vAlign w:val="center"/>
          </w:tcPr>
          <w:p w:rsidR="00590E01" w:rsidRPr="003D14DD" w:rsidRDefault="00590E01" w:rsidP="004D69F2">
            <w:pPr>
              <w:rPr>
                <w:sz w:val="20"/>
                <w:szCs w:val="20"/>
              </w:rPr>
            </w:pPr>
            <w:r w:rsidRPr="003D14DD">
              <w:rPr>
                <w:sz w:val="20"/>
                <w:szCs w:val="20"/>
              </w:rPr>
              <w:t>Методология и методы научного исследования в профессиональной деятельности педагогического профиля</w:t>
            </w:r>
          </w:p>
        </w:tc>
        <w:tc>
          <w:tcPr>
            <w:tcW w:w="2531" w:type="dxa"/>
            <w:vAlign w:val="center"/>
          </w:tcPr>
          <w:p w:rsidR="00590E01" w:rsidRPr="003D14DD" w:rsidRDefault="00590E01" w:rsidP="004D69F2">
            <w:pPr>
              <w:rPr>
                <w:sz w:val="20"/>
                <w:szCs w:val="20"/>
              </w:rPr>
            </w:pPr>
          </w:p>
        </w:tc>
        <w:tc>
          <w:tcPr>
            <w:tcW w:w="2484" w:type="dxa"/>
            <w:vAlign w:val="center"/>
          </w:tcPr>
          <w:p w:rsidR="00590E01" w:rsidRPr="003D14DD" w:rsidRDefault="00590E01" w:rsidP="004D69F2">
            <w:pPr>
              <w:rPr>
                <w:sz w:val="20"/>
                <w:szCs w:val="20"/>
              </w:rPr>
            </w:pPr>
            <w:r w:rsidRPr="003D14DD">
              <w:rPr>
                <w:sz w:val="20"/>
                <w:szCs w:val="20"/>
              </w:rPr>
              <w:t xml:space="preserve">Выполнение и защита выпускной квалификационной работы </w:t>
            </w:r>
          </w:p>
        </w:tc>
      </w:tr>
      <w:tr w:rsidR="00590E01" w:rsidRPr="003D14DD" w:rsidTr="004D69F2">
        <w:trPr>
          <w:trHeight w:val="258"/>
        </w:trPr>
        <w:tc>
          <w:tcPr>
            <w:tcW w:w="2193" w:type="dxa"/>
            <w:vMerge/>
          </w:tcPr>
          <w:p w:rsidR="00590E01" w:rsidRPr="003D14DD" w:rsidRDefault="00590E01" w:rsidP="004D69F2">
            <w:pPr>
              <w:suppressAutoHyphens/>
              <w:overflowPunct w:val="0"/>
              <w:autoSpaceDE w:val="0"/>
              <w:autoSpaceDN w:val="0"/>
              <w:adjustRightInd w:val="0"/>
              <w:jc w:val="both"/>
              <w:rPr>
                <w:b/>
                <w:sz w:val="20"/>
                <w:szCs w:val="20"/>
              </w:rPr>
            </w:pPr>
          </w:p>
        </w:tc>
        <w:tc>
          <w:tcPr>
            <w:tcW w:w="2646" w:type="dxa"/>
            <w:vAlign w:val="center"/>
          </w:tcPr>
          <w:p w:rsidR="00590E01" w:rsidRPr="003D14DD" w:rsidRDefault="00590E01" w:rsidP="004D69F2">
            <w:pPr>
              <w:rPr>
                <w:sz w:val="20"/>
                <w:szCs w:val="20"/>
              </w:rPr>
            </w:pPr>
            <w:r w:rsidRPr="003D14DD">
              <w:rPr>
                <w:sz w:val="20"/>
                <w:szCs w:val="20"/>
              </w:rPr>
              <w:t>Математические методы в психолого-педагогическом исследовании</w:t>
            </w:r>
          </w:p>
        </w:tc>
        <w:tc>
          <w:tcPr>
            <w:tcW w:w="2531" w:type="dxa"/>
            <w:vAlign w:val="center"/>
          </w:tcPr>
          <w:p w:rsidR="00590E01" w:rsidRPr="003D14DD" w:rsidRDefault="00590E01" w:rsidP="004D69F2">
            <w:pPr>
              <w:rPr>
                <w:sz w:val="20"/>
                <w:szCs w:val="20"/>
              </w:rPr>
            </w:pPr>
          </w:p>
        </w:tc>
        <w:tc>
          <w:tcPr>
            <w:tcW w:w="2484" w:type="dxa"/>
          </w:tcPr>
          <w:p w:rsidR="00590E01" w:rsidRPr="003D14DD" w:rsidRDefault="00590E01" w:rsidP="004D69F2">
            <w:pPr>
              <w:suppressAutoHyphens/>
              <w:overflowPunct w:val="0"/>
              <w:autoSpaceDE w:val="0"/>
              <w:autoSpaceDN w:val="0"/>
              <w:adjustRightInd w:val="0"/>
              <w:jc w:val="both"/>
              <w:rPr>
                <w:sz w:val="20"/>
                <w:szCs w:val="20"/>
              </w:rPr>
            </w:pPr>
          </w:p>
        </w:tc>
      </w:tr>
    </w:tbl>
    <w:p w:rsidR="00590E01" w:rsidRPr="003D14DD" w:rsidRDefault="00590E01" w:rsidP="00590E01">
      <w:pPr>
        <w:suppressAutoHyphens/>
        <w:jc w:val="both"/>
        <w:rPr>
          <w:sz w:val="20"/>
          <w:szCs w:val="20"/>
        </w:rPr>
      </w:pPr>
    </w:p>
    <w:p w:rsidR="00590E01" w:rsidRPr="003D14DD" w:rsidRDefault="00590E01" w:rsidP="00590E01">
      <w:pPr>
        <w:tabs>
          <w:tab w:val="left" w:pos="900"/>
        </w:tabs>
        <w:suppressAutoHyphens/>
        <w:ind w:firstLine="709"/>
        <w:jc w:val="both"/>
        <w:rPr>
          <w:b/>
          <w:sz w:val="20"/>
          <w:szCs w:val="20"/>
        </w:rPr>
      </w:pPr>
      <w:r w:rsidRPr="003D14DD">
        <w:rPr>
          <w:b/>
          <w:sz w:val="20"/>
          <w:szCs w:val="20"/>
        </w:rPr>
        <w:t xml:space="preserve">4. Объем дисциплины и виды учебной работы  </w:t>
      </w:r>
    </w:p>
    <w:p w:rsidR="00590E01" w:rsidRPr="003D14DD" w:rsidRDefault="00590E01" w:rsidP="00590E01">
      <w:pPr>
        <w:suppressAutoHyphens/>
        <w:jc w:val="both"/>
        <w:rPr>
          <w:b/>
          <w:sz w:val="20"/>
          <w:szCs w:val="20"/>
        </w:rPr>
      </w:pPr>
    </w:p>
    <w:p w:rsidR="00590E01" w:rsidRPr="003D14DD" w:rsidRDefault="00590E01" w:rsidP="00590E01">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590E01" w:rsidRPr="003D14DD" w:rsidRDefault="00590E01" w:rsidP="00590E01">
      <w:pPr>
        <w:suppressAutoHyphens/>
        <w:jc w:val="both"/>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922"/>
        <w:gridCol w:w="1069"/>
        <w:gridCol w:w="1070"/>
        <w:gridCol w:w="1069"/>
        <w:gridCol w:w="1070"/>
      </w:tblGrid>
      <w:tr w:rsidR="00590E01" w:rsidRPr="003D14DD" w:rsidTr="004D69F2">
        <w:tc>
          <w:tcPr>
            <w:tcW w:w="766" w:type="dxa"/>
            <w:vMerge w:val="restart"/>
            <w:vAlign w:val="center"/>
          </w:tcPr>
          <w:p w:rsidR="00590E01" w:rsidRPr="003D14DD" w:rsidRDefault="00590E01" w:rsidP="004D69F2">
            <w:pPr>
              <w:pStyle w:val="afff7"/>
              <w:suppressAutoHyphens/>
              <w:snapToGrid w:val="0"/>
              <w:jc w:val="center"/>
              <w:rPr>
                <w:b/>
                <w:sz w:val="20"/>
                <w:szCs w:val="20"/>
              </w:rPr>
            </w:pPr>
            <w:r w:rsidRPr="003D14DD">
              <w:rPr>
                <w:b/>
                <w:sz w:val="20"/>
                <w:szCs w:val="20"/>
              </w:rPr>
              <w:t>№ п/п</w:t>
            </w:r>
          </w:p>
        </w:tc>
        <w:tc>
          <w:tcPr>
            <w:tcW w:w="4922" w:type="dxa"/>
            <w:vMerge w:val="restart"/>
            <w:vAlign w:val="center"/>
          </w:tcPr>
          <w:p w:rsidR="00590E01" w:rsidRPr="003D14DD" w:rsidRDefault="00590E01" w:rsidP="004D69F2">
            <w:pPr>
              <w:pStyle w:val="afff7"/>
              <w:suppressAutoHyphens/>
              <w:snapToGrid w:val="0"/>
              <w:jc w:val="center"/>
              <w:rPr>
                <w:b/>
                <w:sz w:val="20"/>
                <w:szCs w:val="20"/>
              </w:rPr>
            </w:pPr>
            <w:r w:rsidRPr="003D14DD">
              <w:rPr>
                <w:b/>
                <w:sz w:val="20"/>
                <w:szCs w:val="20"/>
              </w:rPr>
              <w:t>Виды учебных занятий</w:t>
            </w:r>
          </w:p>
        </w:tc>
        <w:tc>
          <w:tcPr>
            <w:tcW w:w="4278" w:type="dxa"/>
            <w:gridSpan w:val="4"/>
          </w:tcPr>
          <w:p w:rsidR="00590E01" w:rsidRPr="003D14DD" w:rsidRDefault="00590E01"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590E01" w:rsidRPr="003D14DD" w:rsidTr="004D69F2">
        <w:tc>
          <w:tcPr>
            <w:tcW w:w="766" w:type="dxa"/>
            <w:vMerge/>
          </w:tcPr>
          <w:p w:rsidR="00590E01" w:rsidRPr="003D14DD" w:rsidRDefault="00590E01" w:rsidP="004D69F2">
            <w:pPr>
              <w:tabs>
                <w:tab w:val="left" w:pos="900"/>
              </w:tabs>
              <w:rPr>
                <w:b/>
                <w:sz w:val="20"/>
                <w:szCs w:val="20"/>
              </w:rPr>
            </w:pPr>
          </w:p>
        </w:tc>
        <w:tc>
          <w:tcPr>
            <w:tcW w:w="4922" w:type="dxa"/>
            <w:vMerge/>
          </w:tcPr>
          <w:p w:rsidR="00590E01" w:rsidRPr="003D14DD" w:rsidRDefault="00590E01" w:rsidP="004D69F2">
            <w:pPr>
              <w:tabs>
                <w:tab w:val="left" w:pos="900"/>
              </w:tabs>
              <w:rPr>
                <w:b/>
                <w:sz w:val="20"/>
                <w:szCs w:val="20"/>
              </w:rPr>
            </w:pPr>
          </w:p>
        </w:tc>
        <w:tc>
          <w:tcPr>
            <w:tcW w:w="2139" w:type="dxa"/>
            <w:gridSpan w:val="2"/>
            <w:vAlign w:val="center"/>
          </w:tcPr>
          <w:p w:rsidR="00590E01" w:rsidRPr="003D14DD" w:rsidRDefault="00590E01" w:rsidP="004D69F2">
            <w:pPr>
              <w:pStyle w:val="afff7"/>
              <w:suppressAutoHyphens/>
              <w:snapToGrid w:val="0"/>
              <w:ind w:right="-80"/>
              <w:jc w:val="center"/>
              <w:rPr>
                <w:b/>
                <w:sz w:val="20"/>
                <w:szCs w:val="20"/>
              </w:rPr>
            </w:pPr>
            <w:r w:rsidRPr="003D14DD">
              <w:rPr>
                <w:b/>
                <w:sz w:val="20"/>
                <w:szCs w:val="20"/>
              </w:rPr>
              <w:t>Очная</w:t>
            </w:r>
          </w:p>
        </w:tc>
        <w:tc>
          <w:tcPr>
            <w:tcW w:w="2139" w:type="dxa"/>
            <w:gridSpan w:val="2"/>
          </w:tcPr>
          <w:p w:rsidR="00590E01" w:rsidRPr="003D14DD" w:rsidRDefault="00590E01" w:rsidP="004D69F2">
            <w:pPr>
              <w:pStyle w:val="afff7"/>
              <w:suppressAutoHyphens/>
              <w:snapToGrid w:val="0"/>
              <w:ind w:right="-80"/>
              <w:jc w:val="center"/>
              <w:rPr>
                <w:b/>
                <w:sz w:val="20"/>
                <w:szCs w:val="20"/>
              </w:rPr>
            </w:pPr>
            <w:r w:rsidRPr="003D14DD">
              <w:rPr>
                <w:b/>
                <w:sz w:val="20"/>
                <w:szCs w:val="20"/>
              </w:rPr>
              <w:t>Заочная</w:t>
            </w:r>
          </w:p>
        </w:tc>
      </w:tr>
      <w:tr w:rsidR="00590E01" w:rsidRPr="003D14DD" w:rsidTr="004D69F2">
        <w:tc>
          <w:tcPr>
            <w:tcW w:w="766" w:type="dxa"/>
            <w:vMerge/>
          </w:tcPr>
          <w:p w:rsidR="00590E01" w:rsidRPr="003D14DD" w:rsidRDefault="00590E01" w:rsidP="004D69F2">
            <w:pPr>
              <w:tabs>
                <w:tab w:val="left" w:pos="900"/>
              </w:tabs>
              <w:rPr>
                <w:b/>
                <w:sz w:val="20"/>
                <w:szCs w:val="20"/>
              </w:rPr>
            </w:pPr>
          </w:p>
        </w:tc>
        <w:tc>
          <w:tcPr>
            <w:tcW w:w="4922" w:type="dxa"/>
            <w:vMerge/>
          </w:tcPr>
          <w:p w:rsidR="00590E01" w:rsidRPr="003D14DD" w:rsidRDefault="00590E01" w:rsidP="004D69F2">
            <w:pPr>
              <w:tabs>
                <w:tab w:val="left" w:pos="900"/>
              </w:tabs>
              <w:rPr>
                <w:b/>
                <w:sz w:val="20"/>
                <w:szCs w:val="20"/>
              </w:rPr>
            </w:pPr>
          </w:p>
        </w:tc>
        <w:tc>
          <w:tcPr>
            <w:tcW w:w="1069" w:type="dxa"/>
            <w:vAlign w:val="center"/>
          </w:tcPr>
          <w:p w:rsidR="00590E01" w:rsidRPr="003D14DD" w:rsidRDefault="00590E01" w:rsidP="004D69F2">
            <w:pPr>
              <w:tabs>
                <w:tab w:val="left" w:pos="900"/>
              </w:tabs>
              <w:jc w:val="center"/>
              <w:rPr>
                <w:b/>
                <w:sz w:val="20"/>
                <w:szCs w:val="20"/>
              </w:rPr>
            </w:pPr>
            <w:r w:rsidRPr="003D14DD">
              <w:rPr>
                <w:b/>
                <w:sz w:val="20"/>
                <w:szCs w:val="20"/>
              </w:rPr>
              <w:t>всего</w:t>
            </w:r>
          </w:p>
        </w:tc>
        <w:tc>
          <w:tcPr>
            <w:tcW w:w="1070" w:type="dxa"/>
            <w:vAlign w:val="center"/>
          </w:tcPr>
          <w:p w:rsidR="00590E01" w:rsidRPr="003D14DD" w:rsidRDefault="00590E01" w:rsidP="004D69F2">
            <w:pPr>
              <w:tabs>
                <w:tab w:val="left" w:pos="900"/>
              </w:tabs>
              <w:jc w:val="center"/>
              <w:rPr>
                <w:b/>
                <w:sz w:val="20"/>
                <w:szCs w:val="20"/>
              </w:rPr>
            </w:pPr>
            <w:r w:rsidRPr="003D14DD">
              <w:rPr>
                <w:b/>
                <w:sz w:val="20"/>
                <w:szCs w:val="20"/>
              </w:rPr>
              <w:t>в том числе</w:t>
            </w:r>
          </w:p>
        </w:tc>
        <w:tc>
          <w:tcPr>
            <w:tcW w:w="1069" w:type="dxa"/>
            <w:vAlign w:val="center"/>
          </w:tcPr>
          <w:p w:rsidR="00590E01" w:rsidRPr="003D14DD" w:rsidRDefault="00590E01" w:rsidP="004D69F2">
            <w:pPr>
              <w:tabs>
                <w:tab w:val="left" w:pos="900"/>
              </w:tabs>
              <w:jc w:val="center"/>
              <w:rPr>
                <w:b/>
                <w:sz w:val="20"/>
                <w:szCs w:val="20"/>
              </w:rPr>
            </w:pPr>
            <w:r w:rsidRPr="003D14DD">
              <w:rPr>
                <w:b/>
                <w:sz w:val="20"/>
                <w:szCs w:val="20"/>
              </w:rPr>
              <w:t>всего</w:t>
            </w:r>
          </w:p>
        </w:tc>
        <w:tc>
          <w:tcPr>
            <w:tcW w:w="1070" w:type="dxa"/>
            <w:vAlign w:val="center"/>
          </w:tcPr>
          <w:p w:rsidR="00590E01" w:rsidRPr="003D14DD" w:rsidRDefault="00590E01" w:rsidP="004D69F2">
            <w:pPr>
              <w:tabs>
                <w:tab w:val="left" w:pos="900"/>
              </w:tabs>
              <w:jc w:val="center"/>
              <w:rPr>
                <w:b/>
                <w:sz w:val="20"/>
                <w:szCs w:val="20"/>
              </w:rPr>
            </w:pPr>
            <w:r w:rsidRPr="003D14DD">
              <w:rPr>
                <w:b/>
                <w:sz w:val="20"/>
                <w:szCs w:val="20"/>
              </w:rPr>
              <w:t>в том числе</w:t>
            </w:r>
          </w:p>
        </w:tc>
      </w:tr>
      <w:tr w:rsidR="00590E01" w:rsidRPr="003D14DD" w:rsidTr="004D69F2">
        <w:tc>
          <w:tcPr>
            <w:tcW w:w="766" w:type="dxa"/>
          </w:tcPr>
          <w:p w:rsidR="00590E01" w:rsidRPr="003D14DD" w:rsidRDefault="00590E01" w:rsidP="004D69F2">
            <w:pPr>
              <w:suppressAutoHyphens/>
              <w:snapToGrid w:val="0"/>
              <w:rPr>
                <w:b/>
                <w:sz w:val="20"/>
                <w:szCs w:val="20"/>
              </w:rPr>
            </w:pPr>
            <w:r w:rsidRPr="003D14DD">
              <w:rPr>
                <w:b/>
                <w:sz w:val="20"/>
                <w:szCs w:val="20"/>
              </w:rPr>
              <w:t>1</w:t>
            </w:r>
          </w:p>
        </w:tc>
        <w:tc>
          <w:tcPr>
            <w:tcW w:w="4922" w:type="dxa"/>
          </w:tcPr>
          <w:p w:rsidR="00590E01" w:rsidRPr="003D14DD" w:rsidRDefault="00590E01"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590E01" w:rsidRPr="003D14DD" w:rsidRDefault="00590E01" w:rsidP="004D69F2">
            <w:pPr>
              <w:suppressAutoHyphens/>
              <w:snapToGrid w:val="0"/>
              <w:jc w:val="center"/>
              <w:rPr>
                <w:b/>
                <w:sz w:val="20"/>
                <w:szCs w:val="20"/>
              </w:rPr>
            </w:pPr>
          </w:p>
        </w:tc>
        <w:tc>
          <w:tcPr>
            <w:tcW w:w="1070" w:type="dxa"/>
          </w:tcPr>
          <w:p w:rsidR="00590E01" w:rsidRPr="003D14DD" w:rsidRDefault="00590E01" w:rsidP="004D69F2">
            <w:pPr>
              <w:pStyle w:val="afff7"/>
              <w:suppressAutoHyphens/>
              <w:snapToGrid w:val="0"/>
              <w:ind w:right="312"/>
              <w:jc w:val="center"/>
              <w:rPr>
                <w:b/>
                <w:sz w:val="20"/>
                <w:szCs w:val="20"/>
              </w:rPr>
            </w:pPr>
          </w:p>
        </w:tc>
        <w:tc>
          <w:tcPr>
            <w:tcW w:w="1069" w:type="dxa"/>
          </w:tcPr>
          <w:p w:rsidR="00590E01" w:rsidRPr="003D14DD" w:rsidRDefault="00590E01" w:rsidP="004D69F2">
            <w:pPr>
              <w:pStyle w:val="afff7"/>
              <w:suppressAutoHyphens/>
              <w:snapToGrid w:val="0"/>
              <w:jc w:val="center"/>
              <w:rPr>
                <w:b/>
                <w:sz w:val="20"/>
                <w:szCs w:val="20"/>
              </w:rPr>
            </w:pPr>
            <w:r w:rsidRPr="003D14DD">
              <w:rPr>
                <w:b/>
                <w:sz w:val="20"/>
                <w:szCs w:val="20"/>
              </w:rPr>
              <w:t>14,2</w:t>
            </w:r>
          </w:p>
        </w:tc>
        <w:tc>
          <w:tcPr>
            <w:tcW w:w="1070" w:type="dxa"/>
          </w:tcPr>
          <w:p w:rsidR="00590E01" w:rsidRPr="003D14DD" w:rsidRDefault="00590E01" w:rsidP="004D69F2">
            <w:pPr>
              <w:pStyle w:val="afff7"/>
              <w:suppressAutoHyphens/>
              <w:snapToGrid w:val="0"/>
              <w:jc w:val="center"/>
              <w:rPr>
                <w:b/>
                <w:sz w:val="20"/>
                <w:szCs w:val="20"/>
              </w:rPr>
            </w:pPr>
          </w:p>
        </w:tc>
      </w:tr>
      <w:tr w:rsidR="00590E01" w:rsidRPr="003D14DD" w:rsidTr="004D69F2">
        <w:tc>
          <w:tcPr>
            <w:tcW w:w="766" w:type="dxa"/>
          </w:tcPr>
          <w:p w:rsidR="00590E01" w:rsidRPr="003D14DD" w:rsidRDefault="00590E01" w:rsidP="004D69F2">
            <w:pPr>
              <w:suppressAutoHyphens/>
              <w:snapToGrid w:val="0"/>
              <w:rPr>
                <w:sz w:val="20"/>
                <w:szCs w:val="20"/>
              </w:rPr>
            </w:pPr>
            <w:r w:rsidRPr="003D14DD">
              <w:rPr>
                <w:sz w:val="20"/>
                <w:szCs w:val="20"/>
              </w:rPr>
              <w:t>1.1</w:t>
            </w:r>
          </w:p>
        </w:tc>
        <w:tc>
          <w:tcPr>
            <w:tcW w:w="4922" w:type="dxa"/>
          </w:tcPr>
          <w:p w:rsidR="00590E01" w:rsidRPr="003D14DD" w:rsidRDefault="00590E01" w:rsidP="004D69F2">
            <w:pPr>
              <w:suppressAutoHyphens/>
              <w:snapToGrid w:val="0"/>
              <w:rPr>
                <w:sz w:val="20"/>
                <w:szCs w:val="20"/>
              </w:rPr>
            </w:pPr>
            <w:r w:rsidRPr="003D14DD">
              <w:rPr>
                <w:sz w:val="20"/>
                <w:szCs w:val="20"/>
              </w:rPr>
              <w:t>занятия лекционного типа (лекции)</w:t>
            </w:r>
          </w:p>
        </w:tc>
        <w:tc>
          <w:tcPr>
            <w:tcW w:w="1069" w:type="dxa"/>
          </w:tcPr>
          <w:p w:rsidR="00590E01" w:rsidRPr="003D14DD" w:rsidRDefault="00590E01" w:rsidP="004D69F2">
            <w:pPr>
              <w:suppressAutoHyphens/>
              <w:snapToGrid w:val="0"/>
              <w:jc w:val="center"/>
              <w:rPr>
                <w:sz w:val="20"/>
                <w:szCs w:val="20"/>
              </w:rPr>
            </w:pPr>
          </w:p>
        </w:tc>
        <w:tc>
          <w:tcPr>
            <w:tcW w:w="1070" w:type="dxa"/>
          </w:tcPr>
          <w:p w:rsidR="00590E01" w:rsidRPr="003D14DD" w:rsidRDefault="00590E01" w:rsidP="004D69F2">
            <w:pPr>
              <w:pStyle w:val="afff7"/>
              <w:suppressAutoHyphens/>
              <w:snapToGrid w:val="0"/>
              <w:jc w:val="center"/>
              <w:rPr>
                <w:sz w:val="20"/>
                <w:szCs w:val="20"/>
              </w:rPr>
            </w:pPr>
          </w:p>
        </w:tc>
        <w:tc>
          <w:tcPr>
            <w:tcW w:w="1069" w:type="dxa"/>
          </w:tcPr>
          <w:p w:rsidR="00590E01" w:rsidRPr="003D14DD" w:rsidRDefault="00590E01" w:rsidP="004D69F2">
            <w:pPr>
              <w:pStyle w:val="afff7"/>
              <w:suppressAutoHyphens/>
              <w:snapToGrid w:val="0"/>
              <w:jc w:val="center"/>
              <w:rPr>
                <w:sz w:val="20"/>
                <w:szCs w:val="20"/>
              </w:rPr>
            </w:pPr>
            <w:r w:rsidRPr="003D14DD">
              <w:rPr>
                <w:sz w:val="20"/>
                <w:szCs w:val="20"/>
              </w:rPr>
              <w:t>2</w:t>
            </w:r>
          </w:p>
        </w:tc>
        <w:tc>
          <w:tcPr>
            <w:tcW w:w="1070" w:type="dxa"/>
          </w:tcPr>
          <w:p w:rsidR="00590E01" w:rsidRPr="003D14DD" w:rsidRDefault="00590E01" w:rsidP="004D69F2">
            <w:pPr>
              <w:pStyle w:val="afff7"/>
              <w:suppressAutoHyphens/>
              <w:snapToGrid w:val="0"/>
              <w:jc w:val="center"/>
              <w:rPr>
                <w:sz w:val="20"/>
                <w:szCs w:val="20"/>
              </w:rPr>
            </w:pPr>
          </w:p>
        </w:tc>
      </w:tr>
      <w:tr w:rsidR="00590E01" w:rsidRPr="003D14DD" w:rsidTr="004D69F2">
        <w:tc>
          <w:tcPr>
            <w:tcW w:w="766" w:type="dxa"/>
          </w:tcPr>
          <w:p w:rsidR="00590E01" w:rsidRPr="003D14DD" w:rsidRDefault="00590E01" w:rsidP="004D69F2">
            <w:pPr>
              <w:suppressAutoHyphens/>
              <w:snapToGrid w:val="0"/>
              <w:rPr>
                <w:sz w:val="20"/>
                <w:szCs w:val="20"/>
              </w:rPr>
            </w:pPr>
            <w:r w:rsidRPr="003D14DD">
              <w:rPr>
                <w:sz w:val="20"/>
                <w:szCs w:val="20"/>
              </w:rPr>
              <w:t>1.2</w:t>
            </w:r>
          </w:p>
        </w:tc>
        <w:tc>
          <w:tcPr>
            <w:tcW w:w="4922" w:type="dxa"/>
          </w:tcPr>
          <w:p w:rsidR="00590E01" w:rsidRPr="003D14DD" w:rsidRDefault="00590E01" w:rsidP="004D69F2">
            <w:pPr>
              <w:suppressAutoHyphens/>
              <w:snapToGrid w:val="0"/>
              <w:rPr>
                <w:sz w:val="20"/>
                <w:szCs w:val="20"/>
              </w:rPr>
            </w:pPr>
            <w:r w:rsidRPr="003D14DD">
              <w:rPr>
                <w:sz w:val="20"/>
                <w:szCs w:val="20"/>
              </w:rPr>
              <w:t xml:space="preserve">занятия семинарского типа (практические)*, </w:t>
            </w:r>
          </w:p>
          <w:p w:rsidR="00590E01" w:rsidRPr="003D14DD" w:rsidRDefault="00590E01" w:rsidP="004D69F2">
            <w:pPr>
              <w:suppressAutoHyphens/>
              <w:snapToGrid w:val="0"/>
              <w:rPr>
                <w:sz w:val="20"/>
                <w:szCs w:val="20"/>
              </w:rPr>
            </w:pPr>
            <w:r w:rsidRPr="003D14DD">
              <w:rPr>
                <w:sz w:val="20"/>
                <w:szCs w:val="20"/>
              </w:rPr>
              <w:t xml:space="preserve">в том числе: </w:t>
            </w:r>
          </w:p>
        </w:tc>
        <w:tc>
          <w:tcPr>
            <w:tcW w:w="1069" w:type="dxa"/>
          </w:tcPr>
          <w:p w:rsidR="00590E01" w:rsidRPr="003D14DD" w:rsidRDefault="00590E01" w:rsidP="004D69F2">
            <w:pPr>
              <w:suppressAutoHyphens/>
              <w:snapToGrid w:val="0"/>
              <w:jc w:val="center"/>
              <w:rPr>
                <w:sz w:val="20"/>
                <w:szCs w:val="20"/>
              </w:rPr>
            </w:pPr>
          </w:p>
        </w:tc>
        <w:tc>
          <w:tcPr>
            <w:tcW w:w="1070" w:type="dxa"/>
          </w:tcPr>
          <w:p w:rsidR="00590E01" w:rsidRPr="003D14DD" w:rsidRDefault="00590E01" w:rsidP="004D69F2">
            <w:pPr>
              <w:pStyle w:val="afff7"/>
              <w:suppressAutoHyphens/>
              <w:snapToGrid w:val="0"/>
              <w:jc w:val="center"/>
              <w:rPr>
                <w:sz w:val="20"/>
                <w:szCs w:val="20"/>
              </w:rPr>
            </w:pPr>
          </w:p>
        </w:tc>
        <w:tc>
          <w:tcPr>
            <w:tcW w:w="1069" w:type="dxa"/>
          </w:tcPr>
          <w:p w:rsidR="00590E01" w:rsidRPr="003D14DD" w:rsidRDefault="00590E01" w:rsidP="004D69F2">
            <w:pPr>
              <w:pStyle w:val="afff7"/>
              <w:suppressAutoHyphens/>
              <w:snapToGrid w:val="0"/>
              <w:jc w:val="center"/>
              <w:rPr>
                <w:sz w:val="20"/>
                <w:szCs w:val="20"/>
              </w:rPr>
            </w:pPr>
            <w:r w:rsidRPr="003D14DD">
              <w:rPr>
                <w:sz w:val="20"/>
                <w:szCs w:val="20"/>
              </w:rPr>
              <w:t>10</w:t>
            </w:r>
          </w:p>
        </w:tc>
        <w:tc>
          <w:tcPr>
            <w:tcW w:w="1070" w:type="dxa"/>
          </w:tcPr>
          <w:p w:rsidR="00590E01" w:rsidRPr="003D14DD" w:rsidRDefault="00590E01" w:rsidP="004D69F2">
            <w:pPr>
              <w:pStyle w:val="afff7"/>
              <w:suppressAutoHyphens/>
              <w:snapToGrid w:val="0"/>
              <w:jc w:val="center"/>
              <w:rPr>
                <w:sz w:val="20"/>
                <w:szCs w:val="20"/>
              </w:rPr>
            </w:pPr>
          </w:p>
        </w:tc>
      </w:tr>
      <w:tr w:rsidR="00590E01" w:rsidRPr="003D14DD" w:rsidTr="004D69F2">
        <w:tc>
          <w:tcPr>
            <w:tcW w:w="766" w:type="dxa"/>
          </w:tcPr>
          <w:p w:rsidR="00590E01" w:rsidRPr="003D14DD" w:rsidRDefault="00590E01" w:rsidP="004D69F2">
            <w:pPr>
              <w:suppressAutoHyphens/>
              <w:snapToGrid w:val="0"/>
              <w:rPr>
                <w:sz w:val="20"/>
                <w:szCs w:val="20"/>
              </w:rPr>
            </w:pPr>
            <w:r w:rsidRPr="003D14DD">
              <w:rPr>
                <w:sz w:val="20"/>
                <w:szCs w:val="20"/>
              </w:rPr>
              <w:t>1.2.1</w:t>
            </w:r>
          </w:p>
        </w:tc>
        <w:tc>
          <w:tcPr>
            <w:tcW w:w="4922" w:type="dxa"/>
          </w:tcPr>
          <w:p w:rsidR="00590E01" w:rsidRPr="003D14DD" w:rsidRDefault="00590E01" w:rsidP="004D69F2">
            <w:pPr>
              <w:suppressAutoHyphens/>
              <w:snapToGrid w:val="0"/>
              <w:rPr>
                <w:sz w:val="20"/>
                <w:szCs w:val="20"/>
              </w:rPr>
            </w:pPr>
            <w:r w:rsidRPr="003D14DD">
              <w:rPr>
                <w:sz w:val="20"/>
                <w:szCs w:val="20"/>
              </w:rPr>
              <w:t xml:space="preserve">семинар-дискуссия, </w:t>
            </w:r>
          </w:p>
          <w:p w:rsidR="00590E01" w:rsidRPr="003D14DD" w:rsidRDefault="00590E01" w:rsidP="004D69F2">
            <w:pPr>
              <w:suppressAutoHyphens/>
              <w:snapToGrid w:val="0"/>
              <w:rPr>
                <w:sz w:val="20"/>
                <w:szCs w:val="20"/>
              </w:rPr>
            </w:pPr>
            <w:r w:rsidRPr="003D14DD">
              <w:rPr>
                <w:sz w:val="20"/>
                <w:szCs w:val="20"/>
              </w:rPr>
              <w:t>практические занятия</w:t>
            </w:r>
          </w:p>
        </w:tc>
        <w:tc>
          <w:tcPr>
            <w:tcW w:w="1069" w:type="dxa"/>
          </w:tcPr>
          <w:p w:rsidR="00590E01" w:rsidRPr="003D14DD" w:rsidRDefault="00590E01" w:rsidP="004D69F2">
            <w:pPr>
              <w:suppressAutoHyphens/>
              <w:snapToGrid w:val="0"/>
              <w:jc w:val="center"/>
              <w:rPr>
                <w:sz w:val="20"/>
                <w:szCs w:val="20"/>
              </w:rPr>
            </w:pPr>
          </w:p>
          <w:p w:rsidR="00590E01" w:rsidRPr="003D14DD" w:rsidRDefault="00590E01" w:rsidP="004D69F2">
            <w:pPr>
              <w:suppressAutoHyphens/>
              <w:snapToGrid w:val="0"/>
              <w:jc w:val="center"/>
              <w:rPr>
                <w:sz w:val="20"/>
                <w:szCs w:val="20"/>
              </w:rPr>
            </w:pPr>
          </w:p>
        </w:tc>
        <w:tc>
          <w:tcPr>
            <w:tcW w:w="1070" w:type="dxa"/>
          </w:tcPr>
          <w:p w:rsidR="00590E01" w:rsidRPr="003D14DD" w:rsidRDefault="00590E01" w:rsidP="004D69F2">
            <w:pPr>
              <w:pStyle w:val="afff7"/>
              <w:suppressAutoHyphens/>
              <w:snapToGrid w:val="0"/>
              <w:jc w:val="center"/>
              <w:rPr>
                <w:sz w:val="20"/>
                <w:szCs w:val="20"/>
              </w:rPr>
            </w:pPr>
          </w:p>
        </w:tc>
        <w:tc>
          <w:tcPr>
            <w:tcW w:w="1069" w:type="dxa"/>
          </w:tcPr>
          <w:p w:rsidR="00590E01" w:rsidRPr="003D14DD" w:rsidRDefault="00590E01" w:rsidP="004D69F2">
            <w:pPr>
              <w:pStyle w:val="afff7"/>
              <w:suppressAutoHyphens/>
              <w:snapToGrid w:val="0"/>
              <w:jc w:val="center"/>
              <w:rPr>
                <w:sz w:val="20"/>
                <w:szCs w:val="20"/>
              </w:rPr>
            </w:pPr>
          </w:p>
          <w:p w:rsidR="00590E01" w:rsidRPr="003D14DD" w:rsidRDefault="00590E01" w:rsidP="004D69F2">
            <w:pPr>
              <w:pStyle w:val="afff7"/>
              <w:suppressAutoHyphens/>
              <w:snapToGrid w:val="0"/>
              <w:jc w:val="center"/>
              <w:rPr>
                <w:sz w:val="20"/>
                <w:szCs w:val="20"/>
              </w:rPr>
            </w:pPr>
          </w:p>
        </w:tc>
        <w:tc>
          <w:tcPr>
            <w:tcW w:w="1070" w:type="dxa"/>
          </w:tcPr>
          <w:p w:rsidR="00590E01" w:rsidRPr="003D14DD" w:rsidRDefault="00590E01" w:rsidP="004D69F2">
            <w:pPr>
              <w:pStyle w:val="afff7"/>
              <w:suppressAutoHyphens/>
              <w:snapToGrid w:val="0"/>
              <w:jc w:val="center"/>
              <w:rPr>
                <w:sz w:val="20"/>
                <w:szCs w:val="20"/>
              </w:rPr>
            </w:pPr>
            <w:r w:rsidRPr="003D14DD">
              <w:rPr>
                <w:sz w:val="20"/>
                <w:szCs w:val="20"/>
              </w:rPr>
              <w:t>0</w:t>
            </w:r>
          </w:p>
          <w:p w:rsidR="00590E01" w:rsidRPr="003D14DD" w:rsidRDefault="00590E01" w:rsidP="004D69F2">
            <w:pPr>
              <w:pStyle w:val="afff7"/>
              <w:suppressAutoHyphens/>
              <w:snapToGrid w:val="0"/>
              <w:jc w:val="center"/>
              <w:rPr>
                <w:sz w:val="20"/>
                <w:szCs w:val="20"/>
              </w:rPr>
            </w:pPr>
            <w:r w:rsidRPr="003D14DD">
              <w:rPr>
                <w:sz w:val="20"/>
                <w:szCs w:val="20"/>
              </w:rPr>
              <w:t>10</w:t>
            </w:r>
          </w:p>
        </w:tc>
      </w:tr>
      <w:tr w:rsidR="00590E01" w:rsidRPr="003D14DD" w:rsidTr="004D69F2">
        <w:tc>
          <w:tcPr>
            <w:tcW w:w="766" w:type="dxa"/>
          </w:tcPr>
          <w:p w:rsidR="00590E01" w:rsidRPr="003D14DD" w:rsidRDefault="00590E01" w:rsidP="004D69F2">
            <w:pPr>
              <w:suppressAutoHyphens/>
              <w:snapToGrid w:val="0"/>
              <w:rPr>
                <w:sz w:val="20"/>
                <w:szCs w:val="20"/>
              </w:rPr>
            </w:pPr>
            <w:r w:rsidRPr="003D14DD">
              <w:rPr>
                <w:sz w:val="20"/>
                <w:szCs w:val="20"/>
              </w:rPr>
              <w:t>1.2.2</w:t>
            </w:r>
          </w:p>
        </w:tc>
        <w:tc>
          <w:tcPr>
            <w:tcW w:w="4922" w:type="dxa"/>
          </w:tcPr>
          <w:p w:rsidR="00590E01" w:rsidRPr="003D14DD" w:rsidRDefault="00590E01" w:rsidP="004D69F2">
            <w:pPr>
              <w:suppressAutoHyphens/>
              <w:snapToGrid w:val="0"/>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590E01" w:rsidRPr="003D14DD" w:rsidRDefault="00590E01" w:rsidP="004D69F2">
            <w:pPr>
              <w:suppressAutoHyphens/>
              <w:snapToGrid w:val="0"/>
              <w:jc w:val="center"/>
              <w:rPr>
                <w:sz w:val="20"/>
                <w:szCs w:val="20"/>
              </w:rPr>
            </w:pPr>
          </w:p>
        </w:tc>
        <w:tc>
          <w:tcPr>
            <w:tcW w:w="1070" w:type="dxa"/>
          </w:tcPr>
          <w:p w:rsidR="00590E01" w:rsidRPr="003D14DD" w:rsidRDefault="00590E01" w:rsidP="004D69F2">
            <w:pPr>
              <w:pStyle w:val="afff7"/>
              <w:suppressAutoHyphens/>
              <w:snapToGrid w:val="0"/>
              <w:jc w:val="center"/>
              <w:rPr>
                <w:sz w:val="20"/>
                <w:szCs w:val="20"/>
              </w:rPr>
            </w:pPr>
          </w:p>
        </w:tc>
        <w:tc>
          <w:tcPr>
            <w:tcW w:w="1069" w:type="dxa"/>
          </w:tcPr>
          <w:p w:rsidR="00590E01" w:rsidRPr="003D14DD" w:rsidRDefault="00590E01" w:rsidP="004D69F2">
            <w:pPr>
              <w:pStyle w:val="afff7"/>
              <w:suppressAutoHyphens/>
              <w:snapToGrid w:val="0"/>
              <w:jc w:val="center"/>
              <w:rPr>
                <w:sz w:val="20"/>
                <w:szCs w:val="20"/>
              </w:rPr>
            </w:pPr>
          </w:p>
        </w:tc>
        <w:tc>
          <w:tcPr>
            <w:tcW w:w="1070" w:type="dxa"/>
          </w:tcPr>
          <w:p w:rsidR="00590E01" w:rsidRPr="003D14DD" w:rsidRDefault="00590E01" w:rsidP="004D69F2">
            <w:pPr>
              <w:pStyle w:val="afff7"/>
              <w:suppressAutoHyphens/>
              <w:snapToGrid w:val="0"/>
              <w:jc w:val="center"/>
              <w:rPr>
                <w:sz w:val="20"/>
                <w:szCs w:val="20"/>
              </w:rPr>
            </w:pPr>
          </w:p>
        </w:tc>
      </w:tr>
      <w:tr w:rsidR="00590E01" w:rsidRPr="003D14DD" w:rsidTr="004D69F2">
        <w:tc>
          <w:tcPr>
            <w:tcW w:w="766" w:type="dxa"/>
          </w:tcPr>
          <w:p w:rsidR="00590E01" w:rsidRPr="003D14DD" w:rsidRDefault="00590E01" w:rsidP="004D69F2">
            <w:pPr>
              <w:suppressAutoHyphens/>
              <w:snapToGrid w:val="0"/>
              <w:rPr>
                <w:sz w:val="20"/>
                <w:szCs w:val="20"/>
              </w:rPr>
            </w:pPr>
            <w:r w:rsidRPr="003D14DD">
              <w:rPr>
                <w:sz w:val="20"/>
                <w:szCs w:val="20"/>
              </w:rPr>
              <w:t>1.2.3</w:t>
            </w:r>
          </w:p>
        </w:tc>
        <w:tc>
          <w:tcPr>
            <w:tcW w:w="4922" w:type="dxa"/>
          </w:tcPr>
          <w:p w:rsidR="00590E01" w:rsidRPr="003D14DD" w:rsidRDefault="00590E01" w:rsidP="004D69F2">
            <w:pPr>
              <w:suppressAutoHyphens/>
              <w:snapToGrid w:val="0"/>
              <w:rPr>
                <w:sz w:val="20"/>
                <w:szCs w:val="20"/>
              </w:rPr>
            </w:pPr>
            <w:r w:rsidRPr="003D14DD">
              <w:rPr>
                <w:sz w:val="20"/>
                <w:szCs w:val="20"/>
              </w:rPr>
              <w:t xml:space="preserve">курсовое проектирование (выполнение курсовой работы) </w:t>
            </w:r>
          </w:p>
        </w:tc>
        <w:tc>
          <w:tcPr>
            <w:tcW w:w="1069" w:type="dxa"/>
          </w:tcPr>
          <w:p w:rsidR="00590E01" w:rsidRPr="003D14DD" w:rsidRDefault="00590E01" w:rsidP="004D69F2">
            <w:pPr>
              <w:suppressAutoHyphens/>
              <w:snapToGrid w:val="0"/>
              <w:jc w:val="center"/>
              <w:rPr>
                <w:sz w:val="20"/>
                <w:szCs w:val="20"/>
              </w:rPr>
            </w:pPr>
          </w:p>
          <w:p w:rsidR="00590E01" w:rsidRPr="003D14DD" w:rsidRDefault="00590E01" w:rsidP="004D69F2">
            <w:pPr>
              <w:pStyle w:val="afff7"/>
              <w:suppressAutoHyphens/>
              <w:snapToGrid w:val="0"/>
              <w:jc w:val="center"/>
              <w:rPr>
                <w:sz w:val="20"/>
                <w:szCs w:val="20"/>
              </w:rPr>
            </w:pPr>
          </w:p>
        </w:tc>
        <w:tc>
          <w:tcPr>
            <w:tcW w:w="1070" w:type="dxa"/>
          </w:tcPr>
          <w:p w:rsidR="00590E01" w:rsidRPr="003D14DD" w:rsidRDefault="00590E01" w:rsidP="004D69F2">
            <w:pPr>
              <w:suppressAutoHyphens/>
              <w:snapToGrid w:val="0"/>
              <w:jc w:val="center"/>
              <w:rPr>
                <w:sz w:val="20"/>
                <w:szCs w:val="20"/>
              </w:rPr>
            </w:pPr>
          </w:p>
        </w:tc>
        <w:tc>
          <w:tcPr>
            <w:tcW w:w="1069" w:type="dxa"/>
          </w:tcPr>
          <w:p w:rsidR="00590E01" w:rsidRPr="003D14DD" w:rsidRDefault="00590E01" w:rsidP="004D69F2">
            <w:pPr>
              <w:suppressAutoHyphens/>
              <w:snapToGrid w:val="0"/>
              <w:jc w:val="center"/>
              <w:rPr>
                <w:sz w:val="20"/>
                <w:szCs w:val="20"/>
              </w:rPr>
            </w:pPr>
          </w:p>
          <w:p w:rsidR="00590E01" w:rsidRPr="003D14DD" w:rsidRDefault="00590E01" w:rsidP="004D69F2">
            <w:pPr>
              <w:suppressAutoHyphens/>
              <w:snapToGrid w:val="0"/>
              <w:jc w:val="center"/>
              <w:rPr>
                <w:sz w:val="20"/>
                <w:szCs w:val="20"/>
              </w:rPr>
            </w:pPr>
          </w:p>
        </w:tc>
        <w:tc>
          <w:tcPr>
            <w:tcW w:w="1070" w:type="dxa"/>
          </w:tcPr>
          <w:p w:rsidR="00590E01" w:rsidRPr="003D14DD" w:rsidRDefault="00590E01" w:rsidP="004D69F2">
            <w:pPr>
              <w:suppressAutoHyphens/>
              <w:snapToGrid w:val="0"/>
              <w:jc w:val="center"/>
              <w:rPr>
                <w:sz w:val="20"/>
                <w:szCs w:val="20"/>
              </w:rPr>
            </w:pPr>
          </w:p>
        </w:tc>
      </w:tr>
      <w:tr w:rsidR="00590E01" w:rsidRPr="003D14DD" w:rsidTr="004D69F2">
        <w:tc>
          <w:tcPr>
            <w:tcW w:w="766" w:type="dxa"/>
          </w:tcPr>
          <w:p w:rsidR="00590E01" w:rsidRPr="003D14DD" w:rsidRDefault="00590E01" w:rsidP="004D69F2">
            <w:pPr>
              <w:suppressAutoHyphens/>
              <w:snapToGrid w:val="0"/>
              <w:rPr>
                <w:sz w:val="20"/>
                <w:szCs w:val="20"/>
              </w:rPr>
            </w:pPr>
            <w:r w:rsidRPr="003D14DD">
              <w:rPr>
                <w:sz w:val="20"/>
                <w:szCs w:val="20"/>
              </w:rPr>
              <w:t>1.3</w:t>
            </w:r>
          </w:p>
        </w:tc>
        <w:tc>
          <w:tcPr>
            <w:tcW w:w="4922" w:type="dxa"/>
          </w:tcPr>
          <w:p w:rsidR="00590E01" w:rsidRPr="003D14DD" w:rsidRDefault="00590E01"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590E01" w:rsidRPr="003D14DD" w:rsidRDefault="00590E01" w:rsidP="004D69F2">
            <w:pPr>
              <w:pStyle w:val="afff7"/>
              <w:suppressAutoHyphens/>
              <w:snapToGrid w:val="0"/>
              <w:jc w:val="center"/>
              <w:rPr>
                <w:sz w:val="20"/>
                <w:szCs w:val="20"/>
              </w:rPr>
            </w:pPr>
          </w:p>
        </w:tc>
        <w:tc>
          <w:tcPr>
            <w:tcW w:w="1070" w:type="dxa"/>
          </w:tcPr>
          <w:p w:rsidR="00590E01" w:rsidRPr="003D14DD" w:rsidRDefault="00590E01" w:rsidP="004D69F2">
            <w:pPr>
              <w:suppressAutoHyphens/>
              <w:snapToGrid w:val="0"/>
              <w:jc w:val="center"/>
              <w:rPr>
                <w:sz w:val="20"/>
                <w:szCs w:val="20"/>
              </w:rPr>
            </w:pPr>
          </w:p>
        </w:tc>
        <w:tc>
          <w:tcPr>
            <w:tcW w:w="1069" w:type="dxa"/>
          </w:tcPr>
          <w:p w:rsidR="00590E01" w:rsidRPr="003D14DD" w:rsidRDefault="00590E01" w:rsidP="004D69F2">
            <w:pPr>
              <w:suppressAutoHyphens/>
              <w:snapToGrid w:val="0"/>
              <w:jc w:val="center"/>
              <w:rPr>
                <w:sz w:val="20"/>
                <w:szCs w:val="20"/>
              </w:rPr>
            </w:pPr>
            <w:r w:rsidRPr="003D14DD">
              <w:rPr>
                <w:sz w:val="20"/>
                <w:szCs w:val="20"/>
              </w:rPr>
              <w:t>2,2</w:t>
            </w:r>
          </w:p>
        </w:tc>
        <w:tc>
          <w:tcPr>
            <w:tcW w:w="1070" w:type="dxa"/>
          </w:tcPr>
          <w:p w:rsidR="00590E01" w:rsidRPr="003D14DD" w:rsidRDefault="00590E01" w:rsidP="004D69F2">
            <w:pPr>
              <w:suppressAutoHyphens/>
              <w:snapToGrid w:val="0"/>
              <w:jc w:val="center"/>
              <w:rPr>
                <w:sz w:val="20"/>
                <w:szCs w:val="20"/>
              </w:rPr>
            </w:pPr>
          </w:p>
        </w:tc>
      </w:tr>
      <w:tr w:rsidR="00590E01" w:rsidRPr="003D14DD" w:rsidTr="004D69F2">
        <w:tc>
          <w:tcPr>
            <w:tcW w:w="766" w:type="dxa"/>
          </w:tcPr>
          <w:p w:rsidR="00590E01" w:rsidRPr="003D14DD" w:rsidRDefault="00590E01" w:rsidP="004D69F2">
            <w:pPr>
              <w:suppressAutoHyphens/>
              <w:snapToGrid w:val="0"/>
              <w:rPr>
                <w:sz w:val="20"/>
                <w:szCs w:val="20"/>
              </w:rPr>
            </w:pPr>
            <w:r w:rsidRPr="003D14DD">
              <w:rPr>
                <w:sz w:val="20"/>
                <w:szCs w:val="20"/>
              </w:rPr>
              <w:t>1.3.1</w:t>
            </w:r>
          </w:p>
        </w:tc>
        <w:tc>
          <w:tcPr>
            <w:tcW w:w="4922" w:type="dxa"/>
          </w:tcPr>
          <w:p w:rsidR="00590E01" w:rsidRPr="003D14DD" w:rsidRDefault="00590E01" w:rsidP="004D69F2">
            <w:pPr>
              <w:suppressAutoHyphens/>
              <w:snapToGrid w:val="0"/>
              <w:rPr>
                <w:sz w:val="20"/>
                <w:szCs w:val="20"/>
              </w:rPr>
            </w:pPr>
            <w:r w:rsidRPr="003D14DD">
              <w:rPr>
                <w:sz w:val="20"/>
                <w:szCs w:val="20"/>
              </w:rPr>
              <w:t xml:space="preserve">консультации групповые </w:t>
            </w:r>
          </w:p>
        </w:tc>
        <w:tc>
          <w:tcPr>
            <w:tcW w:w="1069" w:type="dxa"/>
          </w:tcPr>
          <w:p w:rsidR="00590E01" w:rsidRPr="003D14DD" w:rsidRDefault="00590E01" w:rsidP="004D69F2">
            <w:pPr>
              <w:suppressAutoHyphens/>
              <w:snapToGrid w:val="0"/>
              <w:jc w:val="center"/>
              <w:rPr>
                <w:sz w:val="20"/>
                <w:szCs w:val="20"/>
              </w:rPr>
            </w:pPr>
          </w:p>
        </w:tc>
        <w:tc>
          <w:tcPr>
            <w:tcW w:w="1070" w:type="dxa"/>
          </w:tcPr>
          <w:p w:rsidR="00590E01" w:rsidRPr="003D14DD" w:rsidRDefault="00590E01" w:rsidP="004D69F2">
            <w:pPr>
              <w:suppressAutoHyphens/>
              <w:snapToGrid w:val="0"/>
              <w:jc w:val="center"/>
              <w:rPr>
                <w:sz w:val="20"/>
                <w:szCs w:val="20"/>
              </w:rPr>
            </w:pPr>
          </w:p>
        </w:tc>
        <w:tc>
          <w:tcPr>
            <w:tcW w:w="1069" w:type="dxa"/>
          </w:tcPr>
          <w:p w:rsidR="00590E01" w:rsidRPr="003D14DD" w:rsidRDefault="00590E01" w:rsidP="004D69F2">
            <w:pPr>
              <w:suppressAutoHyphens/>
              <w:snapToGrid w:val="0"/>
              <w:jc w:val="center"/>
              <w:rPr>
                <w:sz w:val="20"/>
                <w:szCs w:val="20"/>
              </w:rPr>
            </w:pPr>
          </w:p>
        </w:tc>
        <w:tc>
          <w:tcPr>
            <w:tcW w:w="1070" w:type="dxa"/>
          </w:tcPr>
          <w:p w:rsidR="00590E01" w:rsidRPr="003D14DD" w:rsidRDefault="00590E01" w:rsidP="004D69F2">
            <w:pPr>
              <w:suppressAutoHyphens/>
              <w:snapToGrid w:val="0"/>
              <w:jc w:val="center"/>
              <w:rPr>
                <w:sz w:val="20"/>
                <w:szCs w:val="20"/>
              </w:rPr>
            </w:pPr>
            <w:r w:rsidRPr="003D14DD">
              <w:rPr>
                <w:sz w:val="20"/>
                <w:szCs w:val="20"/>
              </w:rPr>
              <w:t>2</w:t>
            </w:r>
          </w:p>
        </w:tc>
      </w:tr>
      <w:tr w:rsidR="00590E01" w:rsidRPr="003D14DD" w:rsidTr="004D69F2">
        <w:tc>
          <w:tcPr>
            <w:tcW w:w="766" w:type="dxa"/>
          </w:tcPr>
          <w:p w:rsidR="00590E01" w:rsidRPr="003D14DD" w:rsidRDefault="00590E01" w:rsidP="004D69F2">
            <w:pPr>
              <w:suppressAutoHyphens/>
              <w:snapToGrid w:val="0"/>
              <w:rPr>
                <w:sz w:val="20"/>
                <w:szCs w:val="20"/>
              </w:rPr>
            </w:pPr>
            <w:r w:rsidRPr="003D14DD">
              <w:rPr>
                <w:sz w:val="20"/>
                <w:szCs w:val="20"/>
              </w:rPr>
              <w:t>1.3.2</w:t>
            </w:r>
          </w:p>
        </w:tc>
        <w:tc>
          <w:tcPr>
            <w:tcW w:w="4922" w:type="dxa"/>
          </w:tcPr>
          <w:p w:rsidR="00590E01" w:rsidRPr="003D14DD" w:rsidRDefault="00590E01" w:rsidP="004D69F2">
            <w:pPr>
              <w:suppressAutoHyphens/>
              <w:snapToGrid w:val="0"/>
              <w:rPr>
                <w:sz w:val="20"/>
                <w:szCs w:val="20"/>
              </w:rPr>
            </w:pPr>
            <w:r w:rsidRPr="003D14DD">
              <w:rPr>
                <w:sz w:val="20"/>
                <w:szCs w:val="20"/>
              </w:rPr>
              <w:t xml:space="preserve">прохождение промежуточной аттестации </w:t>
            </w:r>
          </w:p>
        </w:tc>
        <w:tc>
          <w:tcPr>
            <w:tcW w:w="1069" w:type="dxa"/>
          </w:tcPr>
          <w:p w:rsidR="00590E01" w:rsidRPr="003D14DD" w:rsidRDefault="00590E01" w:rsidP="004D69F2">
            <w:pPr>
              <w:suppressAutoHyphens/>
              <w:snapToGrid w:val="0"/>
              <w:jc w:val="center"/>
              <w:rPr>
                <w:sz w:val="20"/>
                <w:szCs w:val="20"/>
              </w:rPr>
            </w:pPr>
          </w:p>
        </w:tc>
        <w:tc>
          <w:tcPr>
            <w:tcW w:w="1070" w:type="dxa"/>
          </w:tcPr>
          <w:p w:rsidR="00590E01" w:rsidRPr="003D14DD" w:rsidRDefault="00590E01" w:rsidP="004D69F2">
            <w:pPr>
              <w:suppressAutoHyphens/>
              <w:snapToGrid w:val="0"/>
              <w:jc w:val="center"/>
              <w:rPr>
                <w:sz w:val="20"/>
                <w:szCs w:val="20"/>
              </w:rPr>
            </w:pPr>
          </w:p>
        </w:tc>
        <w:tc>
          <w:tcPr>
            <w:tcW w:w="1069" w:type="dxa"/>
          </w:tcPr>
          <w:p w:rsidR="00590E01" w:rsidRPr="003D14DD" w:rsidRDefault="00590E01" w:rsidP="004D69F2">
            <w:pPr>
              <w:suppressAutoHyphens/>
              <w:snapToGrid w:val="0"/>
              <w:jc w:val="center"/>
              <w:rPr>
                <w:sz w:val="20"/>
                <w:szCs w:val="20"/>
              </w:rPr>
            </w:pPr>
          </w:p>
        </w:tc>
        <w:tc>
          <w:tcPr>
            <w:tcW w:w="1070" w:type="dxa"/>
          </w:tcPr>
          <w:p w:rsidR="00590E01" w:rsidRPr="003D14DD" w:rsidRDefault="00590E01" w:rsidP="004D69F2">
            <w:pPr>
              <w:suppressAutoHyphens/>
              <w:snapToGrid w:val="0"/>
              <w:jc w:val="center"/>
              <w:rPr>
                <w:sz w:val="20"/>
                <w:szCs w:val="20"/>
              </w:rPr>
            </w:pPr>
            <w:r w:rsidRPr="003D14DD">
              <w:rPr>
                <w:sz w:val="20"/>
                <w:szCs w:val="20"/>
              </w:rPr>
              <w:t>0,2</w:t>
            </w:r>
          </w:p>
        </w:tc>
      </w:tr>
      <w:tr w:rsidR="00590E01" w:rsidRPr="003D14DD" w:rsidTr="004D69F2">
        <w:tc>
          <w:tcPr>
            <w:tcW w:w="766" w:type="dxa"/>
          </w:tcPr>
          <w:p w:rsidR="00590E01" w:rsidRPr="003D14DD" w:rsidRDefault="00590E01" w:rsidP="004D69F2">
            <w:pPr>
              <w:suppressAutoHyphens/>
              <w:snapToGrid w:val="0"/>
              <w:rPr>
                <w:sz w:val="20"/>
                <w:szCs w:val="20"/>
              </w:rPr>
            </w:pPr>
            <w:r w:rsidRPr="003D14DD">
              <w:rPr>
                <w:b/>
                <w:sz w:val="20"/>
                <w:szCs w:val="20"/>
              </w:rPr>
              <w:t>2</w:t>
            </w:r>
          </w:p>
        </w:tc>
        <w:tc>
          <w:tcPr>
            <w:tcW w:w="4922" w:type="dxa"/>
          </w:tcPr>
          <w:p w:rsidR="00590E01" w:rsidRPr="003D14DD" w:rsidRDefault="00590E01" w:rsidP="004D69F2">
            <w:pPr>
              <w:suppressAutoHyphens/>
              <w:snapToGrid w:val="0"/>
              <w:rPr>
                <w:sz w:val="20"/>
                <w:szCs w:val="20"/>
              </w:rPr>
            </w:pPr>
            <w:r w:rsidRPr="003D14DD">
              <w:rPr>
                <w:b/>
                <w:sz w:val="20"/>
                <w:szCs w:val="20"/>
              </w:rPr>
              <w:t>Самостоятельная работа (всего)</w:t>
            </w:r>
          </w:p>
        </w:tc>
        <w:tc>
          <w:tcPr>
            <w:tcW w:w="1069" w:type="dxa"/>
          </w:tcPr>
          <w:p w:rsidR="00590E01" w:rsidRPr="003D14DD" w:rsidRDefault="00590E01" w:rsidP="004D69F2">
            <w:pPr>
              <w:suppressAutoHyphens/>
              <w:snapToGrid w:val="0"/>
              <w:jc w:val="center"/>
              <w:rPr>
                <w:sz w:val="20"/>
                <w:szCs w:val="20"/>
              </w:rPr>
            </w:pPr>
          </w:p>
        </w:tc>
        <w:tc>
          <w:tcPr>
            <w:tcW w:w="1070" w:type="dxa"/>
          </w:tcPr>
          <w:p w:rsidR="00590E01" w:rsidRPr="003D14DD" w:rsidRDefault="00590E01" w:rsidP="004D69F2">
            <w:pPr>
              <w:suppressAutoHyphens/>
              <w:snapToGrid w:val="0"/>
              <w:jc w:val="center"/>
              <w:rPr>
                <w:sz w:val="20"/>
                <w:szCs w:val="20"/>
              </w:rPr>
            </w:pPr>
          </w:p>
        </w:tc>
        <w:tc>
          <w:tcPr>
            <w:tcW w:w="1069" w:type="dxa"/>
          </w:tcPr>
          <w:p w:rsidR="00590E01" w:rsidRPr="003D14DD" w:rsidRDefault="00590E01" w:rsidP="004D69F2">
            <w:pPr>
              <w:suppressAutoHyphens/>
              <w:snapToGrid w:val="0"/>
              <w:jc w:val="center"/>
              <w:rPr>
                <w:sz w:val="20"/>
                <w:szCs w:val="20"/>
              </w:rPr>
            </w:pPr>
            <w:r w:rsidRPr="003D14DD">
              <w:rPr>
                <w:b/>
                <w:sz w:val="20"/>
                <w:szCs w:val="20"/>
              </w:rPr>
              <w:t>87</w:t>
            </w:r>
          </w:p>
        </w:tc>
        <w:tc>
          <w:tcPr>
            <w:tcW w:w="1070" w:type="dxa"/>
          </w:tcPr>
          <w:p w:rsidR="00590E01" w:rsidRPr="003D14DD" w:rsidRDefault="00590E01" w:rsidP="004D69F2">
            <w:pPr>
              <w:suppressAutoHyphens/>
              <w:snapToGrid w:val="0"/>
              <w:jc w:val="center"/>
              <w:rPr>
                <w:sz w:val="20"/>
                <w:szCs w:val="20"/>
              </w:rPr>
            </w:pPr>
          </w:p>
        </w:tc>
      </w:tr>
      <w:tr w:rsidR="00590E01" w:rsidRPr="003D14DD" w:rsidTr="004D69F2">
        <w:tc>
          <w:tcPr>
            <w:tcW w:w="766" w:type="dxa"/>
          </w:tcPr>
          <w:p w:rsidR="00590E01" w:rsidRPr="003D14DD" w:rsidRDefault="00590E01" w:rsidP="004D69F2">
            <w:pPr>
              <w:tabs>
                <w:tab w:val="center" w:pos="4677"/>
                <w:tab w:val="right" w:pos="9355"/>
              </w:tabs>
              <w:suppressAutoHyphens/>
              <w:rPr>
                <w:b/>
                <w:sz w:val="20"/>
                <w:szCs w:val="20"/>
              </w:rPr>
            </w:pPr>
            <w:r w:rsidRPr="003D14DD">
              <w:rPr>
                <w:sz w:val="20"/>
                <w:szCs w:val="20"/>
              </w:rPr>
              <w:t>2.1</w:t>
            </w:r>
          </w:p>
        </w:tc>
        <w:tc>
          <w:tcPr>
            <w:tcW w:w="4922" w:type="dxa"/>
          </w:tcPr>
          <w:p w:rsidR="00590E01" w:rsidRPr="003D14DD" w:rsidRDefault="00590E01" w:rsidP="004D69F2">
            <w:pPr>
              <w:tabs>
                <w:tab w:val="center" w:pos="4677"/>
                <w:tab w:val="right" w:pos="9355"/>
              </w:tabs>
              <w:suppressAutoHyphens/>
              <w:rPr>
                <w:sz w:val="20"/>
                <w:szCs w:val="20"/>
              </w:rPr>
            </w:pPr>
            <w:r w:rsidRPr="003D14DD">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590E01" w:rsidRPr="003D14DD" w:rsidRDefault="00590E01" w:rsidP="004D69F2">
            <w:pPr>
              <w:suppressAutoHyphens/>
              <w:snapToGrid w:val="0"/>
              <w:jc w:val="center"/>
              <w:rPr>
                <w:b/>
                <w:sz w:val="20"/>
                <w:szCs w:val="20"/>
              </w:rPr>
            </w:pPr>
          </w:p>
        </w:tc>
        <w:tc>
          <w:tcPr>
            <w:tcW w:w="1070" w:type="dxa"/>
          </w:tcPr>
          <w:p w:rsidR="00590E01" w:rsidRPr="003D14DD" w:rsidRDefault="00590E01" w:rsidP="004D69F2">
            <w:pPr>
              <w:pStyle w:val="afff7"/>
              <w:suppressAutoHyphens/>
              <w:snapToGrid w:val="0"/>
              <w:jc w:val="center"/>
              <w:rPr>
                <w:b/>
                <w:sz w:val="20"/>
                <w:szCs w:val="20"/>
              </w:rPr>
            </w:pPr>
          </w:p>
        </w:tc>
        <w:tc>
          <w:tcPr>
            <w:tcW w:w="1069" w:type="dxa"/>
          </w:tcPr>
          <w:p w:rsidR="00590E01" w:rsidRPr="003D14DD" w:rsidRDefault="00590E01" w:rsidP="004D69F2">
            <w:pPr>
              <w:pStyle w:val="afff7"/>
              <w:suppressAutoHyphens/>
              <w:snapToGrid w:val="0"/>
              <w:jc w:val="center"/>
              <w:rPr>
                <w:sz w:val="20"/>
                <w:szCs w:val="20"/>
              </w:rPr>
            </w:pPr>
          </w:p>
          <w:p w:rsidR="00590E01" w:rsidRPr="003D14DD" w:rsidRDefault="00590E01" w:rsidP="004D69F2">
            <w:pPr>
              <w:pStyle w:val="afff7"/>
              <w:suppressAutoHyphens/>
              <w:snapToGrid w:val="0"/>
              <w:jc w:val="center"/>
              <w:rPr>
                <w:sz w:val="20"/>
                <w:szCs w:val="20"/>
              </w:rPr>
            </w:pPr>
          </w:p>
          <w:p w:rsidR="00590E01" w:rsidRPr="003D14DD" w:rsidRDefault="00590E01" w:rsidP="004D69F2">
            <w:pPr>
              <w:pStyle w:val="afff7"/>
              <w:suppressAutoHyphens/>
              <w:snapToGrid w:val="0"/>
              <w:jc w:val="center"/>
              <w:rPr>
                <w:b/>
                <w:sz w:val="20"/>
                <w:szCs w:val="20"/>
              </w:rPr>
            </w:pPr>
            <w:r w:rsidRPr="003D14DD">
              <w:rPr>
                <w:sz w:val="20"/>
                <w:szCs w:val="20"/>
              </w:rPr>
              <w:t>87</w:t>
            </w:r>
          </w:p>
        </w:tc>
        <w:tc>
          <w:tcPr>
            <w:tcW w:w="1070" w:type="dxa"/>
          </w:tcPr>
          <w:p w:rsidR="00590E01" w:rsidRPr="003D14DD" w:rsidRDefault="00590E01" w:rsidP="004D69F2">
            <w:pPr>
              <w:pStyle w:val="afff7"/>
              <w:suppressAutoHyphens/>
              <w:snapToGrid w:val="0"/>
              <w:jc w:val="center"/>
              <w:rPr>
                <w:b/>
                <w:sz w:val="20"/>
                <w:szCs w:val="20"/>
              </w:rPr>
            </w:pPr>
          </w:p>
        </w:tc>
      </w:tr>
      <w:tr w:rsidR="00590E01" w:rsidRPr="003D14DD" w:rsidTr="004D69F2">
        <w:tc>
          <w:tcPr>
            <w:tcW w:w="766" w:type="dxa"/>
          </w:tcPr>
          <w:p w:rsidR="00590E01" w:rsidRPr="003D14DD" w:rsidRDefault="00590E01" w:rsidP="004D69F2">
            <w:pPr>
              <w:suppressAutoHyphens/>
              <w:rPr>
                <w:sz w:val="20"/>
                <w:szCs w:val="20"/>
              </w:rPr>
            </w:pPr>
            <w:r w:rsidRPr="003D14DD">
              <w:rPr>
                <w:sz w:val="20"/>
                <w:szCs w:val="20"/>
              </w:rPr>
              <w:t>2.2</w:t>
            </w:r>
          </w:p>
        </w:tc>
        <w:tc>
          <w:tcPr>
            <w:tcW w:w="4922" w:type="dxa"/>
          </w:tcPr>
          <w:p w:rsidR="00590E01" w:rsidRPr="003D14DD" w:rsidRDefault="00590E01"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1069" w:type="dxa"/>
          </w:tcPr>
          <w:p w:rsidR="00590E01" w:rsidRPr="003D14DD" w:rsidRDefault="00590E01" w:rsidP="004D69F2">
            <w:pPr>
              <w:suppressAutoHyphens/>
              <w:snapToGrid w:val="0"/>
              <w:jc w:val="center"/>
              <w:rPr>
                <w:sz w:val="20"/>
                <w:szCs w:val="20"/>
              </w:rPr>
            </w:pPr>
          </w:p>
        </w:tc>
        <w:tc>
          <w:tcPr>
            <w:tcW w:w="1070" w:type="dxa"/>
          </w:tcPr>
          <w:p w:rsidR="00590E01" w:rsidRPr="003D14DD" w:rsidRDefault="00590E01" w:rsidP="004D69F2">
            <w:pPr>
              <w:pStyle w:val="afff7"/>
              <w:suppressAutoHyphens/>
              <w:snapToGrid w:val="0"/>
              <w:jc w:val="center"/>
              <w:rPr>
                <w:sz w:val="20"/>
                <w:szCs w:val="20"/>
              </w:rPr>
            </w:pPr>
          </w:p>
        </w:tc>
        <w:tc>
          <w:tcPr>
            <w:tcW w:w="1069" w:type="dxa"/>
          </w:tcPr>
          <w:p w:rsidR="00590E01" w:rsidRPr="003D14DD" w:rsidRDefault="00590E01" w:rsidP="004D69F2">
            <w:pPr>
              <w:pStyle w:val="afff7"/>
              <w:suppressAutoHyphens/>
              <w:snapToGrid w:val="0"/>
              <w:jc w:val="center"/>
              <w:rPr>
                <w:sz w:val="20"/>
                <w:szCs w:val="20"/>
              </w:rPr>
            </w:pPr>
            <w:r w:rsidRPr="003D14DD">
              <w:rPr>
                <w:b/>
                <w:sz w:val="20"/>
                <w:szCs w:val="20"/>
              </w:rPr>
              <w:t>6,8</w:t>
            </w:r>
          </w:p>
        </w:tc>
        <w:tc>
          <w:tcPr>
            <w:tcW w:w="1070" w:type="dxa"/>
          </w:tcPr>
          <w:p w:rsidR="00590E01" w:rsidRPr="003D14DD" w:rsidRDefault="00590E01" w:rsidP="004D69F2">
            <w:pPr>
              <w:pStyle w:val="afff7"/>
              <w:suppressAutoHyphens/>
              <w:snapToGrid w:val="0"/>
              <w:jc w:val="center"/>
              <w:rPr>
                <w:b/>
                <w:sz w:val="20"/>
                <w:szCs w:val="20"/>
              </w:rPr>
            </w:pPr>
          </w:p>
        </w:tc>
      </w:tr>
      <w:tr w:rsidR="00590E01" w:rsidRPr="003D14DD" w:rsidTr="004D69F2">
        <w:trPr>
          <w:trHeight w:val="249"/>
        </w:trPr>
        <w:tc>
          <w:tcPr>
            <w:tcW w:w="766" w:type="dxa"/>
            <w:vMerge w:val="restart"/>
          </w:tcPr>
          <w:p w:rsidR="00590E01" w:rsidRPr="003D14DD" w:rsidRDefault="00590E01" w:rsidP="004D69F2">
            <w:pPr>
              <w:suppressAutoHyphens/>
              <w:snapToGrid w:val="0"/>
              <w:rPr>
                <w:b/>
                <w:sz w:val="20"/>
                <w:szCs w:val="20"/>
              </w:rPr>
            </w:pPr>
            <w:r w:rsidRPr="003D14DD">
              <w:rPr>
                <w:b/>
                <w:sz w:val="20"/>
                <w:szCs w:val="20"/>
              </w:rPr>
              <w:t>3</w:t>
            </w:r>
          </w:p>
        </w:tc>
        <w:tc>
          <w:tcPr>
            <w:tcW w:w="4922" w:type="dxa"/>
            <w:vMerge w:val="restart"/>
          </w:tcPr>
          <w:p w:rsidR="00590E01" w:rsidRPr="003D14DD" w:rsidRDefault="00590E01"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590E01" w:rsidRPr="003D14DD" w:rsidRDefault="00590E01"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590E01" w:rsidRPr="003D14DD" w:rsidRDefault="00590E01" w:rsidP="004D69F2">
            <w:pPr>
              <w:suppressAutoHyphens/>
              <w:rPr>
                <w:sz w:val="20"/>
                <w:szCs w:val="20"/>
              </w:rPr>
            </w:pPr>
            <w:r w:rsidRPr="003D14DD">
              <w:rPr>
                <w:sz w:val="20"/>
                <w:szCs w:val="20"/>
              </w:rPr>
              <w:t>форма промежуточной аттестации</w:t>
            </w:r>
          </w:p>
        </w:tc>
        <w:tc>
          <w:tcPr>
            <w:tcW w:w="1069" w:type="dxa"/>
          </w:tcPr>
          <w:p w:rsidR="00590E01" w:rsidRPr="003D14DD" w:rsidRDefault="00590E01" w:rsidP="004D69F2">
            <w:pPr>
              <w:suppressAutoHyphens/>
              <w:snapToGrid w:val="0"/>
              <w:jc w:val="center"/>
              <w:rPr>
                <w:b/>
                <w:sz w:val="20"/>
                <w:szCs w:val="20"/>
              </w:rPr>
            </w:pPr>
          </w:p>
        </w:tc>
        <w:tc>
          <w:tcPr>
            <w:tcW w:w="1070" w:type="dxa"/>
          </w:tcPr>
          <w:p w:rsidR="00590E01" w:rsidRPr="003D14DD" w:rsidRDefault="00590E01" w:rsidP="004D69F2">
            <w:pPr>
              <w:pStyle w:val="afff7"/>
              <w:suppressAutoHyphens/>
              <w:snapToGrid w:val="0"/>
              <w:jc w:val="center"/>
              <w:rPr>
                <w:b/>
                <w:sz w:val="20"/>
                <w:szCs w:val="20"/>
              </w:rPr>
            </w:pPr>
          </w:p>
        </w:tc>
        <w:tc>
          <w:tcPr>
            <w:tcW w:w="1069" w:type="dxa"/>
          </w:tcPr>
          <w:p w:rsidR="00590E01" w:rsidRPr="003D14DD" w:rsidRDefault="00590E01" w:rsidP="004D69F2">
            <w:pPr>
              <w:suppressAutoHyphens/>
              <w:snapToGrid w:val="0"/>
              <w:jc w:val="center"/>
              <w:rPr>
                <w:b/>
                <w:sz w:val="20"/>
                <w:szCs w:val="20"/>
              </w:rPr>
            </w:pPr>
            <w:r w:rsidRPr="003D14DD">
              <w:rPr>
                <w:b/>
                <w:sz w:val="20"/>
                <w:szCs w:val="20"/>
              </w:rPr>
              <w:t>108</w:t>
            </w:r>
          </w:p>
        </w:tc>
        <w:tc>
          <w:tcPr>
            <w:tcW w:w="1070" w:type="dxa"/>
          </w:tcPr>
          <w:p w:rsidR="00590E01" w:rsidRPr="003D14DD" w:rsidRDefault="00590E01" w:rsidP="004D69F2">
            <w:pPr>
              <w:pStyle w:val="afff7"/>
              <w:suppressAutoHyphens/>
              <w:snapToGrid w:val="0"/>
              <w:jc w:val="center"/>
              <w:rPr>
                <w:b/>
                <w:sz w:val="20"/>
                <w:szCs w:val="20"/>
              </w:rPr>
            </w:pPr>
          </w:p>
        </w:tc>
      </w:tr>
      <w:tr w:rsidR="00590E01" w:rsidRPr="003D14DD" w:rsidTr="004D69F2">
        <w:tc>
          <w:tcPr>
            <w:tcW w:w="766" w:type="dxa"/>
            <w:vMerge/>
          </w:tcPr>
          <w:p w:rsidR="00590E01" w:rsidRPr="003D14DD" w:rsidRDefault="00590E01" w:rsidP="004D69F2">
            <w:pPr>
              <w:suppressAutoHyphens/>
              <w:snapToGrid w:val="0"/>
              <w:rPr>
                <w:b/>
                <w:sz w:val="20"/>
                <w:szCs w:val="20"/>
              </w:rPr>
            </w:pPr>
          </w:p>
        </w:tc>
        <w:tc>
          <w:tcPr>
            <w:tcW w:w="4922" w:type="dxa"/>
            <w:vMerge/>
            <w:vAlign w:val="center"/>
          </w:tcPr>
          <w:p w:rsidR="00590E01" w:rsidRPr="003D14DD" w:rsidRDefault="00590E01" w:rsidP="004D69F2">
            <w:pPr>
              <w:suppressAutoHyphens/>
              <w:rPr>
                <w:sz w:val="20"/>
                <w:szCs w:val="20"/>
              </w:rPr>
            </w:pPr>
          </w:p>
        </w:tc>
        <w:tc>
          <w:tcPr>
            <w:tcW w:w="1069" w:type="dxa"/>
          </w:tcPr>
          <w:p w:rsidR="00590E01" w:rsidRPr="003D14DD" w:rsidRDefault="00590E01" w:rsidP="004D69F2">
            <w:pPr>
              <w:suppressAutoHyphens/>
              <w:snapToGrid w:val="0"/>
              <w:jc w:val="center"/>
              <w:rPr>
                <w:b/>
                <w:sz w:val="20"/>
                <w:szCs w:val="20"/>
              </w:rPr>
            </w:pPr>
          </w:p>
        </w:tc>
        <w:tc>
          <w:tcPr>
            <w:tcW w:w="1070" w:type="dxa"/>
          </w:tcPr>
          <w:p w:rsidR="00590E01" w:rsidRPr="003D14DD" w:rsidRDefault="00590E01" w:rsidP="004D69F2">
            <w:pPr>
              <w:pStyle w:val="afff7"/>
              <w:suppressAutoHyphens/>
              <w:snapToGrid w:val="0"/>
              <w:jc w:val="center"/>
              <w:rPr>
                <w:b/>
                <w:sz w:val="20"/>
                <w:szCs w:val="20"/>
              </w:rPr>
            </w:pPr>
          </w:p>
        </w:tc>
        <w:tc>
          <w:tcPr>
            <w:tcW w:w="1069" w:type="dxa"/>
          </w:tcPr>
          <w:p w:rsidR="00590E01" w:rsidRPr="003D14DD" w:rsidRDefault="00590E01" w:rsidP="004D69F2">
            <w:pPr>
              <w:suppressAutoHyphens/>
              <w:snapToGrid w:val="0"/>
              <w:jc w:val="center"/>
              <w:rPr>
                <w:b/>
                <w:sz w:val="20"/>
                <w:szCs w:val="20"/>
              </w:rPr>
            </w:pPr>
            <w:r w:rsidRPr="003D14DD">
              <w:rPr>
                <w:sz w:val="20"/>
                <w:szCs w:val="20"/>
              </w:rPr>
              <w:t>3</w:t>
            </w:r>
          </w:p>
        </w:tc>
        <w:tc>
          <w:tcPr>
            <w:tcW w:w="1070" w:type="dxa"/>
          </w:tcPr>
          <w:p w:rsidR="00590E01" w:rsidRPr="003D14DD" w:rsidRDefault="00590E01" w:rsidP="004D69F2">
            <w:pPr>
              <w:pStyle w:val="afff7"/>
              <w:suppressAutoHyphens/>
              <w:snapToGrid w:val="0"/>
              <w:jc w:val="center"/>
              <w:rPr>
                <w:b/>
                <w:sz w:val="20"/>
                <w:szCs w:val="20"/>
              </w:rPr>
            </w:pPr>
          </w:p>
        </w:tc>
      </w:tr>
      <w:tr w:rsidR="00590E01" w:rsidRPr="003D14DD" w:rsidTr="004D69F2">
        <w:tc>
          <w:tcPr>
            <w:tcW w:w="766" w:type="dxa"/>
            <w:vMerge/>
          </w:tcPr>
          <w:p w:rsidR="00590E01" w:rsidRPr="003D14DD" w:rsidRDefault="00590E01" w:rsidP="004D69F2">
            <w:pPr>
              <w:suppressAutoHyphens/>
              <w:snapToGrid w:val="0"/>
              <w:rPr>
                <w:b/>
                <w:sz w:val="20"/>
                <w:szCs w:val="20"/>
              </w:rPr>
            </w:pPr>
          </w:p>
        </w:tc>
        <w:tc>
          <w:tcPr>
            <w:tcW w:w="4922" w:type="dxa"/>
            <w:vMerge/>
            <w:vAlign w:val="center"/>
          </w:tcPr>
          <w:p w:rsidR="00590E01" w:rsidRPr="003D14DD" w:rsidRDefault="00590E01" w:rsidP="004D69F2">
            <w:pPr>
              <w:rPr>
                <w:sz w:val="20"/>
                <w:szCs w:val="20"/>
              </w:rPr>
            </w:pPr>
          </w:p>
        </w:tc>
        <w:tc>
          <w:tcPr>
            <w:tcW w:w="4278" w:type="dxa"/>
            <w:gridSpan w:val="4"/>
          </w:tcPr>
          <w:p w:rsidR="00590E01" w:rsidRPr="003D14DD" w:rsidRDefault="00590E01" w:rsidP="004D69F2">
            <w:pPr>
              <w:pStyle w:val="afff7"/>
              <w:suppressAutoHyphens/>
              <w:snapToGrid w:val="0"/>
              <w:jc w:val="center"/>
              <w:rPr>
                <w:sz w:val="20"/>
                <w:szCs w:val="20"/>
              </w:rPr>
            </w:pPr>
            <w:r w:rsidRPr="003D14DD">
              <w:rPr>
                <w:sz w:val="20"/>
                <w:szCs w:val="20"/>
              </w:rPr>
              <w:t>экзамен</w:t>
            </w:r>
          </w:p>
        </w:tc>
      </w:tr>
    </w:tbl>
    <w:p w:rsidR="00590E01" w:rsidRPr="003D14DD" w:rsidRDefault="00590E01" w:rsidP="00590E01">
      <w:pPr>
        <w:suppressAutoHyphens/>
        <w:jc w:val="both"/>
        <w:rPr>
          <w:b/>
          <w:sz w:val="20"/>
          <w:szCs w:val="20"/>
        </w:rPr>
      </w:pPr>
    </w:p>
    <w:p w:rsidR="00590E01" w:rsidRPr="003D14DD" w:rsidRDefault="00590E01" w:rsidP="00590E01">
      <w:pPr>
        <w:rPr>
          <w:sz w:val="20"/>
          <w:szCs w:val="20"/>
        </w:rPr>
      </w:pPr>
      <w:r w:rsidRPr="003D14DD">
        <w:rPr>
          <w:sz w:val="20"/>
          <w:szCs w:val="20"/>
        </w:rPr>
        <w:t>*</w:t>
      </w:r>
    </w:p>
    <w:p w:rsidR="00590E01" w:rsidRPr="003D14DD" w:rsidRDefault="00590E01" w:rsidP="00590E01">
      <w:pPr>
        <w:rPr>
          <w:sz w:val="20"/>
          <w:szCs w:val="20"/>
        </w:rPr>
      </w:pPr>
      <w:r w:rsidRPr="003D14DD">
        <w:rPr>
          <w:sz w:val="20"/>
          <w:szCs w:val="20"/>
        </w:rPr>
        <w:t>Семинар – семинар-дискуссия</w:t>
      </w:r>
    </w:p>
    <w:p w:rsidR="00590E01" w:rsidRPr="003D14DD" w:rsidRDefault="00590E01" w:rsidP="00590E01">
      <w:pPr>
        <w:rPr>
          <w:sz w:val="20"/>
          <w:szCs w:val="20"/>
        </w:rPr>
      </w:pPr>
      <w:r w:rsidRPr="003D14DD">
        <w:rPr>
          <w:sz w:val="20"/>
          <w:szCs w:val="20"/>
        </w:rPr>
        <w:lastRenderedPageBreak/>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590E01" w:rsidRPr="003D14DD" w:rsidRDefault="00590E01" w:rsidP="00590E01">
      <w:pPr>
        <w:rPr>
          <w:sz w:val="20"/>
          <w:szCs w:val="20"/>
        </w:rPr>
      </w:pPr>
      <w:r w:rsidRPr="003D14DD">
        <w:rPr>
          <w:sz w:val="20"/>
          <w:szCs w:val="20"/>
        </w:rPr>
        <w:t xml:space="preserve">ТТ - практическое занятие - тест-тренинг </w:t>
      </w:r>
    </w:p>
    <w:p w:rsidR="00590E01" w:rsidRPr="003D14DD" w:rsidRDefault="00590E01" w:rsidP="00590E01">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590E01" w:rsidRPr="003D14DD" w:rsidRDefault="00590E01" w:rsidP="00590E01">
      <w:pPr>
        <w:rPr>
          <w:sz w:val="20"/>
          <w:szCs w:val="20"/>
        </w:rPr>
      </w:pPr>
      <w:r w:rsidRPr="003D14DD">
        <w:rPr>
          <w:sz w:val="20"/>
          <w:szCs w:val="20"/>
        </w:rPr>
        <w:t>ЛС - практическое занятие - логическая схема</w:t>
      </w:r>
    </w:p>
    <w:p w:rsidR="00590E01" w:rsidRPr="003D14DD" w:rsidRDefault="00590E01" w:rsidP="00590E01">
      <w:pPr>
        <w:rPr>
          <w:sz w:val="20"/>
          <w:szCs w:val="20"/>
        </w:rPr>
      </w:pPr>
      <w:r w:rsidRPr="003D14DD">
        <w:rPr>
          <w:sz w:val="20"/>
          <w:szCs w:val="20"/>
        </w:rPr>
        <w:t>УД - семинар-обсуждение устного доклада</w:t>
      </w:r>
    </w:p>
    <w:p w:rsidR="00590E01" w:rsidRPr="003D14DD" w:rsidRDefault="00590E01" w:rsidP="00590E01">
      <w:pPr>
        <w:rPr>
          <w:sz w:val="20"/>
          <w:szCs w:val="20"/>
        </w:rPr>
      </w:pPr>
      <w:r w:rsidRPr="003D14DD">
        <w:rPr>
          <w:sz w:val="20"/>
          <w:szCs w:val="20"/>
        </w:rPr>
        <w:t xml:space="preserve">РФ – семинар-обсуждение реферата </w:t>
      </w:r>
    </w:p>
    <w:p w:rsidR="00590E01" w:rsidRPr="003D14DD" w:rsidRDefault="00590E01" w:rsidP="00590E01">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590E01" w:rsidRPr="003D14DD" w:rsidRDefault="00590E01" w:rsidP="00590E01">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590E01" w:rsidRPr="003D14DD" w:rsidRDefault="00590E01" w:rsidP="00590E01">
      <w:pPr>
        <w:rPr>
          <w:sz w:val="20"/>
          <w:szCs w:val="20"/>
        </w:rPr>
      </w:pPr>
      <w:r w:rsidRPr="003D14DD">
        <w:rPr>
          <w:sz w:val="20"/>
          <w:szCs w:val="20"/>
        </w:rPr>
        <w:t xml:space="preserve">УЭ - семинар-обсуждение устного эссе </w:t>
      </w:r>
    </w:p>
    <w:p w:rsidR="00590E01" w:rsidRPr="003D14DD" w:rsidRDefault="00590E01" w:rsidP="00590E01">
      <w:pPr>
        <w:rPr>
          <w:sz w:val="20"/>
          <w:szCs w:val="20"/>
        </w:rPr>
      </w:pPr>
      <w:r w:rsidRPr="003D14DD">
        <w:rPr>
          <w:sz w:val="20"/>
          <w:szCs w:val="20"/>
        </w:rPr>
        <w:t xml:space="preserve">АЛТ - практическое занятие - алгоритмический тренинг  </w:t>
      </w:r>
    </w:p>
    <w:p w:rsidR="00590E01" w:rsidRPr="003D14DD" w:rsidRDefault="00590E01" w:rsidP="00590E01">
      <w:pPr>
        <w:suppressAutoHyphens/>
        <w:jc w:val="both"/>
        <w:rPr>
          <w:b/>
          <w:sz w:val="20"/>
          <w:szCs w:val="20"/>
        </w:rPr>
      </w:pPr>
    </w:p>
    <w:p w:rsidR="00590E01" w:rsidRPr="003D14DD" w:rsidRDefault="00590E01" w:rsidP="00590E01">
      <w:pPr>
        <w:suppressAutoHyphens/>
        <w:ind w:firstLine="720"/>
        <w:jc w:val="both"/>
        <w:rPr>
          <w:b/>
          <w:sz w:val="20"/>
          <w:szCs w:val="20"/>
        </w:rPr>
      </w:pPr>
      <w:r w:rsidRPr="003D14DD">
        <w:rPr>
          <w:b/>
          <w:sz w:val="20"/>
          <w:szCs w:val="20"/>
        </w:rPr>
        <w:t>5. Содержание дисциплины</w:t>
      </w:r>
    </w:p>
    <w:p w:rsidR="00590E01" w:rsidRPr="003D14DD" w:rsidRDefault="00590E01" w:rsidP="00590E01">
      <w:pPr>
        <w:suppressAutoHyphens/>
        <w:ind w:firstLine="720"/>
        <w:jc w:val="both"/>
        <w:rPr>
          <w:b/>
          <w:sz w:val="20"/>
          <w:szCs w:val="20"/>
        </w:rPr>
      </w:pPr>
      <w:r w:rsidRPr="003D14DD">
        <w:rPr>
          <w:b/>
          <w:sz w:val="20"/>
          <w:szCs w:val="20"/>
        </w:rPr>
        <w:t>5.1 Содержание разделов и тем</w:t>
      </w:r>
    </w:p>
    <w:p w:rsidR="00590E01" w:rsidRPr="003D14DD" w:rsidRDefault="00590E01" w:rsidP="00590E01">
      <w:pPr>
        <w:suppressAutoHyphens/>
        <w:ind w:firstLine="454"/>
        <w:jc w:val="both"/>
        <w:rPr>
          <w:b/>
          <w:sz w:val="20"/>
          <w:szCs w:val="20"/>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3"/>
        <w:gridCol w:w="2047"/>
        <w:gridCol w:w="6976"/>
      </w:tblGrid>
      <w:tr w:rsidR="00590E01" w:rsidRPr="003D14DD" w:rsidTr="004D69F2">
        <w:trPr>
          <w:tblHeader/>
        </w:trPr>
        <w:tc>
          <w:tcPr>
            <w:tcW w:w="274" w:type="pct"/>
            <w:vAlign w:val="center"/>
          </w:tcPr>
          <w:p w:rsidR="00590E01" w:rsidRPr="003D14DD" w:rsidRDefault="00590E01" w:rsidP="004D69F2">
            <w:pPr>
              <w:suppressAutoHyphens/>
              <w:jc w:val="center"/>
              <w:rPr>
                <w:sz w:val="20"/>
                <w:szCs w:val="20"/>
              </w:rPr>
            </w:pPr>
            <w:r w:rsidRPr="003D14DD">
              <w:rPr>
                <w:sz w:val="20"/>
                <w:szCs w:val="20"/>
              </w:rPr>
              <w:t>№ п/п</w:t>
            </w:r>
          </w:p>
        </w:tc>
        <w:tc>
          <w:tcPr>
            <w:tcW w:w="1072" w:type="pct"/>
            <w:vAlign w:val="center"/>
          </w:tcPr>
          <w:p w:rsidR="00590E01" w:rsidRPr="003D14DD" w:rsidRDefault="00590E01" w:rsidP="004D69F2">
            <w:pPr>
              <w:suppressAutoHyphens/>
              <w:jc w:val="center"/>
              <w:rPr>
                <w:sz w:val="20"/>
                <w:szCs w:val="20"/>
              </w:rPr>
            </w:pPr>
            <w:r w:rsidRPr="003D14DD">
              <w:rPr>
                <w:sz w:val="20"/>
                <w:szCs w:val="20"/>
              </w:rPr>
              <w:t>Наименование  раздела дисциплины</w:t>
            </w:r>
          </w:p>
        </w:tc>
        <w:tc>
          <w:tcPr>
            <w:tcW w:w="3653" w:type="pct"/>
            <w:vAlign w:val="center"/>
          </w:tcPr>
          <w:p w:rsidR="00590E01" w:rsidRPr="003D14DD" w:rsidRDefault="00590E01" w:rsidP="004D69F2">
            <w:pPr>
              <w:suppressAutoHyphens/>
              <w:jc w:val="center"/>
              <w:rPr>
                <w:bCs/>
                <w:sz w:val="20"/>
                <w:szCs w:val="20"/>
              </w:rPr>
            </w:pPr>
            <w:r w:rsidRPr="003D14DD">
              <w:rPr>
                <w:bCs/>
                <w:sz w:val="20"/>
                <w:szCs w:val="20"/>
              </w:rPr>
              <w:t>Содержание раздела дисциплины</w:t>
            </w:r>
          </w:p>
        </w:tc>
      </w:tr>
      <w:tr w:rsidR="00590E01" w:rsidRPr="003D14DD" w:rsidTr="004D69F2">
        <w:tc>
          <w:tcPr>
            <w:tcW w:w="274" w:type="pct"/>
          </w:tcPr>
          <w:p w:rsidR="00590E01" w:rsidRPr="003D14DD" w:rsidRDefault="00590E01" w:rsidP="004D69F2">
            <w:pPr>
              <w:suppressAutoHyphens/>
              <w:jc w:val="center"/>
              <w:rPr>
                <w:sz w:val="20"/>
                <w:szCs w:val="20"/>
              </w:rPr>
            </w:pPr>
            <w:r w:rsidRPr="003D14DD">
              <w:rPr>
                <w:sz w:val="20"/>
                <w:szCs w:val="20"/>
              </w:rPr>
              <w:t>1</w:t>
            </w:r>
          </w:p>
        </w:tc>
        <w:tc>
          <w:tcPr>
            <w:tcW w:w="1072" w:type="pct"/>
          </w:tcPr>
          <w:p w:rsidR="00590E01" w:rsidRPr="003D14DD" w:rsidRDefault="00590E01" w:rsidP="004D69F2">
            <w:pPr>
              <w:suppressAutoHyphens/>
              <w:jc w:val="both"/>
              <w:rPr>
                <w:sz w:val="20"/>
                <w:szCs w:val="20"/>
              </w:rPr>
            </w:pPr>
            <w:r w:rsidRPr="003D14DD">
              <w:rPr>
                <w:bCs/>
                <w:sz w:val="20"/>
                <w:szCs w:val="20"/>
              </w:rPr>
              <w:t>Введение в математические методы в психологии и педагогике</w:t>
            </w:r>
          </w:p>
        </w:tc>
        <w:tc>
          <w:tcPr>
            <w:tcW w:w="3653" w:type="pct"/>
          </w:tcPr>
          <w:p w:rsidR="00590E01" w:rsidRPr="003D14DD" w:rsidRDefault="00590E01" w:rsidP="004D69F2">
            <w:pPr>
              <w:suppressAutoHyphens/>
              <w:jc w:val="both"/>
              <w:rPr>
                <w:b/>
                <w:sz w:val="20"/>
                <w:szCs w:val="20"/>
              </w:rPr>
            </w:pPr>
            <w:r w:rsidRPr="003D14DD">
              <w:rPr>
                <w:b/>
                <w:sz w:val="20"/>
                <w:szCs w:val="20"/>
              </w:rPr>
              <w:t>Введение</w:t>
            </w:r>
          </w:p>
          <w:p w:rsidR="00590E01" w:rsidRPr="003D14DD" w:rsidRDefault="00590E01" w:rsidP="004D69F2">
            <w:pPr>
              <w:suppressAutoHyphens/>
              <w:jc w:val="both"/>
              <w:rPr>
                <w:sz w:val="20"/>
                <w:szCs w:val="20"/>
              </w:rPr>
            </w:pPr>
            <w:r w:rsidRPr="003D14DD">
              <w:rPr>
                <w:sz w:val="20"/>
                <w:szCs w:val="20"/>
              </w:rPr>
              <w:t>Роль и место математико-статистических методов в психологии и педагогике. Основные направления применения математики в психологии и педагогике. Математическая статистика. Описательная статистика. Теория статистического вывода Планирование и анализ экспериментов.</w:t>
            </w:r>
            <w:r w:rsidRPr="003D14DD">
              <w:rPr>
                <w:snapToGrid w:val="0"/>
                <w:sz w:val="20"/>
                <w:szCs w:val="20"/>
              </w:rPr>
              <w:t xml:space="preserve"> Границы применения математических методов в</w:t>
            </w:r>
            <w:r w:rsidRPr="003D14DD">
              <w:rPr>
                <w:sz w:val="20"/>
                <w:szCs w:val="20"/>
              </w:rPr>
              <w:t xml:space="preserve"> психологии и педагогике.</w:t>
            </w:r>
          </w:p>
          <w:p w:rsidR="00590E01" w:rsidRPr="003D14DD" w:rsidRDefault="00590E01" w:rsidP="004D69F2">
            <w:pPr>
              <w:suppressAutoHyphens/>
              <w:jc w:val="both"/>
              <w:rPr>
                <w:b/>
                <w:sz w:val="20"/>
                <w:szCs w:val="20"/>
              </w:rPr>
            </w:pPr>
            <w:bookmarkStart w:id="1" w:name="_Toc479683666"/>
            <w:bookmarkStart w:id="2" w:name="_Toc479682873"/>
            <w:bookmarkStart w:id="3" w:name="_Toc479239958"/>
            <w:r w:rsidRPr="003D14DD">
              <w:rPr>
                <w:b/>
                <w:sz w:val="20"/>
                <w:szCs w:val="20"/>
              </w:rPr>
              <w:t>Основы теории вероятностей</w:t>
            </w:r>
            <w:bookmarkEnd w:id="1"/>
            <w:bookmarkEnd w:id="2"/>
            <w:bookmarkEnd w:id="3"/>
          </w:p>
          <w:p w:rsidR="00590E01" w:rsidRPr="003D14DD" w:rsidRDefault="00590E01" w:rsidP="004D69F2">
            <w:pPr>
              <w:suppressAutoHyphens/>
              <w:jc w:val="both"/>
              <w:rPr>
                <w:sz w:val="20"/>
                <w:szCs w:val="20"/>
              </w:rPr>
            </w:pPr>
            <w:bookmarkStart w:id="4" w:name="_Toc479682874"/>
            <w:bookmarkStart w:id="5" w:name="_Toc479683667"/>
            <w:bookmarkStart w:id="6" w:name="_Toc479239959"/>
            <w:r w:rsidRPr="003D14DD">
              <w:rPr>
                <w:sz w:val="20"/>
                <w:szCs w:val="20"/>
              </w:rPr>
              <w:t>Вероятность как математическая система.</w:t>
            </w:r>
            <w:bookmarkEnd w:id="4"/>
            <w:bookmarkEnd w:id="5"/>
            <w:bookmarkEnd w:id="6"/>
            <w:r w:rsidRPr="003D14DD">
              <w:rPr>
                <w:sz w:val="20"/>
                <w:szCs w:val="20"/>
              </w:rPr>
              <w:t xml:space="preserve"> Статистическое определение вероятности. Частота (</w:t>
            </w:r>
            <w:r w:rsidRPr="003D14DD">
              <w:rPr>
                <w:sz w:val="20"/>
                <w:szCs w:val="20"/>
                <w:lang w:val="en-US"/>
              </w:rPr>
              <w:t>f</w:t>
            </w:r>
            <w:r w:rsidRPr="003D14DD">
              <w:rPr>
                <w:sz w:val="20"/>
                <w:szCs w:val="20"/>
                <w:vertAlign w:val="subscript"/>
                <w:lang w:val="en-US"/>
              </w:rPr>
              <w:t>i</w:t>
            </w:r>
            <w:r w:rsidRPr="003D14DD">
              <w:rPr>
                <w:sz w:val="20"/>
                <w:szCs w:val="20"/>
              </w:rPr>
              <w:t xml:space="preserve">), </w:t>
            </w:r>
            <w:proofErr w:type="spellStart"/>
            <w:r w:rsidRPr="003D14DD">
              <w:rPr>
                <w:sz w:val="20"/>
                <w:szCs w:val="20"/>
              </w:rPr>
              <w:t>частость</w:t>
            </w:r>
            <w:proofErr w:type="spellEnd"/>
            <w:r w:rsidRPr="003D14DD">
              <w:rPr>
                <w:sz w:val="20"/>
                <w:szCs w:val="20"/>
              </w:rPr>
              <w:t xml:space="preserve"> и вероятность. Их взаимосвязь. Геометрическое определение вероятности. Формула вычисления вероятности события. </w:t>
            </w:r>
          </w:p>
          <w:p w:rsidR="00590E01" w:rsidRPr="003D14DD" w:rsidRDefault="00590E01" w:rsidP="004D69F2">
            <w:pPr>
              <w:suppressAutoHyphens/>
              <w:jc w:val="both"/>
              <w:rPr>
                <w:sz w:val="20"/>
                <w:szCs w:val="20"/>
              </w:rPr>
            </w:pPr>
            <w:r w:rsidRPr="003D14DD">
              <w:rPr>
                <w:sz w:val="20"/>
                <w:szCs w:val="20"/>
              </w:rPr>
              <w:t>Мера вероятности. Случайность и случайный выбор. Представление о характеристиках совокупности. Выборки и оценки, репре</w:t>
            </w:r>
            <w:r w:rsidRPr="003D14DD">
              <w:rPr>
                <w:sz w:val="20"/>
                <w:szCs w:val="20"/>
              </w:rPr>
              <w:softHyphen/>
              <w:t xml:space="preserve">зентативные и случайные выборки. Случайные события. Взаимосвязь понятий: опыт, событие, условия опыта. Исходы опыта. Испытание как условие опыта событий. События детерминированные, случайные и неопределенные. </w:t>
            </w:r>
          </w:p>
          <w:p w:rsidR="00590E01" w:rsidRPr="003D14DD" w:rsidRDefault="00590E01" w:rsidP="004D69F2">
            <w:pPr>
              <w:suppressAutoHyphens/>
              <w:jc w:val="both"/>
              <w:rPr>
                <w:sz w:val="20"/>
                <w:szCs w:val="20"/>
              </w:rPr>
            </w:pPr>
            <w:r w:rsidRPr="003D14DD">
              <w:rPr>
                <w:sz w:val="20"/>
                <w:szCs w:val="20"/>
              </w:rPr>
              <w:t xml:space="preserve"> Динамическая закономерность. Случайные, достоверные, невозможные, равновероятные, и </w:t>
            </w:r>
            <w:proofErr w:type="spellStart"/>
            <w:r w:rsidRPr="003D14DD">
              <w:rPr>
                <w:sz w:val="20"/>
                <w:szCs w:val="20"/>
              </w:rPr>
              <w:t>разновероятные</w:t>
            </w:r>
            <w:proofErr w:type="spellEnd"/>
            <w:r w:rsidRPr="003D14DD">
              <w:rPr>
                <w:sz w:val="20"/>
                <w:szCs w:val="20"/>
              </w:rPr>
              <w:t xml:space="preserve"> события. Закон больших чисел. Статистическая (стохастическая, вероятностная) закономерность. Система событий.</w:t>
            </w:r>
          </w:p>
          <w:p w:rsidR="00590E01" w:rsidRPr="003D14DD" w:rsidRDefault="00590E01" w:rsidP="004D69F2">
            <w:pPr>
              <w:suppressAutoHyphens/>
              <w:jc w:val="both"/>
              <w:rPr>
                <w:sz w:val="20"/>
                <w:szCs w:val="20"/>
              </w:rPr>
            </w:pPr>
            <w:r w:rsidRPr="003D14DD">
              <w:rPr>
                <w:sz w:val="20"/>
                <w:szCs w:val="20"/>
              </w:rPr>
              <w:t xml:space="preserve">Распределения вероятностей событий. Различие или сходство событий. Совмещенное событие. </w:t>
            </w:r>
            <w:proofErr w:type="spellStart"/>
            <w:r w:rsidRPr="003D14DD">
              <w:rPr>
                <w:sz w:val="20"/>
                <w:szCs w:val="20"/>
              </w:rPr>
              <w:t>Обусловливание</w:t>
            </w:r>
            <w:proofErr w:type="spellEnd"/>
            <w:r w:rsidRPr="003D14DD">
              <w:rPr>
                <w:sz w:val="20"/>
                <w:szCs w:val="20"/>
              </w:rPr>
              <w:t xml:space="preserve"> события. Уровни количественного определения событий - квантификация события. Случайные переменные и их классификации: количественные и качественные, дискретные и непрерывные переменные.</w:t>
            </w:r>
          </w:p>
          <w:p w:rsidR="00590E01" w:rsidRPr="003D14DD" w:rsidRDefault="00590E01" w:rsidP="004D69F2">
            <w:pPr>
              <w:suppressAutoHyphens/>
              <w:jc w:val="both"/>
              <w:rPr>
                <w:sz w:val="20"/>
                <w:szCs w:val="20"/>
              </w:rPr>
            </w:pPr>
            <w:r w:rsidRPr="003D14DD">
              <w:rPr>
                <w:sz w:val="20"/>
                <w:szCs w:val="20"/>
              </w:rPr>
              <w:t xml:space="preserve">Случайные величины. Статистическая устойчивость случайной величины. Величины случайные и неслучайные, дискретные (прерывные) или непрерывные. </w:t>
            </w:r>
          </w:p>
          <w:p w:rsidR="00590E01" w:rsidRPr="003D14DD" w:rsidRDefault="00590E01" w:rsidP="004D69F2">
            <w:pPr>
              <w:suppressAutoHyphens/>
              <w:jc w:val="both"/>
              <w:rPr>
                <w:sz w:val="20"/>
                <w:szCs w:val="20"/>
              </w:rPr>
            </w:pPr>
            <w:r w:rsidRPr="003D14DD">
              <w:rPr>
                <w:sz w:val="20"/>
                <w:szCs w:val="20"/>
              </w:rPr>
              <w:t>Распределение вероятностей значений случайной величины. Графическое представле</w:t>
            </w:r>
            <w:r w:rsidRPr="003D14DD">
              <w:rPr>
                <w:sz w:val="20"/>
                <w:szCs w:val="20"/>
              </w:rPr>
              <w:softHyphen/>
              <w:t xml:space="preserve">ние ряда распределения: полигон распределения, гистограмма распределения вероятностей, плотность распределения. Законы распределения случайных величин. Кривая распределения: одновершинные и многовершинные, симметричные и асимметричные или скошенные, </w:t>
            </w:r>
            <w:r w:rsidRPr="003D14DD">
              <w:rPr>
                <w:sz w:val="20"/>
                <w:szCs w:val="20"/>
                <w:lang w:val="en-US"/>
              </w:rPr>
              <w:t>U</w:t>
            </w:r>
            <w:r w:rsidRPr="003D14DD">
              <w:rPr>
                <w:sz w:val="20"/>
                <w:szCs w:val="20"/>
              </w:rPr>
              <w:t xml:space="preserve">-образные распределения. </w:t>
            </w:r>
          </w:p>
          <w:p w:rsidR="00590E01" w:rsidRPr="003D14DD" w:rsidRDefault="00590E01" w:rsidP="004D69F2">
            <w:pPr>
              <w:suppressAutoHyphens/>
              <w:jc w:val="both"/>
              <w:rPr>
                <w:sz w:val="20"/>
                <w:szCs w:val="20"/>
              </w:rPr>
            </w:pPr>
            <w:r w:rsidRPr="003D14DD">
              <w:rPr>
                <w:sz w:val="20"/>
                <w:szCs w:val="20"/>
              </w:rPr>
              <w:t>Биноминальное распределение (распределение Бернулли). Графическое представле</w:t>
            </w:r>
            <w:r w:rsidRPr="003D14DD">
              <w:rPr>
                <w:sz w:val="20"/>
                <w:szCs w:val="20"/>
              </w:rPr>
              <w:softHyphen/>
              <w:t xml:space="preserve">ние ряда распределения. Полигон распределения. Гистограмма распределения вероятностей плотности распределения Законы распределения случайных величин. </w:t>
            </w:r>
          </w:p>
          <w:p w:rsidR="00590E01" w:rsidRPr="003D14DD" w:rsidRDefault="00590E01" w:rsidP="004D69F2">
            <w:pPr>
              <w:suppressAutoHyphens/>
              <w:jc w:val="both"/>
              <w:rPr>
                <w:sz w:val="20"/>
                <w:szCs w:val="20"/>
              </w:rPr>
            </w:pPr>
            <w:r w:rsidRPr="003D14DD">
              <w:rPr>
                <w:sz w:val="20"/>
                <w:szCs w:val="20"/>
              </w:rPr>
              <w:t>Другие виды распределений. Распределение Пуассона. Распределение Паскаля Равномерное и показательное распределения. Нормальное распределение (Лапласа-Гаусса).</w:t>
            </w:r>
          </w:p>
        </w:tc>
      </w:tr>
      <w:tr w:rsidR="00590E01" w:rsidRPr="003D14DD" w:rsidTr="004D69F2">
        <w:tc>
          <w:tcPr>
            <w:tcW w:w="274" w:type="pct"/>
          </w:tcPr>
          <w:p w:rsidR="00590E01" w:rsidRPr="003D14DD" w:rsidRDefault="00590E01" w:rsidP="004D69F2">
            <w:pPr>
              <w:suppressAutoHyphens/>
              <w:jc w:val="center"/>
              <w:rPr>
                <w:sz w:val="20"/>
                <w:szCs w:val="20"/>
              </w:rPr>
            </w:pPr>
            <w:r w:rsidRPr="003D14DD">
              <w:rPr>
                <w:sz w:val="20"/>
                <w:szCs w:val="20"/>
              </w:rPr>
              <w:t>2</w:t>
            </w:r>
          </w:p>
        </w:tc>
        <w:tc>
          <w:tcPr>
            <w:tcW w:w="1072" w:type="pct"/>
          </w:tcPr>
          <w:p w:rsidR="00590E01" w:rsidRPr="003D14DD" w:rsidRDefault="00590E01" w:rsidP="004D69F2">
            <w:pPr>
              <w:suppressAutoHyphens/>
              <w:jc w:val="both"/>
              <w:rPr>
                <w:sz w:val="20"/>
                <w:szCs w:val="20"/>
              </w:rPr>
            </w:pPr>
            <w:r w:rsidRPr="003D14DD">
              <w:rPr>
                <w:sz w:val="20"/>
                <w:szCs w:val="20"/>
              </w:rPr>
              <w:t xml:space="preserve">Описательная статистика. Измерительные шкалы и допустимые преобразования входящих в них </w:t>
            </w:r>
            <w:r w:rsidRPr="003D14DD">
              <w:rPr>
                <w:sz w:val="20"/>
                <w:szCs w:val="20"/>
              </w:rPr>
              <w:lastRenderedPageBreak/>
              <w:t>статистических значений</w:t>
            </w:r>
          </w:p>
          <w:p w:rsidR="00590E01" w:rsidRPr="003D14DD" w:rsidRDefault="00590E01" w:rsidP="004D69F2">
            <w:pPr>
              <w:suppressAutoHyphens/>
              <w:rPr>
                <w:sz w:val="20"/>
                <w:szCs w:val="20"/>
              </w:rPr>
            </w:pPr>
          </w:p>
        </w:tc>
        <w:tc>
          <w:tcPr>
            <w:tcW w:w="3653" w:type="pct"/>
          </w:tcPr>
          <w:p w:rsidR="00590E01" w:rsidRPr="003D14DD" w:rsidRDefault="00590E01" w:rsidP="004D69F2">
            <w:pPr>
              <w:suppressAutoHyphens/>
              <w:jc w:val="both"/>
              <w:rPr>
                <w:b/>
                <w:sz w:val="20"/>
                <w:szCs w:val="20"/>
              </w:rPr>
            </w:pPr>
            <w:r w:rsidRPr="003D14DD">
              <w:rPr>
                <w:b/>
                <w:sz w:val="20"/>
                <w:szCs w:val="20"/>
              </w:rPr>
              <w:lastRenderedPageBreak/>
              <w:t>Измерения в психологии и педагогике. Основные измерительные шкалы</w:t>
            </w:r>
          </w:p>
          <w:p w:rsidR="00590E01" w:rsidRPr="003D14DD" w:rsidRDefault="00590E01" w:rsidP="004D69F2">
            <w:pPr>
              <w:suppressAutoHyphens/>
              <w:jc w:val="both"/>
              <w:rPr>
                <w:sz w:val="20"/>
                <w:szCs w:val="20"/>
              </w:rPr>
            </w:pPr>
            <w:bookmarkStart w:id="7" w:name="_Toc479682886"/>
            <w:bookmarkStart w:id="8" w:name="_Toc479239971"/>
            <w:bookmarkStart w:id="9" w:name="_Toc479683679"/>
            <w:r w:rsidRPr="003D14DD">
              <w:rPr>
                <w:sz w:val="20"/>
                <w:szCs w:val="20"/>
              </w:rPr>
              <w:t>Проблема измерения в психологическом и педагогическом исследовании</w:t>
            </w:r>
            <w:bookmarkEnd w:id="7"/>
            <w:bookmarkEnd w:id="8"/>
            <w:bookmarkEnd w:id="9"/>
            <w:r w:rsidRPr="003D14DD">
              <w:rPr>
                <w:sz w:val="20"/>
                <w:szCs w:val="20"/>
              </w:rPr>
              <w:t xml:space="preserve">. Логика статистической обработки результатов эмпирического исследования. Упорядочение, группировка и табулирование данных по их значениям. Построение распределения их частот. Выявление центральных тенденций распределения (средней арифметической, среднеквадратичного отклонения и </w:t>
            </w:r>
            <w:r w:rsidRPr="003D14DD">
              <w:rPr>
                <w:sz w:val="20"/>
                <w:szCs w:val="20"/>
              </w:rPr>
              <w:lastRenderedPageBreak/>
              <w:t>пр.). Оценка типа распределения (разброса данных по отношению к найденной центральной тенденции, асимметрии и пр.).</w:t>
            </w:r>
          </w:p>
          <w:p w:rsidR="00590E01" w:rsidRPr="003D14DD" w:rsidRDefault="00590E01" w:rsidP="004D69F2">
            <w:pPr>
              <w:suppressAutoHyphens/>
              <w:spacing w:line="235" w:lineRule="auto"/>
              <w:jc w:val="both"/>
              <w:rPr>
                <w:sz w:val="20"/>
                <w:szCs w:val="20"/>
              </w:rPr>
            </w:pPr>
            <w:r w:rsidRPr="003D14DD">
              <w:rPr>
                <w:sz w:val="20"/>
                <w:szCs w:val="20"/>
              </w:rPr>
              <w:t xml:space="preserve">Нормативное, </w:t>
            </w:r>
            <w:proofErr w:type="spellStart"/>
            <w:r w:rsidRPr="003D14DD">
              <w:rPr>
                <w:sz w:val="20"/>
                <w:szCs w:val="20"/>
              </w:rPr>
              <w:t>критериальное</w:t>
            </w:r>
            <w:proofErr w:type="spellEnd"/>
            <w:r w:rsidRPr="003D14DD">
              <w:rPr>
                <w:sz w:val="20"/>
                <w:szCs w:val="20"/>
              </w:rPr>
              <w:t xml:space="preserve">, </w:t>
            </w:r>
            <w:proofErr w:type="spellStart"/>
            <w:r w:rsidRPr="003D14DD">
              <w:rPr>
                <w:sz w:val="20"/>
                <w:szCs w:val="20"/>
              </w:rPr>
              <w:t>ипсативное</w:t>
            </w:r>
            <w:proofErr w:type="spellEnd"/>
            <w:r w:rsidRPr="003D14DD">
              <w:rPr>
                <w:sz w:val="20"/>
                <w:szCs w:val="20"/>
              </w:rPr>
              <w:t xml:space="preserve"> измерения. Шкалы наименований, порядка, интервалов и отношений. Понятие нормы и стандарта. Порядок построения шкал и уровни измерения: ординальное, интервальное, измерение отношений, абсолютное измерение. </w:t>
            </w:r>
          </w:p>
          <w:p w:rsidR="00590E01" w:rsidRPr="003D14DD" w:rsidRDefault="00590E01" w:rsidP="004D69F2">
            <w:pPr>
              <w:suppressAutoHyphens/>
              <w:spacing w:line="235" w:lineRule="auto"/>
              <w:jc w:val="both"/>
              <w:rPr>
                <w:b/>
                <w:sz w:val="20"/>
                <w:szCs w:val="20"/>
              </w:rPr>
            </w:pPr>
            <w:r w:rsidRPr="003D14DD">
              <w:rPr>
                <w:b/>
                <w:sz w:val="20"/>
                <w:szCs w:val="20"/>
              </w:rPr>
              <w:t>Описательная статистика</w:t>
            </w:r>
          </w:p>
          <w:p w:rsidR="00590E01" w:rsidRPr="003D14DD" w:rsidRDefault="00590E01" w:rsidP="004D69F2">
            <w:pPr>
              <w:suppressAutoHyphens/>
              <w:spacing w:line="235" w:lineRule="auto"/>
              <w:jc w:val="both"/>
              <w:rPr>
                <w:sz w:val="20"/>
                <w:szCs w:val="20"/>
              </w:rPr>
            </w:pPr>
            <w:bookmarkStart w:id="10" w:name="_Toc479239976"/>
            <w:bookmarkStart w:id="11" w:name="_Toc479682891"/>
            <w:bookmarkStart w:id="12" w:name="_Toc479683684"/>
            <w:r w:rsidRPr="003D14DD">
              <w:rPr>
                <w:sz w:val="20"/>
                <w:szCs w:val="20"/>
              </w:rPr>
              <w:t>Основные понятия математической статистики.</w:t>
            </w:r>
            <w:bookmarkEnd w:id="10"/>
            <w:bookmarkEnd w:id="11"/>
            <w:bookmarkEnd w:id="12"/>
            <w:r w:rsidRPr="003D14DD">
              <w:rPr>
                <w:sz w:val="20"/>
                <w:szCs w:val="20"/>
              </w:rPr>
              <w:t xml:space="preserve"> </w:t>
            </w:r>
            <w:bookmarkStart w:id="13" w:name="_Toc479683685"/>
            <w:bookmarkStart w:id="14" w:name="_Toc479682892"/>
            <w:bookmarkStart w:id="15" w:name="_Toc479239977"/>
            <w:r w:rsidRPr="003D14DD">
              <w:rPr>
                <w:sz w:val="20"/>
                <w:szCs w:val="20"/>
              </w:rPr>
              <w:t>Статистическая совокупность и выборка.</w:t>
            </w:r>
            <w:bookmarkEnd w:id="13"/>
            <w:bookmarkEnd w:id="14"/>
            <w:bookmarkEnd w:id="15"/>
            <w:r w:rsidRPr="003D14DD">
              <w:rPr>
                <w:sz w:val="20"/>
                <w:szCs w:val="20"/>
              </w:rPr>
              <w:t xml:space="preserve"> Объем совокупности (</w:t>
            </w:r>
            <w:r w:rsidRPr="003D14DD">
              <w:rPr>
                <w:sz w:val="20"/>
                <w:szCs w:val="20"/>
                <w:lang w:val="en-US"/>
              </w:rPr>
              <w:t>N</w:t>
            </w:r>
            <w:r w:rsidRPr="003D14DD">
              <w:rPr>
                <w:sz w:val="20"/>
                <w:szCs w:val="20"/>
              </w:rPr>
              <w:t>). Генеральная совокупность. Меры центральной тенденции. Мода. Медиана (</w:t>
            </w:r>
            <w:proofErr w:type="spellStart"/>
            <w:r w:rsidRPr="003D14DD">
              <w:rPr>
                <w:sz w:val="20"/>
                <w:szCs w:val="20"/>
              </w:rPr>
              <w:t>Ме</w:t>
            </w:r>
            <w:proofErr w:type="spellEnd"/>
            <w:r w:rsidRPr="003D14DD">
              <w:rPr>
                <w:sz w:val="20"/>
                <w:szCs w:val="20"/>
              </w:rPr>
              <w:t>) Среднее значение. Меры изменчивости (положения): рассеяние, асимметрия, эксцесс. Раз</w:t>
            </w:r>
            <w:r w:rsidRPr="003D14DD">
              <w:rPr>
                <w:sz w:val="20"/>
                <w:szCs w:val="20"/>
              </w:rPr>
              <w:softHyphen/>
              <w:t xml:space="preserve">мах распределения, мера рассеяния. </w:t>
            </w:r>
            <w:proofErr w:type="spellStart"/>
            <w:r w:rsidRPr="003D14DD">
              <w:rPr>
                <w:sz w:val="20"/>
                <w:szCs w:val="20"/>
              </w:rPr>
              <w:t>Квантильное</w:t>
            </w:r>
            <w:proofErr w:type="spellEnd"/>
            <w:r w:rsidRPr="003D14DD">
              <w:rPr>
                <w:sz w:val="20"/>
                <w:szCs w:val="20"/>
              </w:rPr>
              <w:t xml:space="preserve"> расстояние. Дисперсия. Стандартное (или среднее </w:t>
            </w:r>
            <w:proofErr w:type="spellStart"/>
            <w:r w:rsidRPr="003D14DD">
              <w:rPr>
                <w:sz w:val="20"/>
                <w:szCs w:val="20"/>
              </w:rPr>
              <w:t>квадратическое</w:t>
            </w:r>
            <w:proofErr w:type="spellEnd"/>
            <w:r w:rsidRPr="003D14DD">
              <w:rPr>
                <w:sz w:val="20"/>
                <w:szCs w:val="20"/>
              </w:rPr>
              <w:t>) отклонение (σ - сигма). Коэффициент вариации (</w:t>
            </w:r>
            <w:r w:rsidRPr="003D14DD">
              <w:rPr>
                <w:sz w:val="20"/>
                <w:szCs w:val="20"/>
                <w:lang w:val="en-US"/>
              </w:rPr>
              <w:t>V</w:t>
            </w:r>
            <w:r w:rsidRPr="003D14DD">
              <w:rPr>
                <w:sz w:val="20"/>
                <w:szCs w:val="20"/>
              </w:rPr>
              <w:t>) Карла Пирсона.</w:t>
            </w:r>
          </w:p>
          <w:p w:rsidR="00590E01" w:rsidRPr="003D14DD" w:rsidRDefault="00590E01" w:rsidP="004D69F2">
            <w:pPr>
              <w:suppressAutoHyphens/>
              <w:spacing w:line="235" w:lineRule="auto"/>
              <w:jc w:val="both"/>
              <w:rPr>
                <w:sz w:val="20"/>
                <w:szCs w:val="20"/>
              </w:rPr>
            </w:pPr>
            <w:r w:rsidRPr="003D14DD">
              <w:rPr>
                <w:sz w:val="20"/>
                <w:szCs w:val="20"/>
              </w:rPr>
              <w:t xml:space="preserve">Принципы упорядочения, преобразования и отображения эмпирических психологических данных. Группировка данных. </w:t>
            </w:r>
            <w:bookmarkStart w:id="16" w:name="_Toc479682910"/>
            <w:bookmarkStart w:id="17" w:name="_Toc479683703"/>
            <w:bookmarkStart w:id="18" w:name="_Toc479239995"/>
            <w:r w:rsidRPr="003D14DD">
              <w:rPr>
                <w:sz w:val="20"/>
                <w:szCs w:val="20"/>
              </w:rPr>
              <w:t xml:space="preserve">Определение </w:t>
            </w:r>
            <w:proofErr w:type="spellStart"/>
            <w:r w:rsidRPr="003D14DD">
              <w:rPr>
                <w:sz w:val="20"/>
                <w:szCs w:val="20"/>
              </w:rPr>
              <w:t>процентилей</w:t>
            </w:r>
            <w:proofErr w:type="spellEnd"/>
            <w:r w:rsidRPr="003D14DD">
              <w:rPr>
                <w:sz w:val="20"/>
                <w:szCs w:val="20"/>
              </w:rPr>
              <w:t>.</w:t>
            </w:r>
            <w:bookmarkEnd w:id="16"/>
            <w:bookmarkEnd w:id="17"/>
            <w:bookmarkEnd w:id="18"/>
            <w:r w:rsidRPr="003D14DD">
              <w:rPr>
                <w:sz w:val="20"/>
                <w:szCs w:val="20"/>
              </w:rPr>
              <w:t xml:space="preserve"> Графическое представление данных в виде: диаграммы, гистограммы, полигона частот, интервальной шкалы.</w:t>
            </w:r>
          </w:p>
          <w:p w:rsidR="00590E01" w:rsidRPr="003D14DD" w:rsidRDefault="00590E01" w:rsidP="004D69F2">
            <w:pPr>
              <w:suppressAutoHyphens/>
              <w:spacing w:line="235" w:lineRule="auto"/>
              <w:jc w:val="both"/>
              <w:rPr>
                <w:sz w:val="20"/>
                <w:szCs w:val="20"/>
              </w:rPr>
            </w:pPr>
            <w:r w:rsidRPr="003D14DD">
              <w:rPr>
                <w:sz w:val="20"/>
                <w:szCs w:val="20"/>
              </w:rPr>
              <w:t>Преобразование формы информации. Составление задания на обработку данных. Статистическая обработка данных. Анализ мер изменчивости.</w:t>
            </w:r>
          </w:p>
          <w:p w:rsidR="00590E01" w:rsidRPr="003D14DD" w:rsidRDefault="00590E01" w:rsidP="004D69F2">
            <w:pPr>
              <w:suppressAutoHyphens/>
              <w:spacing w:line="235" w:lineRule="auto"/>
              <w:jc w:val="both"/>
              <w:rPr>
                <w:b/>
                <w:sz w:val="20"/>
                <w:szCs w:val="20"/>
              </w:rPr>
            </w:pPr>
            <w:r w:rsidRPr="003D14DD">
              <w:rPr>
                <w:b/>
                <w:sz w:val="20"/>
                <w:szCs w:val="20"/>
              </w:rPr>
              <w:t>Меры связи в шкале наименований</w:t>
            </w:r>
          </w:p>
          <w:p w:rsidR="00590E01" w:rsidRPr="003D14DD" w:rsidRDefault="00590E01" w:rsidP="004D69F2">
            <w:pPr>
              <w:suppressAutoHyphens/>
              <w:spacing w:line="235" w:lineRule="auto"/>
              <w:jc w:val="both"/>
              <w:rPr>
                <w:sz w:val="20"/>
                <w:szCs w:val="20"/>
              </w:rPr>
            </w:pPr>
            <w:r w:rsidRPr="003D14DD">
              <w:rPr>
                <w:sz w:val="20"/>
                <w:szCs w:val="20"/>
              </w:rPr>
              <w:t xml:space="preserve">Расчет мер связи для дихотомической шкалы наименований. Сопряженность. Коэффициенты ассоциации и контингенции. Коэффициент Чупрова. </w:t>
            </w:r>
          </w:p>
          <w:p w:rsidR="00590E01" w:rsidRPr="003D14DD" w:rsidRDefault="00590E01" w:rsidP="004D69F2">
            <w:pPr>
              <w:suppressAutoHyphens/>
              <w:spacing w:line="235" w:lineRule="auto"/>
              <w:jc w:val="both"/>
              <w:rPr>
                <w:b/>
                <w:sz w:val="20"/>
                <w:szCs w:val="20"/>
              </w:rPr>
            </w:pPr>
            <w:r w:rsidRPr="003D14DD">
              <w:rPr>
                <w:b/>
                <w:sz w:val="20"/>
                <w:szCs w:val="20"/>
              </w:rPr>
              <w:t>Меры связи в шкале рангов</w:t>
            </w:r>
          </w:p>
          <w:p w:rsidR="00590E01" w:rsidRPr="003D14DD" w:rsidRDefault="00590E01" w:rsidP="004D69F2">
            <w:pPr>
              <w:suppressAutoHyphens/>
              <w:spacing w:line="235" w:lineRule="auto"/>
              <w:jc w:val="both"/>
              <w:rPr>
                <w:sz w:val="20"/>
                <w:szCs w:val="20"/>
              </w:rPr>
            </w:pPr>
            <w:r w:rsidRPr="003D14DD">
              <w:rPr>
                <w:sz w:val="20"/>
                <w:szCs w:val="20"/>
              </w:rPr>
              <w:t xml:space="preserve">Ранговая корреляция </w:t>
            </w:r>
            <w:proofErr w:type="spellStart"/>
            <w:r w:rsidRPr="003D14DD">
              <w:rPr>
                <w:sz w:val="20"/>
                <w:szCs w:val="20"/>
              </w:rPr>
              <w:t>Спирмена</w:t>
            </w:r>
            <w:proofErr w:type="spellEnd"/>
            <w:r w:rsidRPr="003D14DD">
              <w:rPr>
                <w:sz w:val="20"/>
                <w:szCs w:val="20"/>
              </w:rPr>
              <w:t xml:space="preserve">. Интерпретация и применение </w:t>
            </w:r>
            <w:proofErr w:type="spellStart"/>
            <w:r w:rsidRPr="003D14DD">
              <w:rPr>
                <w:sz w:val="20"/>
                <w:szCs w:val="20"/>
              </w:rPr>
              <w:t>r</w:t>
            </w:r>
            <w:r w:rsidRPr="003D14DD">
              <w:rPr>
                <w:sz w:val="20"/>
                <w:szCs w:val="20"/>
                <w:vertAlign w:val="subscript"/>
              </w:rPr>
              <w:t>s</w:t>
            </w:r>
            <w:proofErr w:type="spellEnd"/>
            <w:r w:rsidRPr="003D14DD">
              <w:rPr>
                <w:sz w:val="20"/>
                <w:szCs w:val="20"/>
              </w:rPr>
              <w:t xml:space="preserve"> </w:t>
            </w:r>
            <w:proofErr w:type="spellStart"/>
            <w:r w:rsidRPr="003D14DD">
              <w:rPr>
                <w:sz w:val="20"/>
                <w:szCs w:val="20"/>
              </w:rPr>
              <w:t>Спирмена</w:t>
            </w:r>
            <w:proofErr w:type="spellEnd"/>
            <w:r w:rsidRPr="003D14DD">
              <w:rPr>
                <w:sz w:val="20"/>
                <w:szCs w:val="20"/>
              </w:rPr>
              <w:t xml:space="preserve">. Проблема связанных рангов. Тау </w:t>
            </w:r>
            <w:proofErr w:type="spellStart"/>
            <w:r w:rsidRPr="003D14DD">
              <w:rPr>
                <w:sz w:val="20"/>
                <w:szCs w:val="20"/>
              </w:rPr>
              <w:t>Кендала</w:t>
            </w:r>
            <w:proofErr w:type="spellEnd"/>
            <w:r w:rsidRPr="003D14DD">
              <w:rPr>
                <w:sz w:val="20"/>
                <w:szCs w:val="20"/>
              </w:rPr>
              <w:t xml:space="preserve">. Сравнение коэффициентов </w:t>
            </w:r>
            <w:proofErr w:type="spellStart"/>
            <w:r w:rsidRPr="003D14DD">
              <w:rPr>
                <w:sz w:val="20"/>
                <w:szCs w:val="20"/>
              </w:rPr>
              <w:t>Спирмена</w:t>
            </w:r>
            <w:proofErr w:type="spellEnd"/>
            <w:r w:rsidRPr="003D14DD">
              <w:rPr>
                <w:sz w:val="20"/>
                <w:szCs w:val="20"/>
              </w:rPr>
              <w:t xml:space="preserve"> и </w:t>
            </w:r>
            <w:proofErr w:type="spellStart"/>
            <w:r w:rsidRPr="003D14DD">
              <w:rPr>
                <w:sz w:val="20"/>
                <w:szCs w:val="20"/>
              </w:rPr>
              <w:t>Кендала</w:t>
            </w:r>
            <w:proofErr w:type="spellEnd"/>
            <w:r w:rsidRPr="003D14DD">
              <w:rPr>
                <w:sz w:val="20"/>
                <w:szCs w:val="20"/>
              </w:rPr>
              <w:t xml:space="preserve">. Множественный коэффициент W ранговой корреляции. </w:t>
            </w:r>
          </w:p>
          <w:p w:rsidR="00590E01" w:rsidRPr="003D14DD" w:rsidRDefault="00590E01" w:rsidP="004D69F2">
            <w:pPr>
              <w:suppressAutoHyphens/>
              <w:spacing w:line="235" w:lineRule="auto"/>
              <w:jc w:val="both"/>
              <w:rPr>
                <w:b/>
                <w:sz w:val="20"/>
                <w:szCs w:val="20"/>
              </w:rPr>
            </w:pPr>
            <w:r w:rsidRPr="003D14DD">
              <w:rPr>
                <w:b/>
                <w:sz w:val="20"/>
                <w:szCs w:val="20"/>
              </w:rPr>
              <w:t>Меры связи в шкале интервалов и отношений</w:t>
            </w:r>
          </w:p>
          <w:p w:rsidR="00590E01" w:rsidRPr="003D14DD" w:rsidRDefault="00590E01" w:rsidP="004D69F2">
            <w:pPr>
              <w:suppressAutoHyphens/>
              <w:spacing w:line="235" w:lineRule="auto"/>
              <w:jc w:val="both"/>
              <w:rPr>
                <w:sz w:val="20"/>
                <w:szCs w:val="20"/>
              </w:rPr>
            </w:pPr>
            <w:r w:rsidRPr="003D14DD">
              <w:rPr>
                <w:sz w:val="20"/>
                <w:szCs w:val="20"/>
              </w:rPr>
              <w:t xml:space="preserve">Коэффициент линейной корреляции Пирсона для </w:t>
            </w:r>
            <w:proofErr w:type="spellStart"/>
            <w:r w:rsidRPr="003D14DD">
              <w:rPr>
                <w:sz w:val="20"/>
                <w:szCs w:val="20"/>
              </w:rPr>
              <w:t>несгруппированных</w:t>
            </w:r>
            <w:proofErr w:type="spellEnd"/>
            <w:r w:rsidRPr="003D14DD">
              <w:rPr>
                <w:sz w:val="20"/>
                <w:szCs w:val="20"/>
              </w:rPr>
              <w:t xml:space="preserve"> и сгруппированных данных. Область изменения. </w:t>
            </w:r>
          </w:p>
          <w:p w:rsidR="00590E01" w:rsidRPr="003D14DD" w:rsidRDefault="00590E01" w:rsidP="004D69F2">
            <w:pPr>
              <w:suppressAutoHyphens/>
              <w:spacing w:line="235" w:lineRule="auto"/>
              <w:jc w:val="both"/>
              <w:rPr>
                <w:b/>
                <w:sz w:val="20"/>
                <w:szCs w:val="20"/>
              </w:rPr>
            </w:pPr>
            <w:r w:rsidRPr="003D14DD">
              <w:rPr>
                <w:b/>
                <w:sz w:val="20"/>
                <w:szCs w:val="20"/>
              </w:rPr>
              <w:t>Меры связи данных, измеренных в разных шкалах</w:t>
            </w:r>
          </w:p>
          <w:p w:rsidR="00590E01" w:rsidRPr="003D14DD" w:rsidRDefault="00590E01" w:rsidP="004D69F2">
            <w:pPr>
              <w:pStyle w:val="af3"/>
              <w:suppressAutoHyphens/>
              <w:jc w:val="both"/>
              <w:rPr>
                <w:rFonts w:ascii="Times New Roman" w:hAnsi="Times New Roman" w:cs="Times New Roman"/>
              </w:rPr>
            </w:pPr>
            <w:r w:rsidRPr="003D14DD">
              <w:rPr>
                <w:rFonts w:ascii="Times New Roman" w:hAnsi="Times New Roman" w:cs="Times New Roman"/>
              </w:rPr>
              <w:t xml:space="preserve">Точечный </w:t>
            </w:r>
            <w:proofErr w:type="spellStart"/>
            <w:r w:rsidRPr="003D14DD">
              <w:rPr>
                <w:rFonts w:ascii="Times New Roman" w:hAnsi="Times New Roman" w:cs="Times New Roman"/>
              </w:rPr>
              <w:t>бисериальный</w:t>
            </w:r>
            <w:proofErr w:type="spellEnd"/>
            <w:r w:rsidRPr="003D14DD">
              <w:rPr>
                <w:rFonts w:ascii="Times New Roman" w:hAnsi="Times New Roman" w:cs="Times New Roman"/>
              </w:rPr>
              <w:t xml:space="preserve"> коэффициент корреляции для данных, измеренных в дихотомической шкале наименований и шкале интервалов. Другие коэффициенты. </w:t>
            </w:r>
            <w:proofErr w:type="spellStart"/>
            <w:r w:rsidRPr="003D14DD">
              <w:rPr>
                <w:rFonts w:ascii="Times New Roman" w:hAnsi="Times New Roman" w:cs="Times New Roman"/>
              </w:rPr>
              <w:t>Бисериальная</w:t>
            </w:r>
            <w:proofErr w:type="spellEnd"/>
            <w:r w:rsidRPr="003D14DD">
              <w:rPr>
                <w:rFonts w:ascii="Times New Roman" w:hAnsi="Times New Roman" w:cs="Times New Roman"/>
              </w:rPr>
              <w:t xml:space="preserve"> ранговая корреляция. Предсказание и оценка. Функция регрессии. Линейная регрессия как инструмент прогнозирования. Математический и графический расчеты формулы линейной регрессии. Стандартная ошибка оценки. Нелинейная корреляция</w:t>
            </w:r>
          </w:p>
        </w:tc>
      </w:tr>
      <w:tr w:rsidR="00590E01" w:rsidRPr="003D14DD" w:rsidTr="004D69F2">
        <w:tc>
          <w:tcPr>
            <w:tcW w:w="274" w:type="pct"/>
          </w:tcPr>
          <w:p w:rsidR="00590E01" w:rsidRPr="003D14DD" w:rsidRDefault="00590E01" w:rsidP="004D69F2">
            <w:pPr>
              <w:suppressAutoHyphens/>
              <w:jc w:val="center"/>
              <w:rPr>
                <w:sz w:val="20"/>
                <w:szCs w:val="20"/>
              </w:rPr>
            </w:pPr>
            <w:r w:rsidRPr="003D14DD">
              <w:rPr>
                <w:sz w:val="20"/>
                <w:szCs w:val="20"/>
              </w:rPr>
              <w:lastRenderedPageBreak/>
              <w:t>3</w:t>
            </w:r>
          </w:p>
        </w:tc>
        <w:tc>
          <w:tcPr>
            <w:tcW w:w="1072" w:type="pct"/>
          </w:tcPr>
          <w:p w:rsidR="00590E01" w:rsidRPr="003D14DD" w:rsidRDefault="00590E01" w:rsidP="004D69F2">
            <w:pPr>
              <w:suppressAutoHyphens/>
              <w:jc w:val="both"/>
              <w:rPr>
                <w:sz w:val="20"/>
                <w:szCs w:val="20"/>
              </w:rPr>
            </w:pPr>
            <w:r w:rsidRPr="003D14DD">
              <w:rPr>
                <w:sz w:val="20"/>
                <w:szCs w:val="20"/>
              </w:rPr>
              <w:t>Теория статистического вывода. Методы многомерного анализа</w:t>
            </w:r>
          </w:p>
        </w:tc>
        <w:tc>
          <w:tcPr>
            <w:tcW w:w="3653" w:type="pct"/>
          </w:tcPr>
          <w:p w:rsidR="00590E01" w:rsidRPr="003D14DD" w:rsidRDefault="00590E01" w:rsidP="004D69F2">
            <w:pPr>
              <w:suppressAutoHyphens/>
              <w:jc w:val="both"/>
              <w:rPr>
                <w:b/>
                <w:sz w:val="20"/>
                <w:szCs w:val="20"/>
              </w:rPr>
            </w:pPr>
            <w:r w:rsidRPr="003D14DD">
              <w:rPr>
                <w:b/>
                <w:sz w:val="20"/>
                <w:szCs w:val="20"/>
              </w:rPr>
              <w:t>Основные понятия теории статистического вывода</w:t>
            </w:r>
          </w:p>
          <w:p w:rsidR="00590E01" w:rsidRPr="003D14DD" w:rsidRDefault="00590E01" w:rsidP="004D69F2">
            <w:pPr>
              <w:suppressAutoHyphens/>
              <w:jc w:val="both"/>
              <w:rPr>
                <w:sz w:val="20"/>
                <w:szCs w:val="20"/>
              </w:rPr>
            </w:pPr>
            <w:r w:rsidRPr="003D14DD">
              <w:rPr>
                <w:sz w:val="20"/>
                <w:szCs w:val="20"/>
              </w:rPr>
              <w:t xml:space="preserve">Генеральная совокупность и выборка. Проверка принадлежности выборки к генеральной совокупности. </w:t>
            </w:r>
          </w:p>
          <w:p w:rsidR="00590E01" w:rsidRPr="003D14DD" w:rsidRDefault="00590E01" w:rsidP="004D69F2">
            <w:pPr>
              <w:suppressAutoHyphens/>
              <w:jc w:val="both"/>
              <w:rPr>
                <w:sz w:val="20"/>
                <w:szCs w:val="20"/>
              </w:rPr>
            </w:pPr>
            <w:r w:rsidRPr="003D14DD">
              <w:rPr>
                <w:sz w:val="20"/>
                <w:szCs w:val="20"/>
              </w:rPr>
              <w:t xml:space="preserve">Свойства оценок. </w:t>
            </w:r>
            <w:proofErr w:type="spellStart"/>
            <w:r w:rsidRPr="003D14DD">
              <w:rPr>
                <w:sz w:val="20"/>
                <w:szCs w:val="20"/>
              </w:rPr>
              <w:t>Несмещенность</w:t>
            </w:r>
            <w:proofErr w:type="spellEnd"/>
            <w:r w:rsidRPr="003D14DD">
              <w:rPr>
                <w:sz w:val="20"/>
                <w:szCs w:val="20"/>
              </w:rPr>
              <w:t>. Состоятельность. Относительная эффективность. Доверительный интервал. Понятие значимости, уровень значимости и достоверности.</w:t>
            </w:r>
          </w:p>
          <w:p w:rsidR="00590E01" w:rsidRPr="003D14DD" w:rsidRDefault="00590E01" w:rsidP="004D69F2">
            <w:pPr>
              <w:suppressAutoHyphens/>
              <w:jc w:val="both"/>
              <w:rPr>
                <w:b/>
                <w:sz w:val="20"/>
                <w:szCs w:val="20"/>
              </w:rPr>
            </w:pPr>
            <w:r w:rsidRPr="003D14DD">
              <w:rPr>
                <w:b/>
                <w:sz w:val="20"/>
                <w:szCs w:val="20"/>
              </w:rPr>
              <w:t>Основные статистические критерии оценивания и проверки гипотез</w:t>
            </w:r>
          </w:p>
          <w:p w:rsidR="00590E01" w:rsidRPr="003D14DD" w:rsidRDefault="00590E01" w:rsidP="004D69F2">
            <w:pPr>
              <w:suppressAutoHyphens/>
              <w:jc w:val="both"/>
              <w:rPr>
                <w:bCs/>
                <w:sz w:val="20"/>
                <w:szCs w:val="20"/>
              </w:rPr>
            </w:pPr>
            <w:r w:rsidRPr="003D14DD">
              <w:rPr>
                <w:sz w:val="20"/>
                <w:szCs w:val="20"/>
              </w:rPr>
              <w:t>Понятие статистического критерия. Непараметрические и параметрические статистические критерии. Распределение хи-квадрат и критерий хи-квадрат Пирсона. Критерий G-</w:t>
            </w:r>
            <w:proofErr w:type="spellStart"/>
            <w:r w:rsidRPr="003D14DD">
              <w:rPr>
                <w:sz w:val="20"/>
                <w:szCs w:val="20"/>
              </w:rPr>
              <w:t>Кохрана</w:t>
            </w:r>
            <w:proofErr w:type="spellEnd"/>
            <w:r w:rsidRPr="003D14DD">
              <w:rPr>
                <w:sz w:val="20"/>
                <w:szCs w:val="20"/>
              </w:rPr>
              <w:t>. Другие непараметрические критерии. Критерий t-</w:t>
            </w:r>
            <w:proofErr w:type="spellStart"/>
            <w:r w:rsidRPr="003D14DD">
              <w:rPr>
                <w:sz w:val="20"/>
                <w:szCs w:val="20"/>
              </w:rPr>
              <w:t>тъюдента</w:t>
            </w:r>
            <w:proofErr w:type="spellEnd"/>
            <w:r w:rsidRPr="003D14DD">
              <w:rPr>
                <w:sz w:val="20"/>
                <w:szCs w:val="20"/>
              </w:rPr>
              <w:t xml:space="preserve">. </w:t>
            </w:r>
            <w:r w:rsidRPr="003D14DD">
              <w:rPr>
                <w:sz w:val="20"/>
                <w:szCs w:val="20"/>
              </w:rPr>
              <w:br/>
              <w:t xml:space="preserve">F-критерий Фишера. Критерий </w:t>
            </w:r>
            <w:proofErr w:type="spellStart"/>
            <w:r w:rsidRPr="003D14DD">
              <w:rPr>
                <w:sz w:val="20"/>
                <w:szCs w:val="20"/>
              </w:rPr>
              <w:t>Бартлетта</w:t>
            </w:r>
            <w:proofErr w:type="spellEnd"/>
            <w:r w:rsidRPr="003D14DD">
              <w:rPr>
                <w:sz w:val="20"/>
                <w:szCs w:val="20"/>
              </w:rPr>
              <w:t xml:space="preserve">. Z-критерий. Соотношение между распределениями. </w:t>
            </w:r>
          </w:p>
          <w:p w:rsidR="00590E01" w:rsidRPr="003D14DD" w:rsidRDefault="00590E01" w:rsidP="004D69F2">
            <w:pPr>
              <w:suppressAutoHyphens/>
              <w:jc w:val="both"/>
              <w:rPr>
                <w:b/>
                <w:sz w:val="20"/>
                <w:szCs w:val="20"/>
              </w:rPr>
            </w:pPr>
            <w:r w:rsidRPr="003D14DD">
              <w:rPr>
                <w:b/>
                <w:sz w:val="20"/>
                <w:szCs w:val="20"/>
              </w:rPr>
              <w:t>Статистический вывод: оценивание</w:t>
            </w:r>
          </w:p>
          <w:p w:rsidR="00590E01" w:rsidRPr="003D14DD" w:rsidRDefault="00590E01" w:rsidP="004D69F2">
            <w:pPr>
              <w:suppressAutoHyphens/>
              <w:jc w:val="both"/>
              <w:rPr>
                <w:sz w:val="20"/>
                <w:szCs w:val="20"/>
              </w:rPr>
            </w:pPr>
            <w:r w:rsidRPr="003D14DD">
              <w:rPr>
                <w:sz w:val="20"/>
                <w:szCs w:val="20"/>
              </w:rPr>
              <w:t>Сущность интервального оценивания. Статистическая оценка средних значений совокупности. Выводы о среднем значении совокупности. Статистическая оценка разностей средних значений при независимых и зависимых выборках. Использование независимых выборок для выводов относительно μ</w:t>
            </w:r>
            <w:r w:rsidRPr="003D14DD">
              <w:rPr>
                <w:sz w:val="20"/>
                <w:szCs w:val="20"/>
                <w:vertAlign w:val="subscript"/>
              </w:rPr>
              <w:t>1</w:t>
            </w:r>
            <w:r w:rsidRPr="003D14DD">
              <w:rPr>
                <w:sz w:val="20"/>
                <w:szCs w:val="20"/>
              </w:rPr>
              <w:t>—μ</w:t>
            </w:r>
            <w:r w:rsidRPr="003D14DD">
              <w:rPr>
                <w:sz w:val="20"/>
                <w:szCs w:val="20"/>
                <w:vertAlign w:val="subscript"/>
              </w:rPr>
              <w:t xml:space="preserve">2. </w:t>
            </w:r>
            <w:r w:rsidRPr="003D14DD">
              <w:rPr>
                <w:sz w:val="20"/>
                <w:szCs w:val="20"/>
              </w:rPr>
              <w:t>Выводы относительно μ1—μ2 при использовании зависимых выборок. Построение доверительных интервалов по выборочным коэффициентам корреляции.</w:t>
            </w:r>
          </w:p>
          <w:p w:rsidR="00590E01" w:rsidRPr="003D14DD" w:rsidRDefault="00590E01" w:rsidP="004D69F2">
            <w:pPr>
              <w:suppressAutoHyphens/>
              <w:jc w:val="both"/>
              <w:rPr>
                <w:b/>
                <w:sz w:val="20"/>
                <w:szCs w:val="20"/>
              </w:rPr>
            </w:pPr>
            <w:r w:rsidRPr="003D14DD">
              <w:rPr>
                <w:b/>
                <w:sz w:val="20"/>
                <w:szCs w:val="20"/>
              </w:rPr>
              <w:t>Статистический вывод: проверка гипотез</w:t>
            </w:r>
          </w:p>
          <w:p w:rsidR="00590E01" w:rsidRPr="003D14DD" w:rsidRDefault="00590E01" w:rsidP="004D69F2">
            <w:pPr>
              <w:suppressAutoHyphens/>
              <w:jc w:val="both"/>
              <w:rPr>
                <w:sz w:val="20"/>
                <w:szCs w:val="20"/>
              </w:rPr>
            </w:pPr>
            <w:r w:rsidRPr="003D14DD">
              <w:rPr>
                <w:sz w:val="20"/>
                <w:szCs w:val="20"/>
              </w:rPr>
              <w:t xml:space="preserve">Научная и статистическая гипотезы. Сущность проверки статистической гипотезы. Критерии проверки статистических гипотез. Ошибка I рода, </w:t>
            </w:r>
            <w:r w:rsidRPr="003D14DD">
              <w:rPr>
                <w:sz w:val="20"/>
                <w:szCs w:val="20"/>
              </w:rPr>
              <w:lastRenderedPageBreak/>
              <w:t xml:space="preserve">уровень значимости и критическая область. Ошибка II рода, β, и мощность. Направленные и ненаправленные альтернативы: «двусторонние» и «односторонние» критерии. </w:t>
            </w:r>
          </w:p>
          <w:p w:rsidR="00590E01" w:rsidRPr="003D14DD" w:rsidRDefault="00590E01" w:rsidP="004D69F2">
            <w:pPr>
              <w:suppressAutoHyphens/>
              <w:jc w:val="both"/>
              <w:rPr>
                <w:sz w:val="20"/>
                <w:szCs w:val="20"/>
              </w:rPr>
            </w:pPr>
            <w:r w:rsidRPr="003D14DD">
              <w:rPr>
                <w:sz w:val="20"/>
                <w:szCs w:val="20"/>
              </w:rPr>
              <w:t>Проверка гипотез о параметрах распределения.</w:t>
            </w:r>
          </w:p>
          <w:p w:rsidR="00590E01" w:rsidRPr="003D14DD" w:rsidRDefault="00590E01" w:rsidP="004D69F2">
            <w:pPr>
              <w:suppressAutoHyphens/>
              <w:jc w:val="both"/>
              <w:rPr>
                <w:b/>
                <w:sz w:val="20"/>
                <w:szCs w:val="20"/>
              </w:rPr>
            </w:pPr>
            <w:r w:rsidRPr="003D14DD">
              <w:rPr>
                <w:b/>
                <w:sz w:val="20"/>
                <w:szCs w:val="20"/>
              </w:rPr>
              <w:t xml:space="preserve">Виды статистического анализа результатов психологического и педагогического исследования </w:t>
            </w:r>
          </w:p>
          <w:p w:rsidR="00590E01" w:rsidRPr="003D14DD" w:rsidRDefault="00590E01" w:rsidP="004D69F2">
            <w:pPr>
              <w:suppressAutoHyphens/>
              <w:jc w:val="both"/>
              <w:rPr>
                <w:sz w:val="20"/>
                <w:szCs w:val="20"/>
              </w:rPr>
            </w:pPr>
            <w:r w:rsidRPr="003D14DD">
              <w:rPr>
                <w:sz w:val="20"/>
                <w:szCs w:val="20"/>
              </w:rPr>
              <w:t>Причины, связанные с необходимостью использовать сложные математические методы в изучении психолого-педагогических явлений и процессов.</w:t>
            </w:r>
          </w:p>
          <w:p w:rsidR="00590E01" w:rsidRPr="003D14DD" w:rsidRDefault="00590E01" w:rsidP="004D69F2">
            <w:pPr>
              <w:suppressAutoHyphens/>
              <w:jc w:val="both"/>
              <w:rPr>
                <w:sz w:val="20"/>
                <w:szCs w:val="20"/>
              </w:rPr>
            </w:pPr>
            <w:r w:rsidRPr="003D14DD">
              <w:rPr>
                <w:sz w:val="20"/>
                <w:szCs w:val="20"/>
              </w:rPr>
              <w:t>Модели с латентными переменными: регрессионный анализ, факторный анализ, дисперсионный анализ, кластерный анализ, дискриминантный анализ.</w:t>
            </w:r>
          </w:p>
          <w:p w:rsidR="00590E01" w:rsidRPr="003D14DD" w:rsidRDefault="00590E01" w:rsidP="004D69F2">
            <w:pPr>
              <w:suppressAutoHyphens/>
              <w:jc w:val="both"/>
              <w:rPr>
                <w:b/>
                <w:sz w:val="20"/>
                <w:szCs w:val="20"/>
              </w:rPr>
            </w:pPr>
            <w:r w:rsidRPr="003D14DD">
              <w:rPr>
                <w:b/>
                <w:sz w:val="20"/>
                <w:szCs w:val="20"/>
              </w:rPr>
              <w:t>Факторный анализ</w:t>
            </w:r>
          </w:p>
          <w:p w:rsidR="00590E01" w:rsidRPr="003D14DD" w:rsidRDefault="00590E01" w:rsidP="004D69F2">
            <w:pPr>
              <w:suppressAutoHyphens/>
              <w:jc w:val="both"/>
              <w:rPr>
                <w:sz w:val="20"/>
                <w:szCs w:val="20"/>
              </w:rPr>
            </w:pPr>
            <w:r w:rsidRPr="003D14DD">
              <w:rPr>
                <w:sz w:val="20"/>
                <w:szCs w:val="20"/>
              </w:rPr>
              <w:t xml:space="preserve">Сущность, условия и задачи факторного анализа. Основные модели и понятия факторного анализа. Определение и операции над матрицами и векторами. Графическая интерпретация факторной матрицы. Методы и техники факторного анализа. Однофакторный и </w:t>
            </w:r>
            <w:proofErr w:type="spellStart"/>
            <w:r w:rsidRPr="003D14DD">
              <w:rPr>
                <w:sz w:val="20"/>
                <w:szCs w:val="20"/>
              </w:rPr>
              <w:t>мультифакторный</w:t>
            </w:r>
            <w:proofErr w:type="spellEnd"/>
            <w:r w:rsidRPr="003D14DD">
              <w:rPr>
                <w:sz w:val="20"/>
                <w:szCs w:val="20"/>
              </w:rPr>
              <w:t xml:space="preserve"> анализ.</w:t>
            </w:r>
          </w:p>
          <w:p w:rsidR="00590E01" w:rsidRPr="003D14DD" w:rsidRDefault="00590E01" w:rsidP="004D69F2">
            <w:pPr>
              <w:suppressAutoHyphens/>
              <w:jc w:val="both"/>
              <w:rPr>
                <w:b/>
                <w:sz w:val="20"/>
                <w:szCs w:val="20"/>
              </w:rPr>
            </w:pPr>
            <w:r w:rsidRPr="003D14DD">
              <w:rPr>
                <w:b/>
                <w:sz w:val="20"/>
                <w:szCs w:val="20"/>
              </w:rPr>
              <w:t>Дисперсионный анализ</w:t>
            </w:r>
          </w:p>
          <w:p w:rsidR="00590E01" w:rsidRPr="003D14DD" w:rsidRDefault="00590E01" w:rsidP="004D69F2">
            <w:pPr>
              <w:suppressAutoHyphens/>
              <w:jc w:val="both"/>
              <w:rPr>
                <w:sz w:val="20"/>
                <w:szCs w:val="20"/>
              </w:rPr>
            </w:pPr>
            <w:r w:rsidRPr="003D14DD">
              <w:rPr>
                <w:sz w:val="20"/>
                <w:szCs w:val="20"/>
              </w:rPr>
              <w:t xml:space="preserve">Сущность, задачи и основные понятия дисперсионного анализа. Условия проведения дисперсионного анализа. Виды дисперсионного анализа. </w:t>
            </w:r>
            <w:proofErr w:type="spellStart"/>
            <w:r w:rsidRPr="003D14DD">
              <w:rPr>
                <w:sz w:val="20"/>
                <w:szCs w:val="20"/>
              </w:rPr>
              <w:t>Мультифакторный</w:t>
            </w:r>
            <w:proofErr w:type="spellEnd"/>
            <w:r w:rsidRPr="003D14DD">
              <w:rPr>
                <w:sz w:val="20"/>
                <w:szCs w:val="20"/>
              </w:rPr>
              <w:t xml:space="preserve"> дисперсионный анализ. Процедура однофакторного дисперсионного анализа. Процедура двухфакторного дисперсионного анализа.</w:t>
            </w:r>
          </w:p>
          <w:p w:rsidR="00590E01" w:rsidRPr="003D14DD" w:rsidRDefault="00590E01" w:rsidP="004D69F2">
            <w:pPr>
              <w:suppressAutoHyphens/>
              <w:jc w:val="both"/>
              <w:rPr>
                <w:b/>
                <w:sz w:val="20"/>
                <w:szCs w:val="20"/>
              </w:rPr>
            </w:pPr>
            <w:r w:rsidRPr="003D14DD">
              <w:rPr>
                <w:b/>
                <w:sz w:val="20"/>
                <w:szCs w:val="20"/>
              </w:rPr>
              <w:t>Кластерный анализ</w:t>
            </w:r>
          </w:p>
          <w:p w:rsidR="00590E01" w:rsidRPr="003D14DD" w:rsidRDefault="00590E01" w:rsidP="004D69F2">
            <w:pPr>
              <w:pStyle w:val="af3"/>
              <w:suppressAutoHyphens/>
              <w:jc w:val="both"/>
              <w:rPr>
                <w:rFonts w:ascii="Times New Roman" w:hAnsi="Times New Roman" w:cs="Times New Roman"/>
              </w:rPr>
            </w:pPr>
            <w:r w:rsidRPr="003D14DD">
              <w:rPr>
                <w:rFonts w:ascii="Times New Roman" w:hAnsi="Times New Roman" w:cs="Times New Roman"/>
              </w:rPr>
              <w:t xml:space="preserve">Классификация и основные понятия кластерного анализа. Мера различия. Этапы кластерного анализа. Свойства кластеров. Техники кластерного анализа. Графическое представление результатов кластерного анализа: </w:t>
            </w:r>
            <w:proofErr w:type="spellStart"/>
            <w:r w:rsidRPr="003D14DD">
              <w:rPr>
                <w:rFonts w:ascii="Times New Roman" w:hAnsi="Times New Roman" w:cs="Times New Roman"/>
              </w:rPr>
              <w:t>дендрограмма</w:t>
            </w:r>
            <w:proofErr w:type="spellEnd"/>
          </w:p>
        </w:tc>
      </w:tr>
    </w:tbl>
    <w:p w:rsidR="00590E01" w:rsidRPr="003D14DD" w:rsidRDefault="00590E01" w:rsidP="00590E01">
      <w:pPr>
        <w:suppressAutoHyphens/>
        <w:ind w:firstLine="454"/>
        <w:jc w:val="both"/>
        <w:rPr>
          <w:b/>
          <w:sz w:val="20"/>
          <w:szCs w:val="20"/>
        </w:rPr>
      </w:pPr>
    </w:p>
    <w:p w:rsidR="00590E01" w:rsidRPr="003D14DD" w:rsidRDefault="00590E01" w:rsidP="00590E01">
      <w:pPr>
        <w:suppressAutoHyphens/>
        <w:ind w:firstLine="708"/>
        <w:jc w:val="both"/>
        <w:rPr>
          <w:b/>
          <w:sz w:val="20"/>
          <w:szCs w:val="20"/>
        </w:rPr>
      </w:pPr>
      <w:r w:rsidRPr="003D14DD">
        <w:rPr>
          <w:b/>
          <w:sz w:val="20"/>
          <w:szCs w:val="20"/>
        </w:rPr>
        <w:t>5.2 Занятия лекционного и семинарского типа</w:t>
      </w:r>
    </w:p>
    <w:p w:rsidR="00590E01" w:rsidRPr="003D14DD" w:rsidRDefault="00590E01" w:rsidP="00590E01">
      <w:pPr>
        <w:suppressAutoHyphens/>
        <w:ind w:firstLine="708"/>
        <w:jc w:val="both"/>
        <w:rPr>
          <w:b/>
          <w:sz w:val="20"/>
          <w:szCs w:val="20"/>
        </w:rPr>
      </w:pPr>
      <w:r w:rsidRPr="003D14DD">
        <w:rPr>
          <w:b/>
          <w:sz w:val="20"/>
          <w:szCs w:val="20"/>
        </w:rPr>
        <w:t>5.2.1 Темы лекций</w:t>
      </w:r>
    </w:p>
    <w:p w:rsidR="00590E01" w:rsidRPr="003D14DD" w:rsidRDefault="00590E01" w:rsidP="00590E01">
      <w:pPr>
        <w:suppressAutoHyphens/>
        <w:ind w:firstLine="708"/>
        <w:jc w:val="both"/>
        <w:rPr>
          <w:b/>
          <w:sz w:val="20"/>
          <w:szCs w:val="20"/>
        </w:rPr>
      </w:pPr>
    </w:p>
    <w:p w:rsidR="00590E01" w:rsidRPr="003D14DD" w:rsidRDefault="00590E01" w:rsidP="00590E01">
      <w:pPr>
        <w:tabs>
          <w:tab w:val="left" w:pos="993"/>
        </w:tabs>
        <w:suppressAutoHyphens/>
        <w:ind w:firstLine="708"/>
        <w:jc w:val="both"/>
        <w:rPr>
          <w:b/>
          <w:sz w:val="20"/>
          <w:szCs w:val="20"/>
        </w:rPr>
      </w:pPr>
      <w:r w:rsidRPr="003D14DD">
        <w:rPr>
          <w:b/>
          <w:sz w:val="20"/>
          <w:szCs w:val="20"/>
        </w:rPr>
        <w:t>Раздел 1 «Введение в математические методы в психологии и педагогике»</w:t>
      </w:r>
    </w:p>
    <w:p w:rsidR="00590E01" w:rsidRPr="003D14DD" w:rsidRDefault="00590E01" w:rsidP="00590E01">
      <w:pPr>
        <w:tabs>
          <w:tab w:val="left" w:pos="993"/>
        </w:tabs>
        <w:suppressAutoHyphens/>
        <w:ind w:firstLine="708"/>
        <w:jc w:val="both"/>
        <w:rPr>
          <w:sz w:val="20"/>
          <w:szCs w:val="20"/>
        </w:rPr>
      </w:pPr>
      <w:r w:rsidRPr="003D14DD">
        <w:rPr>
          <w:sz w:val="20"/>
          <w:szCs w:val="20"/>
        </w:rPr>
        <w:t>1.</w:t>
      </w:r>
      <w:r w:rsidRPr="003D14DD">
        <w:rPr>
          <w:sz w:val="20"/>
          <w:szCs w:val="20"/>
        </w:rPr>
        <w:tab/>
        <w:t>Роль и место математико-статистических методов в психологии и педагогике</w:t>
      </w:r>
    </w:p>
    <w:p w:rsidR="00590E01" w:rsidRPr="003D14DD" w:rsidRDefault="00590E01" w:rsidP="00590E01">
      <w:pPr>
        <w:tabs>
          <w:tab w:val="left" w:pos="993"/>
        </w:tabs>
        <w:suppressAutoHyphens/>
        <w:ind w:firstLine="708"/>
        <w:jc w:val="both"/>
        <w:rPr>
          <w:sz w:val="20"/>
          <w:szCs w:val="20"/>
        </w:rPr>
      </w:pPr>
      <w:r w:rsidRPr="003D14DD">
        <w:rPr>
          <w:sz w:val="20"/>
          <w:szCs w:val="20"/>
        </w:rPr>
        <w:t>2.</w:t>
      </w:r>
      <w:r w:rsidRPr="003D14DD">
        <w:rPr>
          <w:sz w:val="20"/>
          <w:szCs w:val="20"/>
        </w:rPr>
        <w:tab/>
        <w:t>Основы теории вероятностей</w:t>
      </w:r>
    </w:p>
    <w:p w:rsidR="00590E01" w:rsidRPr="003D14DD" w:rsidRDefault="00590E01" w:rsidP="00590E01">
      <w:pPr>
        <w:tabs>
          <w:tab w:val="left" w:pos="993"/>
        </w:tabs>
        <w:suppressAutoHyphens/>
        <w:ind w:firstLine="708"/>
        <w:jc w:val="both"/>
        <w:rPr>
          <w:b/>
          <w:sz w:val="20"/>
          <w:szCs w:val="20"/>
        </w:rPr>
      </w:pPr>
    </w:p>
    <w:p w:rsidR="00590E01" w:rsidRPr="003D14DD" w:rsidRDefault="00590E01" w:rsidP="00590E01">
      <w:pPr>
        <w:tabs>
          <w:tab w:val="left" w:pos="993"/>
        </w:tabs>
        <w:suppressAutoHyphens/>
        <w:ind w:firstLine="708"/>
        <w:jc w:val="both"/>
        <w:rPr>
          <w:b/>
          <w:sz w:val="20"/>
          <w:szCs w:val="20"/>
        </w:rPr>
      </w:pPr>
      <w:r w:rsidRPr="003D14DD">
        <w:rPr>
          <w:b/>
          <w:sz w:val="20"/>
          <w:szCs w:val="20"/>
        </w:rPr>
        <w:t>Раздел 2 «Описательная статистика. Измерительные шкалы и допустимые преобразования входящих в них статистических значений»</w:t>
      </w:r>
    </w:p>
    <w:p w:rsidR="00590E01" w:rsidRPr="003D14DD" w:rsidRDefault="00590E01" w:rsidP="00590E01">
      <w:pPr>
        <w:tabs>
          <w:tab w:val="left" w:pos="993"/>
        </w:tabs>
        <w:suppressAutoHyphens/>
        <w:ind w:firstLine="708"/>
        <w:jc w:val="both"/>
        <w:rPr>
          <w:sz w:val="20"/>
          <w:szCs w:val="20"/>
        </w:rPr>
      </w:pPr>
      <w:r w:rsidRPr="003D14DD">
        <w:rPr>
          <w:sz w:val="20"/>
          <w:szCs w:val="20"/>
        </w:rPr>
        <w:t>1.</w:t>
      </w:r>
      <w:r w:rsidRPr="003D14DD">
        <w:rPr>
          <w:sz w:val="20"/>
          <w:szCs w:val="20"/>
        </w:rPr>
        <w:tab/>
        <w:t xml:space="preserve">Основные понятия математической статистики </w:t>
      </w:r>
    </w:p>
    <w:p w:rsidR="00590E01" w:rsidRPr="003D14DD" w:rsidRDefault="00590E01" w:rsidP="00590E01">
      <w:pPr>
        <w:tabs>
          <w:tab w:val="left" w:pos="993"/>
        </w:tabs>
        <w:suppressAutoHyphens/>
        <w:ind w:firstLine="708"/>
        <w:jc w:val="both"/>
        <w:rPr>
          <w:sz w:val="20"/>
          <w:szCs w:val="20"/>
        </w:rPr>
      </w:pPr>
      <w:r w:rsidRPr="003D14DD">
        <w:rPr>
          <w:sz w:val="20"/>
          <w:szCs w:val="20"/>
        </w:rPr>
        <w:t>2.</w:t>
      </w:r>
      <w:r w:rsidRPr="003D14DD">
        <w:rPr>
          <w:sz w:val="20"/>
          <w:szCs w:val="20"/>
        </w:rPr>
        <w:tab/>
        <w:t>Измерения в психологии и педагогике</w:t>
      </w:r>
    </w:p>
    <w:p w:rsidR="00590E01" w:rsidRPr="003D14DD" w:rsidRDefault="00590E01" w:rsidP="00590E01">
      <w:pPr>
        <w:tabs>
          <w:tab w:val="left" w:pos="993"/>
        </w:tabs>
        <w:suppressAutoHyphens/>
        <w:ind w:firstLine="708"/>
        <w:jc w:val="both"/>
        <w:rPr>
          <w:b/>
          <w:sz w:val="20"/>
          <w:szCs w:val="20"/>
        </w:rPr>
      </w:pPr>
    </w:p>
    <w:p w:rsidR="00590E01" w:rsidRPr="003D14DD" w:rsidRDefault="00590E01" w:rsidP="00590E01">
      <w:pPr>
        <w:tabs>
          <w:tab w:val="left" w:pos="993"/>
        </w:tabs>
        <w:suppressAutoHyphens/>
        <w:ind w:firstLine="708"/>
        <w:jc w:val="both"/>
        <w:rPr>
          <w:b/>
          <w:sz w:val="20"/>
          <w:szCs w:val="20"/>
        </w:rPr>
      </w:pPr>
      <w:r w:rsidRPr="003D14DD">
        <w:rPr>
          <w:b/>
          <w:sz w:val="20"/>
          <w:szCs w:val="20"/>
        </w:rPr>
        <w:t>Раздел 3 «Теория статистического вывода. Методы многомерного анализа»</w:t>
      </w:r>
    </w:p>
    <w:p w:rsidR="00590E01" w:rsidRPr="003D14DD" w:rsidRDefault="00590E01" w:rsidP="00590E01">
      <w:pPr>
        <w:tabs>
          <w:tab w:val="left" w:pos="993"/>
        </w:tabs>
        <w:suppressAutoHyphens/>
        <w:ind w:firstLine="708"/>
        <w:jc w:val="both"/>
        <w:rPr>
          <w:sz w:val="20"/>
          <w:szCs w:val="20"/>
        </w:rPr>
      </w:pPr>
      <w:r w:rsidRPr="003D14DD">
        <w:rPr>
          <w:sz w:val="20"/>
          <w:szCs w:val="20"/>
        </w:rPr>
        <w:t>1.</w:t>
      </w:r>
      <w:r w:rsidRPr="003D14DD">
        <w:rPr>
          <w:sz w:val="20"/>
          <w:szCs w:val="20"/>
        </w:rPr>
        <w:tab/>
        <w:t>Основные понятия теории статистического вывода</w:t>
      </w:r>
    </w:p>
    <w:p w:rsidR="00590E01" w:rsidRPr="003D14DD" w:rsidRDefault="00590E01" w:rsidP="00590E01">
      <w:pPr>
        <w:tabs>
          <w:tab w:val="left" w:pos="993"/>
        </w:tabs>
        <w:suppressAutoHyphens/>
        <w:ind w:firstLine="708"/>
        <w:jc w:val="both"/>
        <w:rPr>
          <w:sz w:val="20"/>
          <w:szCs w:val="20"/>
        </w:rPr>
      </w:pPr>
      <w:r w:rsidRPr="003D14DD">
        <w:rPr>
          <w:sz w:val="20"/>
          <w:szCs w:val="20"/>
        </w:rPr>
        <w:t>2.</w:t>
      </w:r>
      <w:r w:rsidRPr="003D14DD">
        <w:rPr>
          <w:sz w:val="20"/>
          <w:szCs w:val="20"/>
        </w:rPr>
        <w:tab/>
        <w:t>Виды статистического анализа результатов психологического и педагогического исследования</w:t>
      </w:r>
    </w:p>
    <w:p w:rsidR="00590E01" w:rsidRPr="003D14DD" w:rsidRDefault="00590E01" w:rsidP="00590E01">
      <w:pPr>
        <w:suppressAutoHyphens/>
        <w:ind w:firstLine="708"/>
        <w:jc w:val="both"/>
        <w:rPr>
          <w:b/>
          <w:sz w:val="20"/>
          <w:szCs w:val="20"/>
        </w:rPr>
      </w:pPr>
      <w:r w:rsidRPr="003D14DD">
        <w:rPr>
          <w:b/>
          <w:sz w:val="20"/>
          <w:szCs w:val="20"/>
        </w:rPr>
        <w:t xml:space="preserve"> </w:t>
      </w:r>
    </w:p>
    <w:p w:rsidR="00590E01" w:rsidRPr="003D14DD" w:rsidRDefault="00590E01" w:rsidP="00590E01">
      <w:pPr>
        <w:suppressAutoHyphens/>
        <w:ind w:firstLine="708"/>
        <w:jc w:val="both"/>
        <w:rPr>
          <w:b/>
          <w:sz w:val="20"/>
          <w:szCs w:val="20"/>
        </w:rPr>
      </w:pPr>
      <w:r w:rsidRPr="003D14DD">
        <w:rPr>
          <w:b/>
          <w:sz w:val="20"/>
          <w:szCs w:val="20"/>
        </w:rPr>
        <w:t>5.2.2 Вопросы для обсуждения на семинарах и практических занятиях</w:t>
      </w:r>
    </w:p>
    <w:p w:rsidR="00590E01" w:rsidRPr="003D14DD" w:rsidRDefault="00590E01" w:rsidP="00590E01">
      <w:pPr>
        <w:tabs>
          <w:tab w:val="left" w:pos="1134"/>
        </w:tabs>
        <w:suppressAutoHyphens/>
        <w:ind w:firstLine="709"/>
        <w:jc w:val="both"/>
        <w:rPr>
          <w:b/>
          <w:bCs/>
          <w:sz w:val="20"/>
          <w:szCs w:val="20"/>
        </w:rPr>
      </w:pPr>
      <w:r w:rsidRPr="003D14DD">
        <w:rPr>
          <w:b/>
          <w:sz w:val="20"/>
          <w:szCs w:val="20"/>
        </w:rPr>
        <w:t>Раздел 1 «</w:t>
      </w:r>
      <w:r w:rsidRPr="003D14DD">
        <w:rPr>
          <w:b/>
          <w:bCs/>
          <w:sz w:val="20"/>
          <w:szCs w:val="20"/>
        </w:rPr>
        <w:t>Введение в математические методы в психологии и педагогике»</w:t>
      </w:r>
    </w:p>
    <w:p w:rsidR="00590E01" w:rsidRPr="003D14DD" w:rsidRDefault="00590E01" w:rsidP="00590E01">
      <w:pPr>
        <w:pStyle w:val="1a"/>
        <w:widowControl/>
        <w:numPr>
          <w:ilvl w:val="0"/>
          <w:numId w:val="24"/>
        </w:numPr>
        <w:tabs>
          <w:tab w:val="clear" w:pos="1062"/>
          <w:tab w:val="left" w:pos="360"/>
          <w:tab w:val="left" w:pos="1080"/>
          <w:tab w:val="left" w:pos="1134"/>
          <w:tab w:val="left" w:pos="9214"/>
        </w:tabs>
        <w:suppressAutoHyphens/>
        <w:ind w:left="0" w:firstLine="709"/>
        <w:rPr>
          <w:rFonts w:ascii="Times New Roman" w:hAnsi="Times New Roman"/>
          <w:sz w:val="20"/>
        </w:rPr>
      </w:pPr>
      <w:r w:rsidRPr="003D14DD">
        <w:rPr>
          <w:rFonts w:ascii="Times New Roman" w:hAnsi="Times New Roman"/>
          <w:sz w:val="20"/>
        </w:rPr>
        <w:t>Дайте статистическое определение вероятности.</w:t>
      </w:r>
    </w:p>
    <w:p w:rsidR="00590E01" w:rsidRPr="003D14DD" w:rsidRDefault="00590E01" w:rsidP="00590E01">
      <w:pPr>
        <w:pStyle w:val="1a"/>
        <w:widowControl/>
        <w:numPr>
          <w:ilvl w:val="0"/>
          <w:numId w:val="24"/>
        </w:numPr>
        <w:tabs>
          <w:tab w:val="clear" w:pos="1062"/>
          <w:tab w:val="left" w:pos="360"/>
          <w:tab w:val="left" w:pos="1080"/>
          <w:tab w:val="left" w:pos="1134"/>
          <w:tab w:val="left" w:pos="9214"/>
        </w:tabs>
        <w:suppressAutoHyphens/>
        <w:snapToGrid w:val="0"/>
        <w:ind w:left="0" w:firstLine="709"/>
        <w:rPr>
          <w:rFonts w:ascii="Times New Roman" w:hAnsi="Times New Roman"/>
          <w:sz w:val="20"/>
        </w:rPr>
      </w:pPr>
      <w:r w:rsidRPr="003D14DD">
        <w:rPr>
          <w:rFonts w:ascii="Times New Roman" w:hAnsi="Times New Roman"/>
          <w:sz w:val="20"/>
        </w:rPr>
        <w:t>Дайте геометрическое определение вероятности.</w:t>
      </w:r>
    </w:p>
    <w:p w:rsidR="00590E01" w:rsidRPr="003D14DD" w:rsidRDefault="00590E01" w:rsidP="00590E01">
      <w:pPr>
        <w:pStyle w:val="1a"/>
        <w:widowControl/>
        <w:numPr>
          <w:ilvl w:val="0"/>
          <w:numId w:val="24"/>
        </w:numPr>
        <w:tabs>
          <w:tab w:val="clear" w:pos="1062"/>
          <w:tab w:val="left" w:pos="360"/>
          <w:tab w:val="left" w:pos="1080"/>
          <w:tab w:val="left" w:pos="1134"/>
          <w:tab w:val="left" w:pos="9214"/>
        </w:tabs>
        <w:suppressAutoHyphens/>
        <w:ind w:left="0" w:firstLine="709"/>
        <w:rPr>
          <w:rFonts w:ascii="Times New Roman" w:hAnsi="Times New Roman"/>
          <w:sz w:val="20"/>
        </w:rPr>
      </w:pPr>
      <w:r w:rsidRPr="003D14DD">
        <w:rPr>
          <w:rFonts w:ascii="Times New Roman" w:hAnsi="Times New Roman"/>
          <w:sz w:val="20"/>
        </w:rPr>
        <w:t>Дайте математическое определение</w:t>
      </w:r>
      <w:r w:rsidRPr="003D14DD">
        <w:rPr>
          <w:rFonts w:ascii="Times New Roman" w:hAnsi="Times New Roman"/>
          <w:sz w:val="20"/>
          <w:u w:val="single"/>
        </w:rPr>
        <w:t xml:space="preserve"> </w:t>
      </w:r>
      <w:r w:rsidRPr="003D14DD">
        <w:rPr>
          <w:rFonts w:ascii="Times New Roman" w:hAnsi="Times New Roman"/>
          <w:sz w:val="20"/>
        </w:rPr>
        <w:t>вероятности.</w:t>
      </w:r>
    </w:p>
    <w:p w:rsidR="00590E01" w:rsidRPr="003D14DD" w:rsidRDefault="00590E01" w:rsidP="00590E01">
      <w:pPr>
        <w:pStyle w:val="1a"/>
        <w:widowControl/>
        <w:numPr>
          <w:ilvl w:val="0"/>
          <w:numId w:val="24"/>
        </w:numPr>
        <w:tabs>
          <w:tab w:val="clear" w:pos="1062"/>
          <w:tab w:val="left" w:pos="360"/>
          <w:tab w:val="left" w:pos="1080"/>
          <w:tab w:val="left" w:pos="1134"/>
          <w:tab w:val="left" w:pos="9214"/>
        </w:tabs>
        <w:suppressAutoHyphens/>
        <w:ind w:left="0" w:firstLine="709"/>
        <w:rPr>
          <w:rFonts w:ascii="Times New Roman" w:hAnsi="Times New Roman"/>
          <w:sz w:val="20"/>
        </w:rPr>
      </w:pPr>
      <w:r w:rsidRPr="003D14DD">
        <w:rPr>
          <w:rFonts w:ascii="Times New Roman" w:hAnsi="Times New Roman"/>
          <w:sz w:val="20"/>
        </w:rPr>
        <w:t>Раскройте понятие события.</w:t>
      </w:r>
    </w:p>
    <w:p w:rsidR="00590E01" w:rsidRPr="003D14DD" w:rsidRDefault="00590E01" w:rsidP="00590E01">
      <w:pPr>
        <w:pStyle w:val="1a"/>
        <w:widowControl/>
        <w:numPr>
          <w:ilvl w:val="0"/>
          <w:numId w:val="24"/>
        </w:numPr>
        <w:tabs>
          <w:tab w:val="clear" w:pos="1062"/>
          <w:tab w:val="left" w:pos="360"/>
          <w:tab w:val="left" w:pos="1080"/>
          <w:tab w:val="left" w:pos="1134"/>
          <w:tab w:val="left" w:pos="9214"/>
        </w:tabs>
        <w:suppressAutoHyphens/>
        <w:ind w:left="0" w:firstLine="709"/>
        <w:rPr>
          <w:rFonts w:ascii="Times New Roman" w:hAnsi="Times New Roman"/>
          <w:sz w:val="20"/>
        </w:rPr>
      </w:pPr>
      <w:r w:rsidRPr="003D14DD">
        <w:rPr>
          <w:rFonts w:ascii="Times New Roman" w:hAnsi="Times New Roman"/>
          <w:sz w:val="20"/>
        </w:rPr>
        <w:t>Приведите примеры случайных, неслучайных, достоверных и невозможных событий.</w:t>
      </w:r>
    </w:p>
    <w:p w:rsidR="00590E01" w:rsidRPr="003D14DD" w:rsidRDefault="00590E01" w:rsidP="00590E01">
      <w:pPr>
        <w:pStyle w:val="1a"/>
        <w:widowControl/>
        <w:numPr>
          <w:ilvl w:val="0"/>
          <w:numId w:val="24"/>
        </w:numPr>
        <w:tabs>
          <w:tab w:val="clear" w:pos="1062"/>
          <w:tab w:val="left" w:pos="360"/>
          <w:tab w:val="left" w:pos="1080"/>
          <w:tab w:val="left" w:pos="1134"/>
          <w:tab w:val="left" w:pos="9214"/>
        </w:tabs>
        <w:suppressAutoHyphens/>
        <w:ind w:left="0" w:firstLine="709"/>
        <w:rPr>
          <w:rFonts w:ascii="Times New Roman" w:hAnsi="Times New Roman"/>
          <w:sz w:val="20"/>
        </w:rPr>
      </w:pPr>
      <w:r w:rsidRPr="003D14DD">
        <w:rPr>
          <w:rFonts w:ascii="Times New Roman" w:hAnsi="Times New Roman"/>
          <w:sz w:val="20"/>
        </w:rPr>
        <w:t>Охарактеризуйте закон распределения случайной величины.</w:t>
      </w:r>
    </w:p>
    <w:p w:rsidR="00590E01" w:rsidRPr="003D14DD" w:rsidRDefault="00590E01" w:rsidP="00590E01">
      <w:pPr>
        <w:pStyle w:val="1a"/>
        <w:widowControl/>
        <w:numPr>
          <w:ilvl w:val="0"/>
          <w:numId w:val="24"/>
        </w:numPr>
        <w:tabs>
          <w:tab w:val="clear" w:pos="1062"/>
          <w:tab w:val="left" w:pos="360"/>
          <w:tab w:val="left" w:pos="1080"/>
          <w:tab w:val="left" w:pos="1134"/>
          <w:tab w:val="left" w:pos="9214"/>
        </w:tabs>
        <w:suppressAutoHyphens/>
        <w:ind w:left="0" w:firstLine="709"/>
        <w:rPr>
          <w:rFonts w:ascii="Times New Roman" w:hAnsi="Times New Roman"/>
          <w:sz w:val="20"/>
        </w:rPr>
      </w:pPr>
      <w:r w:rsidRPr="003D14DD">
        <w:rPr>
          <w:rFonts w:ascii="Times New Roman" w:hAnsi="Times New Roman"/>
          <w:sz w:val="20"/>
        </w:rPr>
        <w:t>Укажите виды законов распределения случайной величины.</w:t>
      </w:r>
    </w:p>
    <w:p w:rsidR="00590E01" w:rsidRPr="003D14DD" w:rsidRDefault="00590E01" w:rsidP="00590E01">
      <w:pPr>
        <w:tabs>
          <w:tab w:val="left" w:pos="1134"/>
        </w:tabs>
        <w:suppressAutoHyphens/>
        <w:ind w:firstLine="709"/>
        <w:jc w:val="both"/>
        <w:rPr>
          <w:b/>
          <w:sz w:val="20"/>
          <w:szCs w:val="20"/>
        </w:rPr>
      </w:pPr>
    </w:p>
    <w:p w:rsidR="00590E01" w:rsidRPr="003D14DD" w:rsidRDefault="00590E01" w:rsidP="00590E01">
      <w:pPr>
        <w:tabs>
          <w:tab w:val="left" w:pos="1134"/>
        </w:tabs>
        <w:suppressAutoHyphens/>
        <w:ind w:firstLine="709"/>
        <w:jc w:val="both"/>
        <w:rPr>
          <w:b/>
          <w:iCs/>
          <w:sz w:val="20"/>
          <w:szCs w:val="20"/>
        </w:rPr>
      </w:pPr>
      <w:r w:rsidRPr="003D14DD">
        <w:rPr>
          <w:b/>
          <w:sz w:val="20"/>
          <w:szCs w:val="20"/>
        </w:rPr>
        <w:t xml:space="preserve">Раздел 2 </w:t>
      </w:r>
      <w:r w:rsidRPr="003D14DD">
        <w:rPr>
          <w:b/>
          <w:iCs/>
          <w:sz w:val="20"/>
          <w:szCs w:val="20"/>
        </w:rPr>
        <w:t>«</w:t>
      </w:r>
      <w:r w:rsidRPr="003D14DD">
        <w:rPr>
          <w:b/>
          <w:sz w:val="20"/>
          <w:szCs w:val="20"/>
        </w:rPr>
        <w:t>Описательная статистика. Измерительные шкалы и допустимые преобразования входящих в них статистических значений</w:t>
      </w:r>
      <w:r w:rsidRPr="003D14DD">
        <w:rPr>
          <w:b/>
          <w:iCs/>
          <w:sz w:val="20"/>
          <w:szCs w:val="20"/>
        </w:rPr>
        <w:t xml:space="preserve">» </w:t>
      </w:r>
    </w:p>
    <w:p w:rsidR="00590E01" w:rsidRPr="003D14DD" w:rsidRDefault="00590E01" w:rsidP="00590E01">
      <w:pPr>
        <w:numPr>
          <w:ilvl w:val="0"/>
          <w:numId w:val="25"/>
        </w:numPr>
        <w:tabs>
          <w:tab w:val="left" w:pos="1062"/>
          <w:tab w:val="left" w:pos="1134"/>
        </w:tabs>
        <w:suppressAutoHyphens/>
        <w:jc w:val="both"/>
        <w:rPr>
          <w:sz w:val="20"/>
          <w:szCs w:val="20"/>
        </w:rPr>
      </w:pPr>
      <w:r w:rsidRPr="003D14DD">
        <w:rPr>
          <w:sz w:val="20"/>
          <w:szCs w:val="20"/>
        </w:rPr>
        <w:t>Дайте характеристику биномиального распределения.</w:t>
      </w:r>
    </w:p>
    <w:p w:rsidR="00590E01" w:rsidRPr="003D14DD" w:rsidRDefault="00590E01" w:rsidP="00590E01">
      <w:pPr>
        <w:numPr>
          <w:ilvl w:val="0"/>
          <w:numId w:val="25"/>
        </w:numPr>
        <w:tabs>
          <w:tab w:val="left" w:pos="1062"/>
          <w:tab w:val="left" w:pos="1134"/>
          <w:tab w:val="left" w:pos="9214"/>
        </w:tabs>
        <w:suppressAutoHyphens/>
        <w:jc w:val="both"/>
        <w:rPr>
          <w:sz w:val="20"/>
          <w:szCs w:val="20"/>
        </w:rPr>
      </w:pPr>
      <w:r w:rsidRPr="003D14DD">
        <w:rPr>
          <w:sz w:val="20"/>
          <w:szCs w:val="20"/>
        </w:rPr>
        <w:t>Дайте характеристику нормального закона распределения.</w:t>
      </w:r>
    </w:p>
    <w:p w:rsidR="00590E01" w:rsidRPr="003D14DD" w:rsidRDefault="00590E01" w:rsidP="00590E01">
      <w:pPr>
        <w:pStyle w:val="1a"/>
        <w:widowControl/>
        <w:numPr>
          <w:ilvl w:val="0"/>
          <w:numId w:val="25"/>
        </w:numPr>
        <w:tabs>
          <w:tab w:val="left" w:pos="1062"/>
          <w:tab w:val="left" w:pos="1134"/>
          <w:tab w:val="left" w:pos="9214"/>
        </w:tabs>
        <w:suppressAutoHyphens/>
        <w:rPr>
          <w:rFonts w:ascii="Times New Roman" w:hAnsi="Times New Roman"/>
          <w:sz w:val="20"/>
        </w:rPr>
      </w:pPr>
      <w:r w:rsidRPr="003D14DD">
        <w:rPr>
          <w:rFonts w:ascii="Times New Roman" w:hAnsi="Times New Roman"/>
          <w:sz w:val="20"/>
        </w:rPr>
        <w:t>Укажите свойства нормального распределения.</w:t>
      </w:r>
    </w:p>
    <w:p w:rsidR="00590E01" w:rsidRPr="003D14DD" w:rsidRDefault="00590E01" w:rsidP="00590E01">
      <w:pPr>
        <w:pStyle w:val="1a"/>
        <w:widowControl/>
        <w:numPr>
          <w:ilvl w:val="0"/>
          <w:numId w:val="25"/>
        </w:numPr>
        <w:tabs>
          <w:tab w:val="left" w:pos="1062"/>
          <w:tab w:val="left" w:pos="1134"/>
          <w:tab w:val="left" w:pos="9214"/>
        </w:tabs>
        <w:suppressAutoHyphens/>
        <w:rPr>
          <w:rFonts w:ascii="Times New Roman" w:hAnsi="Times New Roman"/>
          <w:sz w:val="20"/>
        </w:rPr>
      </w:pPr>
      <w:r w:rsidRPr="003D14DD">
        <w:rPr>
          <w:rFonts w:ascii="Times New Roman" w:hAnsi="Times New Roman"/>
          <w:sz w:val="20"/>
        </w:rPr>
        <w:t>Опишите метод количественного определения нормальности распределения.</w:t>
      </w:r>
    </w:p>
    <w:p w:rsidR="00590E01" w:rsidRPr="003D14DD" w:rsidRDefault="00590E01" w:rsidP="00590E01">
      <w:pPr>
        <w:pStyle w:val="1a"/>
        <w:widowControl/>
        <w:numPr>
          <w:ilvl w:val="0"/>
          <w:numId w:val="25"/>
        </w:numPr>
        <w:tabs>
          <w:tab w:val="left" w:pos="1062"/>
          <w:tab w:val="left" w:pos="1134"/>
          <w:tab w:val="left" w:pos="9214"/>
        </w:tabs>
        <w:suppressAutoHyphens/>
        <w:rPr>
          <w:rFonts w:ascii="Times New Roman" w:hAnsi="Times New Roman"/>
          <w:sz w:val="20"/>
        </w:rPr>
      </w:pPr>
      <w:r w:rsidRPr="003D14DD">
        <w:rPr>
          <w:rFonts w:ascii="Times New Roman" w:hAnsi="Times New Roman"/>
          <w:sz w:val="20"/>
        </w:rPr>
        <w:t>Дайте характеристику распределения Пуассона.</w:t>
      </w:r>
    </w:p>
    <w:p w:rsidR="00590E01" w:rsidRPr="003D14DD" w:rsidRDefault="00590E01" w:rsidP="00590E01">
      <w:pPr>
        <w:pStyle w:val="1a"/>
        <w:widowControl/>
        <w:numPr>
          <w:ilvl w:val="0"/>
          <w:numId w:val="25"/>
        </w:numPr>
        <w:tabs>
          <w:tab w:val="left" w:pos="1062"/>
          <w:tab w:val="left" w:pos="1134"/>
          <w:tab w:val="left" w:pos="9214"/>
        </w:tabs>
        <w:suppressAutoHyphens/>
        <w:rPr>
          <w:rFonts w:ascii="Times New Roman" w:hAnsi="Times New Roman"/>
          <w:sz w:val="20"/>
        </w:rPr>
      </w:pPr>
      <w:r w:rsidRPr="003D14DD">
        <w:rPr>
          <w:rFonts w:ascii="Times New Roman" w:hAnsi="Times New Roman"/>
          <w:sz w:val="20"/>
        </w:rPr>
        <w:t xml:space="preserve">Поясните термин «измерение» в широком и узком смыслах. </w:t>
      </w:r>
    </w:p>
    <w:p w:rsidR="00590E01" w:rsidRPr="003D14DD" w:rsidRDefault="00590E01" w:rsidP="00590E01">
      <w:pPr>
        <w:pStyle w:val="1a"/>
        <w:widowControl/>
        <w:numPr>
          <w:ilvl w:val="0"/>
          <w:numId w:val="25"/>
        </w:numPr>
        <w:tabs>
          <w:tab w:val="left" w:pos="1062"/>
          <w:tab w:val="left" w:pos="1134"/>
          <w:tab w:val="left" w:pos="9214"/>
        </w:tabs>
        <w:suppressAutoHyphens/>
        <w:rPr>
          <w:rFonts w:ascii="Times New Roman" w:hAnsi="Times New Roman"/>
          <w:sz w:val="20"/>
        </w:rPr>
      </w:pPr>
      <w:r w:rsidRPr="003D14DD">
        <w:rPr>
          <w:rFonts w:ascii="Times New Roman" w:hAnsi="Times New Roman"/>
          <w:sz w:val="20"/>
        </w:rPr>
        <w:lastRenderedPageBreak/>
        <w:t>Раскройте сущность и особенности нормативного измерения.</w:t>
      </w:r>
    </w:p>
    <w:p w:rsidR="00590E01" w:rsidRPr="003D14DD" w:rsidRDefault="00590E01" w:rsidP="00590E01">
      <w:pPr>
        <w:pStyle w:val="1a"/>
        <w:widowControl/>
        <w:numPr>
          <w:ilvl w:val="0"/>
          <w:numId w:val="25"/>
        </w:numPr>
        <w:tabs>
          <w:tab w:val="left" w:pos="1062"/>
          <w:tab w:val="left" w:pos="1134"/>
          <w:tab w:val="left" w:pos="9214"/>
        </w:tabs>
        <w:suppressAutoHyphens/>
        <w:rPr>
          <w:rFonts w:ascii="Times New Roman" w:hAnsi="Times New Roman"/>
          <w:sz w:val="20"/>
        </w:rPr>
      </w:pPr>
      <w:r w:rsidRPr="003D14DD">
        <w:rPr>
          <w:rFonts w:ascii="Times New Roman" w:hAnsi="Times New Roman"/>
          <w:sz w:val="20"/>
        </w:rPr>
        <w:t xml:space="preserve">Раскройте сущность и особенности </w:t>
      </w:r>
      <w:proofErr w:type="spellStart"/>
      <w:r w:rsidRPr="003D14DD">
        <w:rPr>
          <w:rFonts w:ascii="Times New Roman" w:hAnsi="Times New Roman"/>
          <w:sz w:val="20"/>
        </w:rPr>
        <w:t>критериального</w:t>
      </w:r>
      <w:proofErr w:type="spellEnd"/>
      <w:r w:rsidRPr="003D14DD">
        <w:rPr>
          <w:rFonts w:ascii="Times New Roman" w:hAnsi="Times New Roman"/>
          <w:sz w:val="20"/>
        </w:rPr>
        <w:t xml:space="preserve"> измерения.</w:t>
      </w:r>
    </w:p>
    <w:p w:rsidR="00590E01" w:rsidRPr="003D14DD" w:rsidRDefault="00590E01" w:rsidP="00590E01">
      <w:pPr>
        <w:tabs>
          <w:tab w:val="left" w:pos="1134"/>
        </w:tabs>
        <w:ind w:firstLine="709"/>
        <w:jc w:val="both"/>
        <w:rPr>
          <w:b/>
          <w:bCs/>
          <w:iCs/>
          <w:sz w:val="20"/>
          <w:szCs w:val="20"/>
        </w:rPr>
      </w:pPr>
    </w:p>
    <w:p w:rsidR="00590E01" w:rsidRPr="003D14DD" w:rsidRDefault="00590E01" w:rsidP="00590E01">
      <w:pPr>
        <w:tabs>
          <w:tab w:val="left" w:pos="1134"/>
        </w:tabs>
        <w:ind w:firstLine="709"/>
        <w:jc w:val="both"/>
        <w:rPr>
          <w:b/>
          <w:iCs/>
          <w:sz w:val="20"/>
          <w:szCs w:val="20"/>
        </w:rPr>
      </w:pPr>
      <w:r w:rsidRPr="003D14DD">
        <w:rPr>
          <w:b/>
          <w:sz w:val="20"/>
          <w:szCs w:val="20"/>
        </w:rPr>
        <w:t xml:space="preserve">Раздел 3 </w:t>
      </w:r>
      <w:r w:rsidRPr="003D14DD">
        <w:rPr>
          <w:b/>
          <w:bCs/>
          <w:iCs/>
          <w:sz w:val="20"/>
          <w:szCs w:val="20"/>
        </w:rPr>
        <w:t xml:space="preserve"> </w:t>
      </w:r>
      <w:r w:rsidRPr="003D14DD">
        <w:rPr>
          <w:b/>
          <w:iCs/>
          <w:sz w:val="20"/>
          <w:szCs w:val="20"/>
        </w:rPr>
        <w:t>«</w:t>
      </w:r>
      <w:r w:rsidRPr="003D14DD">
        <w:rPr>
          <w:b/>
          <w:sz w:val="20"/>
          <w:szCs w:val="20"/>
        </w:rPr>
        <w:t>Теория статистического вывода. Методы многомерного анализа</w:t>
      </w:r>
      <w:r w:rsidRPr="003D14DD">
        <w:rPr>
          <w:b/>
          <w:iCs/>
          <w:sz w:val="20"/>
          <w:szCs w:val="20"/>
        </w:rPr>
        <w:t>»</w:t>
      </w:r>
    </w:p>
    <w:p w:rsidR="00590E01" w:rsidRPr="003D14DD" w:rsidRDefault="00590E01" w:rsidP="00590E01">
      <w:pPr>
        <w:pStyle w:val="1a"/>
        <w:widowControl/>
        <w:numPr>
          <w:ilvl w:val="0"/>
          <w:numId w:val="26"/>
        </w:numPr>
        <w:tabs>
          <w:tab w:val="left" w:pos="284"/>
          <w:tab w:val="left" w:pos="1134"/>
          <w:tab w:val="left" w:pos="9214"/>
        </w:tabs>
        <w:suppressAutoHyphens/>
        <w:ind w:left="0" w:firstLine="709"/>
        <w:rPr>
          <w:rFonts w:ascii="Times New Roman" w:hAnsi="Times New Roman"/>
          <w:sz w:val="20"/>
        </w:rPr>
      </w:pPr>
      <w:r w:rsidRPr="003D14DD">
        <w:rPr>
          <w:rFonts w:ascii="Times New Roman" w:hAnsi="Times New Roman"/>
          <w:sz w:val="20"/>
        </w:rPr>
        <w:t xml:space="preserve">Раскройте сущность и особенности </w:t>
      </w:r>
      <w:proofErr w:type="spellStart"/>
      <w:r w:rsidRPr="003D14DD">
        <w:rPr>
          <w:rFonts w:ascii="Times New Roman" w:hAnsi="Times New Roman"/>
          <w:sz w:val="20"/>
        </w:rPr>
        <w:t>ипсативного</w:t>
      </w:r>
      <w:proofErr w:type="spellEnd"/>
      <w:r w:rsidRPr="003D14DD">
        <w:rPr>
          <w:rFonts w:ascii="Times New Roman" w:hAnsi="Times New Roman"/>
          <w:sz w:val="20"/>
        </w:rPr>
        <w:t xml:space="preserve"> измерения.</w:t>
      </w:r>
    </w:p>
    <w:p w:rsidR="00590E01" w:rsidRPr="003D14DD" w:rsidRDefault="00590E01" w:rsidP="00590E01">
      <w:pPr>
        <w:pStyle w:val="1a"/>
        <w:widowControl/>
        <w:numPr>
          <w:ilvl w:val="0"/>
          <w:numId w:val="26"/>
        </w:numPr>
        <w:tabs>
          <w:tab w:val="left" w:pos="284"/>
          <w:tab w:val="left" w:pos="1134"/>
          <w:tab w:val="left" w:pos="9214"/>
        </w:tabs>
        <w:suppressAutoHyphens/>
        <w:ind w:left="0" w:firstLine="709"/>
        <w:rPr>
          <w:rFonts w:ascii="Times New Roman" w:hAnsi="Times New Roman"/>
          <w:sz w:val="20"/>
        </w:rPr>
      </w:pPr>
      <w:r w:rsidRPr="003D14DD">
        <w:rPr>
          <w:rFonts w:ascii="Times New Roman" w:hAnsi="Times New Roman"/>
          <w:sz w:val="20"/>
        </w:rPr>
        <w:t>Соотнесите основные измерительные шкалы.</w:t>
      </w:r>
    </w:p>
    <w:p w:rsidR="00590E01" w:rsidRPr="003D14DD" w:rsidRDefault="00590E01" w:rsidP="00590E01">
      <w:pPr>
        <w:pStyle w:val="1a"/>
        <w:widowControl/>
        <w:numPr>
          <w:ilvl w:val="0"/>
          <w:numId w:val="26"/>
        </w:numPr>
        <w:tabs>
          <w:tab w:val="left" w:pos="284"/>
          <w:tab w:val="left" w:pos="1134"/>
          <w:tab w:val="left" w:pos="9214"/>
        </w:tabs>
        <w:suppressAutoHyphens/>
        <w:ind w:left="0" w:firstLine="709"/>
        <w:rPr>
          <w:rFonts w:ascii="Times New Roman" w:hAnsi="Times New Roman"/>
          <w:sz w:val="20"/>
        </w:rPr>
      </w:pPr>
      <w:r w:rsidRPr="003D14DD">
        <w:rPr>
          <w:rFonts w:ascii="Times New Roman" w:hAnsi="Times New Roman"/>
          <w:sz w:val="20"/>
        </w:rPr>
        <w:t>Раскройте суть измерений в шкале наименований.</w:t>
      </w:r>
    </w:p>
    <w:p w:rsidR="00590E01" w:rsidRPr="003D14DD" w:rsidRDefault="00590E01" w:rsidP="00590E01">
      <w:pPr>
        <w:pStyle w:val="1a"/>
        <w:widowControl/>
        <w:numPr>
          <w:ilvl w:val="0"/>
          <w:numId w:val="26"/>
        </w:numPr>
        <w:tabs>
          <w:tab w:val="left" w:pos="284"/>
          <w:tab w:val="left" w:pos="1134"/>
          <w:tab w:val="left" w:pos="9214"/>
        </w:tabs>
        <w:suppressAutoHyphens/>
        <w:ind w:left="0" w:firstLine="709"/>
        <w:rPr>
          <w:rFonts w:ascii="Times New Roman" w:hAnsi="Times New Roman"/>
          <w:sz w:val="20"/>
        </w:rPr>
      </w:pPr>
      <w:r w:rsidRPr="003D14DD">
        <w:rPr>
          <w:rFonts w:ascii="Times New Roman" w:hAnsi="Times New Roman"/>
          <w:sz w:val="20"/>
        </w:rPr>
        <w:t>Раскройте суть измерений в шкале порядков.</w:t>
      </w:r>
    </w:p>
    <w:p w:rsidR="00590E01" w:rsidRPr="003D14DD" w:rsidRDefault="00590E01" w:rsidP="00590E01">
      <w:pPr>
        <w:pStyle w:val="1a"/>
        <w:widowControl/>
        <w:numPr>
          <w:ilvl w:val="0"/>
          <w:numId w:val="26"/>
        </w:numPr>
        <w:tabs>
          <w:tab w:val="left" w:pos="284"/>
          <w:tab w:val="left" w:pos="1134"/>
          <w:tab w:val="left" w:pos="9214"/>
        </w:tabs>
        <w:suppressAutoHyphens/>
        <w:ind w:left="0" w:firstLine="709"/>
        <w:rPr>
          <w:rFonts w:ascii="Times New Roman" w:hAnsi="Times New Roman"/>
          <w:sz w:val="20"/>
        </w:rPr>
      </w:pPr>
      <w:r w:rsidRPr="003D14DD">
        <w:rPr>
          <w:rFonts w:ascii="Times New Roman" w:hAnsi="Times New Roman"/>
          <w:sz w:val="20"/>
        </w:rPr>
        <w:t>Раскройте суть измерений в шкале отношений.</w:t>
      </w:r>
    </w:p>
    <w:p w:rsidR="00590E01" w:rsidRPr="003D14DD" w:rsidRDefault="00590E01" w:rsidP="00590E01">
      <w:pPr>
        <w:numPr>
          <w:ilvl w:val="0"/>
          <w:numId w:val="26"/>
        </w:numPr>
        <w:tabs>
          <w:tab w:val="left" w:pos="284"/>
          <w:tab w:val="left" w:pos="1134"/>
        </w:tabs>
        <w:suppressAutoHyphens/>
        <w:ind w:left="0" w:firstLine="709"/>
        <w:jc w:val="both"/>
        <w:rPr>
          <w:sz w:val="20"/>
          <w:szCs w:val="20"/>
        </w:rPr>
      </w:pPr>
      <w:r w:rsidRPr="003D14DD">
        <w:rPr>
          <w:sz w:val="20"/>
          <w:szCs w:val="20"/>
        </w:rPr>
        <w:t>Дайте характеристику генеральной совокупности и выборке.</w:t>
      </w:r>
    </w:p>
    <w:p w:rsidR="00590E01" w:rsidRPr="003D14DD" w:rsidRDefault="00590E01" w:rsidP="00590E01">
      <w:pPr>
        <w:numPr>
          <w:ilvl w:val="0"/>
          <w:numId w:val="26"/>
        </w:numPr>
        <w:tabs>
          <w:tab w:val="left" w:pos="284"/>
          <w:tab w:val="left" w:pos="1134"/>
        </w:tabs>
        <w:suppressAutoHyphens/>
        <w:ind w:left="0" w:firstLine="709"/>
        <w:jc w:val="both"/>
        <w:rPr>
          <w:sz w:val="20"/>
          <w:szCs w:val="20"/>
        </w:rPr>
      </w:pPr>
      <w:r w:rsidRPr="003D14DD">
        <w:rPr>
          <w:sz w:val="20"/>
          <w:szCs w:val="20"/>
        </w:rPr>
        <w:t>Дайте характеристику явной и латентной переменной.</w:t>
      </w:r>
    </w:p>
    <w:p w:rsidR="00590E01" w:rsidRPr="003D14DD" w:rsidRDefault="00590E01" w:rsidP="00590E01">
      <w:pPr>
        <w:numPr>
          <w:ilvl w:val="0"/>
          <w:numId w:val="26"/>
        </w:numPr>
        <w:tabs>
          <w:tab w:val="left" w:pos="284"/>
          <w:tab w:val="left" w:pos="1134"/>
        </w:tabs>
        <w:suppressAutoHyphens/>
        <w:ind w:left="0" w:firstLine="709"/>
        <w:jc w:val="both"/>
        <w:rPr>
          <w:sz w:val="20"/>
          <w:szCs w:val="20"/>
        </w:rPr>
      </w:pPr>
      <w:bookmarkStart w:id="19" w:name="_Toc485692760"/>
      <w:r w:rsidRPr="003D14DD">
        <w:rPr>
          <w:sz w:val="20"/>
          <w:szCs w:val="20"/>
        </w:rPr>
        <w:t>Дайте характеристику основным понятиям факторного анализа</w:t>
      </w:r>
      <w:bookmarkEnd w:id="19"/>
      <w:r w:rsidRPr="003D14DD">
        <w:rPr>
          <w:sz w:val="20"/>
          <w:szCs w:val="20"/>
        </w:rPr>
        <w:t>.</w:t>
      </w:r>
    </w:p>
    <w:p w:rsidR="00590E01" w:rsidRPr="003D14DD" w:rsidRDefault="00590E01" w:rsidP="00590E01">
      <w:pPr>
        <w:numPr>
          <w:ilvl w:val="0"/>
          <w:numId w:val="26"/>
        </w:numPr>
        <w:tabs>
          <w:tab w:val="left" w:pos="284"/>
          <w:tab w:val="left" w:pos="1134"/>
        </w:tabs>
        <w:suppressAutoHyphens/>
        <w:ind w:left="0" w:firstLine="709"/>
        <w:jc w:val="both"/>
        <w:rPr>
          <w:sz w:val="20"/>
          <w:szCs w:val="20"/>
        </w:rPr>
      </w:pPr>
      <w:r w:rsidRPr="003D14DD">
        <w:rPr>
          <w:sz w:val="20"/>
          <w:szCs w:val="20"/>
        </w:rPr>
        <w:t>Дайте характеристику первому основному уравнению факторного анализа.</w:t>
      </w:r>
    </w:p>
    <w:p w:rsidR="00590E01" w:rsidRPr="003D14DD" w:rsidRDefault="00590E01" w:rsidP="00590E01">
      <w:pPr>
        <w:numPr>
          <w:ilvl w:val="0"/>
          <w:numId w:val="26"/>
        </w:numPr>
        <w:tabs>
          <w:tab w:val="left" w:pos="284"/>
          <w:tab w:val="left" w:pos="1134"/>
        </w:tabs>
        <w:suppressAutoHyphens/>
        <w:ind w:left="0" w:firstLine="709"/>
        <w:jc w:val="both"/>
        <w:rPr>
          <w:sz w:val="20"/>
          <w:szCs w:val="20"/>
        </w:rPr>
      </w:pPr>
      <w:r w:rsidRPr="003D14DD">
        <w:rPr>
          <w:sz w:val="20"/>
          <w:szCs w:val="20"/>
        </w:rPr>
        <w:t>Дайте характеристику второму основному уравнению факторного анализа.</w:t>
      </w:r>
    </w:p>
    <w:p w:rsidR="00590E01" w:rsidRPr="003D14DD" w:rsidRDefault="00590E01" w:rsidP="00590E01">
      <w:pPr>
        <w:numPr>
          <w:ilvl w:val="0"/>
          <w:numId w:val="26"/>
        </w:numPr>
        <w:tabs>
          <w:tab w:val="left" w:pos="284"/>
          <w:tab w:val="left" w:pos="1134"/>
        </w:tabs>
        <w:suppressAutoHyphens/>
        <w:ind w:left="0" w:firstLine="709"/>
        <w:jc w:val="both"/>
        <w:rPr>
          <w:sz w:val="20"/>
          <w:szCs w:val="20"/>
        </w:rPr>
      </w:pPr>
      <w:r w:rsidRPr="003D14DD">
        <w:rPr>
          <w:sz w:val="20"/>
          <w:szCs w:val="20"/>
        </w:rPr>
        <w:t xml:space="preserve">Дайте характеристику комплектной и сокращенной корреляционной матрицы. </w:t>
      </w:r>
    </w:p>
    <w:p w:rsidR="00590E01" w:rsidRPr="003D14DD" w:rsidRDefault="00590E01" w:rsidP="00590E01">
      <w:pPr>
        <w:numPr>
          <w:ilvl w:val="0"/>
          <w:numId w:val="26"/>
        </w:numPr>
        <w:tabs>
          <w:tab w:val="left" w:pos="284"/>
          <w:tab w:val="left" w:pos="1134"/>
        </w:tabs>
        <w:suppressAutoHyphens/>
        <w:ind w:left="0" w:firstLine="709"/>
        <w:jc w:val="both"/>
        <w:rPr>
          <w:sz w:val="20"/>
          <w:szCs w:val="20"/>
        </w:rPr>
      </w:pPr>
      <w:r w:rsidRPr="003D14DD">
        <w:rPr>
          <w:sz w:val="20"/>
          <w:szCs w:val="20"/>
        </w:rPr>
        <w:t xml:space="preserve">Дайте характеристику кластерному анализу. </w:t>
      </w:r>
    </w:p>
    <w:p w:rsidR="00590E01" w:rsidRPr="003D14DD" w:rsidRDefault="00590E01" w:rsidP="00590E01">
      <w:pPr>
        <w:numPr>
          <w:ilvl w:val="0"/>
          <w:numId w:val="26"/>
        </w:numPr>
        <w:tabs>
          <w:tab w:val="left" w:pos="284"/>
          <w:tab w:val="left" w:pos="1134"/>
        </w:tabs>
        <w:suppressAutoHyphens/>
        <w:ind w:left="0" w:firstLine="709"/>
        <w:jc w:val="both"/>
        <w:rPr>
          <w:sz w:val="20"/>
          <w:szCs w:val="20"/>
        </w:rPr>
      </w:pPr>
      <w:r w:rsidRPr="003D14DD">
        <w:rPr>
          <w:sz w:val="20"/>
          <w:szCs w:val="20"/>
        </w:rPr>
        <w:t>Дайте характеристику смыслу кластеризации.</w:t>
      </w:r>
    </w:p>
    <w:p w:rsidR="00590E01" w:rsidRPr="003D14DD" w:rsidRDefault="00590E01" w:rsidP="00590E01">
      <w:pPr>
        <w:numPr>
          <w:ilvl w:val="0"/>
          <w:numId w:val="26"/>
        </w:numPr>
        <w:tabs>
          <w:tab w:val="left" w:pos="284"/>
          <w:tab w:val="left" w:pos="1134"/>
        </w:tabs>
        <w:suppressAutoHyphens/>
        <w:ind w:left="0" w:firstLine="709"/>
        <w:jc w:val="both"/>
        <w:rPr>
          <w:sz w:val="20"/>
          <w:szCs w:val="20"/>
        </w:rPr>
      </w:pPr>
      <w:r w:rsidRPr="003D14DD">
        <w:rPr>
          <w:sz w:val="20"/>
          <w:szCs w:val="20"/>
        </w:rPr>
        <w:t>Перечислите этапы кластерного анализа.</w:t>
      </w:r>
    </w:p>
    <w:p w:rsidR="00590E01" w:rsidRPr="003D14DD" w:rsidRDefault="00590E01" w:rsidP="00590E01">
      <w:pPr>
        <w:numPr>
          <w:ilvl w:val="0"/>
          <w:numId w:val="26"/>
        </w:numPr>
        <w:tabs>
          <w:tab w:val="left" w:pos="284"/>
          <w:tab w:val="left" w:pos="1134"/>
        </w:tabs>
        <w:suppressAutoHyphens/>
        <w:ind w:left="0" w:firstLine="709"/>
        <w:jc w:val="both"/>
        <w:rPr>
          <w:sz w:val="20"/>
          <w:szCs w:val="20"/>
        </w:rPr>
      </w:pPr>
      <w:r w:rsidRPr="003D14DD">
        <w:rPr>
          <w:sz w:val="20"/>
          <w:szCs w:val="20"/>
        </w:rPr>
        <w:t>Дайте характеристику свойствам кластеров.</w:t>
      </w:r>
    </w:p>
    <w:p w:rsidR="00590E01" w:rsidRPr="003D14DD" w:rsidRDefault="00590E01" w:rsidP="00590E01">
      <w:pPr>
        <w:suppressAutoHyphens/>
        <w:ind w:firstLine="708"/>
        <w:jc w:val="both"/>
        <w:rPr>
          <w:b/>
          <w:sz w:val="20"/>
          <w:szCs w:val="20"/>
        </w:rPr>
      </w:pPr>
    </w:p>
    <w:p w:rsidR="00590E01" w:rsidRPr="003D14DD" w:rsidRDefault="00590E01" w:rsidP="00590E01">
      <w:pPr>
        <w:ind w:firstLine="680"/>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590E01" w:rsidRPr="003D14DD" w:rsidRDefault="00590E01" w:rsidP="00590E01">
      <w:pPr>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2976"/>
        <w:gridCol w:w="2549"/>
        <w:gridCol w:w="2347"/>
      </w:tblGrid>
      <w:tr w:rsidR="00590E01" w:rsidRPr="003D14DD" w:rsidTr="004D69F2">
        <w:trPr>
          <w:trHeight w:val="190"/>
          <w:tblHeader/>
        </w:trPr>
        <w:tc>
          <w:tcPr>
            <w:tcW w:w="0" w:type="auto"/>
            <w:vMerge w:val="restart"/>
            <w:vAlign w:val="center"/>
          </w:tcPr>
          <w:p w:rsidR="00590E01" w:rsidRPr="003D14DD" w:rsidRDefault="00590E01" w:rsidP="004D69F2">
            <w:pPr>
              <w:jc w:val="center"/>
              <w:rPr>
                <w:b/>
                <w:sz w:val="20"/>
                <w:szCs w:val="20"/>
              </w:rPr>
            </w:pPr>
            <w:r w:rsidRPr="003D14DD">
              <w:rPr>
                <w:b/>
                <w:sz w:val="20"/>
                <w:szCs w:val="20"/>
              </w:rPr>
              <w:t>Виды контактной</w:t>
            </w:r>
          </w:p>
          <w:p w:rsidR="00590E01" w:rsidRPr="003D14DD" w:rsidRDefault="00590E01" w:rsidP="004D69F2">
            <w:pPr>
              <w:jc w:val="center"/>
              <w:rPr>
                <w:b/>
                <w:sz w:val="20"/>
                <w:szCs w:val="20"/>
              </w:rPr>
            </w:pPr>
            <w:r w:rsidRPr="003D14DD">
              <w:rPr>
                <w:b/>
                <w:sz w:val="20"/>
                <w:szCs w:val="20"/>
              </w:rPr>
              <w:t xml:space="preserve">работы </w:t>
            </w:r>
          </w:p>
        </w:tc>
        <w:tc>
          <w:tcPr>
            <w:tcW w:w="5705" w:type="dxa"/>
            <w:gridSpan w:val="2"/>
          </w:tcPr>
          <w:p w:rsidR="00590E01" w:rsidRPr="003D14DD" w:rsidRDefault="00590E01" w:rsidP="004D69F2">
            <w:pPr>
              <w:jc w:val="center"/>
              <w:rPr>
                <w:b/>
                <w:sz w:val="20"/>
                <w:szCs w:val="20"/>
              </w:rPr>
            </w:pPr>
            <w:r w:rsidRPr="003D14DD">
              <w:rPr>
                <w:b/>
                <w:sz w:val="20"/>
                <w:szCs w:val="20"/>
              </w:rPr>
              <w:t xml:space="preserve">Образовательные технологии </w:t>
            </w:r>
          </w:p>
        </w:tc>
        <w:tc>
          <w:tcPr>
            <w:tcW w:w="2450" w:type="dxa"/>
            <w:vMerge w:val="restart"/>
            <w:vAlign w:val="center"/>
          </w:tcPr>
          <w:p w:rsidR="00590E01" w:rsidRPr="003D14DD" w:rsidRDefault="00590E01" w:rsidP="004D69F2">
            <w:pPr>
              <w:jc w:val="center"/>
              <w:rPr>
                <w:b/>
                <w:sz w:val="20"/>
                <w:szCs w:val="20"/>
              </w:rPr>
            </w:pPr>
            <w:r w:rsidRPr="003D14DD">
              <w:rPr>
                <w:b/>
                <w:sz w:val="20"/>
                <w:szCs w:val="20"/>
              </w:rPr>
              <w:t xml:space="preserve">Контактная работа </w:t>
            </w:r>
          </w:p>
          <w:p w:rsidR="00590E01" w:rsidRPr="003D14DD" w:rsidRDefault="00590E01" w:rsidP="004D69F2">
            <w:pPr>
              <w:jc w:val="center"/>
              <w:rPr>
                <w:b/>
                <w:sz w:val="20"/>
                <w:szCs w:val="20"/>
              </w:rPr>
            </w:pPr>
            <w:r w:rsidRPr="003D14DD">
              <w:rPr>
                <w:b/>
                <w:sz w:val="20"/>
                <w:szCs w:val="20"/>
              </w:rPr>
              <w:t xml:space="preserve">(всего </w:t>
            </w:r>
            <w:proofErr w:type="spellStart"/>
            <w:r w:rsidRPr="003D14DD">
              <w:rPr>
                <w:b/>
                <w:sz w:val="20"/>
                <w:szCs w:val="20"/>
              </w:rPr>
              <w:t>ак.ч</w:t>
            </w:r>
            <w:proofErr w:type="spellEnd"/>
            <w:r w:rsidRPr="003D14DD">
              <w:rPr>
                <w:b/>
                <w:sz w:val="20"/>
                <w:szCs w:val="20"/>
              </w:rPr>
              <w:t>.)</w:t>
            </w:r>
          </w:p>
        </w:tc>
      </w:tr>
      <w:tr w:rsidR="00590E01" w:rsidRPr="003D14DD" w:rsidTr="004D69F2">
        <w:trPr>
          <w:trHeight w:val="577"/>
          <w:tblHeader/>
        </w:trPr>
        <w:tc>
          <w:tcPr>
            <w:tcW w:w="0" w:type="auto"/>
            <w:vMerge/>
          </w:tcPr>
          <w:p w:rsidR="00590E01" w:rsidRPr="003D14DD" w:rsidRDefault="00590E01" w:rsidP="004D69F2">
            <w:pPr>
              <w:jc w:val="center"/>
              <w:rPr>
                <w:sz w:val="20"/>
                <w:szCs w:val="20"/>
              </w:rPr>
            </w:pPr>
          </w:p>
        </w:tc>
        <w:tc>
          <w:tcPr>
            <w:tcW w:w="3081" w:type="dxa"/>
          </w:tcPr>
          <w:p w:rsidR="00590E01" w:rsidRPr="003D14DD" w:rsidRDefault="00590E01"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590E01" w:rsidRPr="003D14DD" w:rsidRDefault="00590E01"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624" w:type="dxa"/>
          </w:tcPr>
          <w:p w:rsidR="00590E01" w:rsidRPr="003D14DD" w:rsidRDefault="00590E01"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2450" w:type="dxa"/>
            <w:vMerge/>
            <w:vAlign w:val="center"/>
          </w:tcPr>
          <w:p w:rsidR="00590E01" w:rsidRPr="003D14DD" w:rsidRDefault="00590E01" w:rsidP="004D69F2">
            <w:pPr>
              <w:jc w:val="center"/>
              <w:rPr>
                <w:sz w:val="20"/>
                <w:szCs w:val="20"/>
              </w:rPr>
            </w:pPr>
          </w:p>
        </w:tc>
      </w:tr>
      <w:tr w:rsidR="00590E01" w:rsidRPr="003D14DD" w:rsidTr="004D69F2">
        <w:trPr>
          <w:trHeight w:val="171"/>
          <w:tblHeader/>
        </w:trPr>
        <w:tc>
          <w:tcPr>
            <w:tcW w:w="0" w:type="auto"/>
          </w:tcPr>
          <w:p w:rsidR="00590E01" w:rsidRPr="003D14DD" w:rsidRDefault="00590E01" w:rsidP="004D69F2">
            <w:pPr>
              <w:jc w:val="center"/>
              <w:rPr>
                <w:sz w:val="20"/>
                <w:szCs w:val="20"/>
              </w:rPr>
            </w:pPr>
            <w:r w:rsidRPr="003D14DD">
              <w:rPr>
                <w:sz w:val="20"/>
                <w:szCs w:val="20"/>
              </w:rPr>
              <w:t>1</w:t>
            </w:r>
          </w:p>
        </w:tc>
        <w:tc>
          <w:tcPr>
            <w:tcW w:w="3081" w:type="dxa"/>
          </w:tcPr>
          <w:p w:rsidR="00590E01" w:rsidRPr="003D14DD" w:rsidRDefault="00590E01" w:rsidP="004D69F2">
            <w:pPr>
              <w:jc w:val="center"/>
              <w:rPr>
                <w:sz w:val="20"/>
                <w:szCs w:val="20"/>
              </w:rPr>
            </w:pPr>
            <w:r w:rsidRPr="003D14DD">
              <w:rPr>
                <w:sz w:val="20"/>
                <w:szCs w:val="20"/>
              </w:rPr>
              <w:t>2</w:t>
            </w:r>
          </w:p>
        </w:tc>
        <w:tc>
          <w:tcPr>
            <w:tcW w:w="2624" w:type="dxa"/>
          </w:tcPr>
          <w:p w:rsidR="00590E01" w:rsidRPr="003D14DD" w:rsidRDefault="00590E01" w:rsidP="004D69F2">
            <w:pPr>
              <w:jc w:val="center"/>
              <w:rPr>
                <w:sz w:val="20"/>
                <w:szCs w:val="20"/>
              </w:rPr>
            </w:pPr>
            <w:r w:rsidRPr="003D14DD">
              <w:rPr>
                <w:sz w:val="20"/>
                <w:szCs w:val="20"/>
              </w:rPr>
              <w:t>3</w:t>
            </w:r>
          </w:p>
        </w:tc>
        <w:tc>
          <w:tcPr>
            <w:tcW w:w="2450" w:type="dxa"/>
          </w:tcPr>
          <w:p w:rsidR="00590E01" w:rsidRPr="003D14DD" w:rsidRDefault="00590E01" w:rsidP="004D69F2">
            <w:pPr>
              <w:jc w:val="center"/>
              <w:rPr>
                <w:sz w:val="20"/>
                <w:szCs w:val="20"/>
              </w:rPr>
            </w:pPr>
            <w:r w:rsidRPr="003D14DD">
              <w:rPr>
                <w:sz w:val="20"/>
                <w:szCs w:val="20"/>
              </w:rPr>
              <w:t>4</w:t>
            </w:r>
          </w:p>
        </w:tc>
      </w:tr>
      <w:tr w:rsidR="00590E01" w:rsidRPr="003D14DD" w:rsidTr="004D69F2">
        <w:tc>
          <w:tcPr>
            <w:tcW w:w="0" w:type="auto"/>
          </w:tcPr>
          <w:p w:rsidR="00590E01" w:rsidRPr="003D14DD" w:rsidRDefault="00590E01" w:rsidP="004D69F2">
            <w:pPr>
              <w:rPr>
                <w:b/>
                <w:sz w:val="20"/>
                <w:szCs w:val="20"/>
              </w:rPr>
            </w:pPr>
            <w:r w:rsidRPr="003D14DD">
              <w:rPr>
                <w:b/>
                <w:sz w:val="20"/>
                <w:szCs w:val="20"/>
              </w:rPr>
              <w:t>Лекционного типа (лекции)</w:t>
            </w:r>
          </w:p>
        </w:tc>
        <w:tc>
          <w:tcPr>
            <w:tcW w:w="3081" w:type="dxa"/>
            <w:vAlign w:val="center"/>
          </w:tcPr>
          <w:p w:rsidR="00590E01" w:rsidRPr="003D14DD" w:rsidRDefault="00590E01" w:rsidP="004D69F2">
            <w:pPr>
              <w:jc w:val="center"/>
              <w:rPr>
                <w:sz w:val="20"/>
                <w:szCs w:val="20"/>
              </w:rPr>
            </w:pPr>
            <w:r w:rsidRPr="003D14DD">
              <w:rPr>
                <w:sz w:val="20"/>
                <w:szCs w:val="20"/>
              </w:rPr>
              <w:t>2</w:t>
            </w:r>
          </w:p>
        </w:tc>
        <w:tc>
          <w:tcPr>
            <w:tcW w:w="2624" w:type="dxa"/>
            <w:vAlign w:val="center"/>
          </w:tcPr>
          <w:p w:rsidR="00590E01" w:rsidRPr="003D14DD" w:rsidRDefault="00590E01" w:rsidP="004D69F2">
            <w:pPr>
              <w:jc w:val="center"/>
              <w:rPr>
                <w:i/>
                <w:sz w:val="20"/>
                <w:szCs w:val="20"/>
              </w:rPr>
            </w:pPr>
            <w:r w:rsidRPr="003D14DD">
              <w:rPr>
                <w:i/>
                <w:sz w:val="20"/>
                <w:szCs w:val="20"/>
              </w:rPr>
              <w:t>-</w:t>
            </w:r>
          </w:p>
        </w:tc>
        <w:tc>
          <w:tcPr>
            <w:tcW w:w="2450" w:type="dxa"/>
            <w:vAlign w:val="center"/>
          </w:tcPr>
          <w:p w:rsidR="00590E01" w:rsidRPr="003D14DD" w:rsidRDefault="00590E01" w:rsidP="004D69F2">
            <w:pPr>
              <w:jc w:val="center"/>
              <w:rPr>
                <w:b/>
                <w:sz w:val="20"/>
                <w:szCs w:val="20"/>
              </w:rPr>
            </w:pPr>
          </w:p>
          <w:p w:rsidR="00590E01" w:rsidRPr="003D14DD" w:rsidRDefault="00590E01" w:rsidP="004D69F2">
            <w:pPr>
              <w:jc w:val="center"/>
              <w:rPr>
                <w:b/>
                <w:sz w:val="20"/>
                <w:szCs w:val="20"/>
              </w:rPr>
            </w:pPr>
            <w:r w:rsidRPr="003D14DD">
              <w:rPr>
                <w:b/>
                <w:sz w:val="20"/>
                <w:szCs w:val="20"/>
              </w:rPr>
              <w:t>2</w:t>
            </w:r>
          </w:p>
        </w:tc>
      </w:tr>
      <w:tr w:rsidR="00590E01" w:rsidRPr="003D14DD" w:rsidTr="004D69F2">
        <w:trPr>
          <w:trHeight w:val="337"/>
        </w:trPr>
        <w:tc>
          <w:tcPr>
            <w:tcW w:w="0" w:type="auto"/>
          </w:tcPr>
          <w:p w:rsidR="00590E01" w:rsidRPr="003D14DD" w:rsidRDefault="00590E01" w:rsidP="004D69F2">
            <w:pPr>
              <w:rPr>
                <w:b/>
                <w:sz w:val="20"/>
                <w:szCs w:val="20"/>
              </w:rPr>
            </w:pPr>
            <w:r w:rsidRPr="003D14DD">
              <w:rPr>
                <w:b/>
                <w:sz w:val="20"/>
                <w:szCs w:val="20"/>
              </w:rPr>
              <w:t>Семинарского типа</w:t>
            </w:r>
          </w:p>
          <w:p w:rsidR="00590E01" w:rsidRPr="003D14DD" w:rsidRDefault="00590E01" w:rsidP="004D69F2">
            <w:pPr>
              <w:rPr>
                <w:b/>
                <w:sz w:val="20"/>
                <w:szCs w:val="20"/>
              </w:rPr>
            </w:pPr>
            <w:r w:rsidRPr="003D14DD">
              <w:rPr>
                <w:b/>
                <w:sz w:val="20"/>
                <w:szCs w:val="20"/>
              </w:rPr>
              <w:t>(семинар дискуссия)</w:t>
            </w:r>
          </w:p>
        </w:tc>
        <w:tc>
          <w:tcPr>
            <w:tcW w:w="3081" w:type="dxa"/>
            <w:vAlign w:val="center"/>
          </w:tcPr>
          <w:p w:rsidR="00590E01" w:rsidRPr="003D14DD" w:rsidRDefault="00590E01" w:rsidP="004D69F2">
            <w:pPr>
              <w:jc w:val="center"/>
              <w:rPr>
                <w:sz w:val="20"/>
                <w:szCs w:val="20"/>
              </w:rPr>
            </w:pPr>
            <w:r w:rsidRPr="003D14DD">
              <w:rPr>
                <w:sz w:val="20"/>
                <w:szCs w:val="20"/>
              </w:rPr>
              <w:t>-</w:t>
            </w:r>
          </w:p>
        </w:tc>
        <w:tc>
          <w:tcPr>
            <w:tcW w:w="2624" w:type="dxa"/>
            <w:vAlign w:val="center"/>
          </w:tcPr>
          <w:p w:rsidR="00590E01" w:rsidRPr="003D14DD" w:rsidRDefault="00590E01" w:rsidP="004D69F2">
            <w:pPr>
              <w:jc w:val="center"/>
              <w:rPr>
                <w:sz w:val="20"/>
                <w:szCs w:val="20"/>
              </w:rPr>
            </w:pPr>
            <w:r w:rsidRPr="003D14DD">
              <w:rPr>
                <w:sz w:val="20"/>
                <w:szCs w:val="20"/>
              </w:rPr>
              <w:t>-</w:t>
            </w:r>
          </w:p>
        </w:tc>
        <w:tc>
          <w:tcPr>
            <w:tcW w:w="2450" w:type="dxa"/>
            <w:vAlign w:val="center"/>
          </w:tcPr>
          <w:p w:rsidR="00590E01" w:rsidRPr="003D14DD" w:rsidRDefault="00590E01" w:rsidP="004D69F2">
            <w:pPr>
              <w:jc w:val="center"/>
              <w:rPr>
                <w:b/>
                <w:sz w:val="20"/>
                <w:szCs w:val="20"/>
              </w:rPr>
            </w:pPr>
            <w:r w:rsidRPr="003D14DD">
              <w:rPr>
                <w:b/>
                <w:sz w:val="20"/>
                <w:szCs w:val="20"/>
              </w:rPr>
              <w:t>-</w:t>
            </w:r>
          </w:p>
        </w:tc>
      </w:tr>
      <w:tr w:rsidR="00590E01" w:rsidRPr="003D14DD" w:rsidTr="004D69F2">
        <w:tc>
          <w:tcPr>
            <w:tcW w:w="0" w:type="auto"/>
          </w:tcPr>
          <w:p w:rsidR="00590E01" w:rsidRPr="003D14DD" w:rsidRDefault="00590E01" w:rsidP="004D69F2">
            <w:pPr>
              <w:rPr>
                <w:b/>
                <w:sz w:val="20"/>
                <w:szCs w:val="20"/>
              </w:rPr>
            </w:pPr>
            <w:r w:rsidRPr="003D14DD">
              <w:rPr>
                <w:b/>
                <w:sz w:val="20"/>
                <w:szCs w:val="20"/>
              </w:rPr>
              <w:t>Семинарского типа</w:t>
            </w:r>
          </w:p>
          <w:p w:rsidR="00590E01" w:rsidRPr="003D14DD" w:rsidRDefault="00590E01" w:rsidP="004D69F2">
            <w:pPr>
              <w:rPr>
                <w:b/>
                <w:sz w:val="20"/>
                <w:szCs w:val="20"/>
              </w:rPr>
            </w:pPr>
            <w:r w:rsidRPr="003D14DD">
              <w:rPr>
                <w:b/>
                <w:sz w:val="20"/>
                <w:szCs w:val="20"/>
              </w:rPr>
              <w:t>(практические занятия)</w:t>
            </w:r>
          </w:p>
        </w:tc>
        <w:tc>
          <w:tcPr>
            <w:tcW w:w="3081" w:type="dxa"/>
            <w:vAlign w:val="center"/>
          </w:tcPr>
          <w:p w:rsidR="00590E01" w:rsidRPr="003D14DD" w:rsidRDefault="00590E01" w:rsidP="004D69F2">
            <w:pPr>
              <w:jc w:val="center"/>
              <w:rPr>
                <w:sz w:val="20"/>
                <w:szCs w:val="20"/>
              </w:rPr>
            </w:pPr>
            <w:r w:rsidRPr="003D14DD">
              <w:rPr>
                <w:sz w:val="20"/>
                <w:szCs w:val="20"/>
              </w:rPr>
              <w:t>-</w:t>
            </w:r>
          </w:p>
        </w:tc>
        <w:tc>
          <w:tcPr>
            <w:tcW w:w="2624" w:type="dxa"/>
            <w:vAlign w:val="center"/>
          </w:tcPr>
          <w:p w:rsidR="00590E01" w:rsidRPr="003D14DD" w:rsidRDefault="00590E01" w:rsidP="004D69F2">
            <w:pPr>
              <w:jc w:val="center"/>
              <w:rPr>
                <w:sz w:val="20"/>
                <w:szCs w:val="20"/>
              </w:rPr>
            </w:pPr>
            <w:r w:rsidRPr="003D14DD">
              <w:rPr>
                <w:sz w:val="20"/>
                <w:szCs w:val="20"/>
              </w:rPr>
              <w:t>10</w:t>
            </w:r>
          </w:p>
        </w:tc>
        <w:tc>
          <w:tcPr>
            <w:tcW w:w="2450" w:type="dxa"/>
            <w:vAlign w:val="center"/>
          </w:tcPr>
          <w:p w:rsidR="00590E01" w:rsidRPr="003D14DD" w:rsidRDefault="00590E01" w:rsidP="004D69F2">
            <w:pPr>
              <w:jc w:val="center"/>
              <w:rPr>
                <w:b/>
                <w:sz w:val="20"/>
                <w:szCs w:val="20"/>
              </w:rPr>
            </w:pPr>
            <w:r w:rsidRPr="003D14DD">
              <w:rPr>
                <w:b/>
                <w:sz w:val="20"/>
                <w:szCs w:val="20"/>
              </w:rPr>
              <w:t>10</w:t>
            </w:r>
          </w:p>
        </w:tc>
      </w:tr>
      <w:tr w:rsidR="00590E01" w:rsidRPr="003D14DD" w:rsidTr="004D69F2">
        <w:tc>
          <w:tcPr>
            <w:tcW w:w="0" w:type="auto"/>
          </w:tcPr>
          <w:p w:rsidR="00590E01" w:rsidRPr="003D14DD" w:rsidRDefault="00590E01" w:rsidP="004D69F2">
            <w:pPr>
              <w:rPr>
                <w:b/>
                <w:sz w:val="20"/>
                <w:szCs w:val="20"/>
              </w:rPr>
            </w:pPr>
            <w:r w:rsidRPr="003D14DD">
              <w:rPr>
                <w:b/>
                <w:sz w:val="20"/>
                <w:szCs w:val="20"/>
              </w:rPr>
              <w:t>Семинарского типа</w:t>
            </w:r>
          </w:p>
          <w:p w:rsidR="00590E01" w:rsidRPr="003D14DD" w:rsidRDefault="00590E01" w:rsidP="004D69F2">
            <w:pPr>
              <w:rPr>
                <w:b/>
                <w:sz w:val="20"/>
                <w:szCs w:val="20"/>
              </w:rPr>
            </w:pPr>
            <w:r w:rsidRPr="003D14DD">
              <w:rPr>
                <w:b/>
                <w:sz w:val="20"/>
                <w:szCs w:val="20"/>
              </w:rPr>
              <w:t>(курсовое проектирование (работа))</w:t>
            </w:r>
          </w:p>
        </w:tc>
        <w:tc>
          <w:tcPr>
            <w:tcW w:w="3081" w:type="dxa"/>
            <w:vAlign w:val="center"/>
          </w:tcPr>
          <w:p w:rsidR="00590E01" w:rsidRPr="003D14DD" w:rsidRDefault="00590E01" w:rsidP="004D69F2">
            <w:pPr>
              <w:jc w:val="center"/>
              <w:rPr>
                <w:sz w:val="20"/>
                <w:szCs w:val="20"/>
              </w:rPr>
            </w:pPr>
            <w:r w:rsidRPr="003D14DD">
              <w:rPr>
                <w:sz w:val="20"/>
                <w:szCs w:val="20"/>
              </w:rPr>
              <w:t>-</w:t>
            </w:r>
          </w:p>
        </w:tc>
        <w:tc>
          <w:tcPr>
            <w:tcW w:w="2624" w:type="dxa"/>
            <w:vAlign w:val="center"/>
          </w:tcPr>
          <w:p w:rsidR="00590E01" w:rsidRPr="003D14DD" w:rsidRDefault="00590E01" w:rsidP="004D69F2">
            <w:pPr>
              <w:jc w:val="center"/>
              <w:rPr>
                <w:sz w:val="20"/>
                <w:szCs w:val="20"/>
              </w:rPr>
            </w:pPr>
            <w:r w:rsidRPr="003D14DD">
              <w:rPr>
                <w:sz w:val="20"/>
                <w:szCs w:val="20"/>
              </w:rPr>
              <w:t>-</w:t>
            </w:r>
          </w:p>
        </w:tc>
        <w:tc>
          <w:tcPr>
            <w:tcW w:w="2450" w:type="dxa"/>
            <w:vAlign w:val="center"/>
          </w:tcPr>
          <w:p w:rsidR="00590E01" w:rsidRPr="003D14DD" w:rsidRDefault="00590E01" w:rsidP="004D69F2">
            <w:pPr>
              <w:jc w:val="center"/>
              <w:rPr>
                <w:sz w:val="20"/>
                <w:szCs w:val="20"/>
              </w:rPr>
            </w:pPr>
            <w:r w:rsidRPr="003D14DD">
              <w:rPr>
                <w:sz w:val="20"/>
                <w:szCs w:val="20"/>
              </w:rPr>
              <w:t>-</w:t>
            </w:r>
          </w:p>
        </w:tc>
      </w:tr>
      <w:tr w:rsidR="00590E01" w:rsidRPr="003D14DD" w:rsidTr="004D69F2">
        <w:tc>
          <w:tcPr>
            <w:tcW w:w="0" w:type="auto"/>
          </w:tcPr>
          <w:p w:rsidR="00590E01" w:rsidRPr="003D14DD" w:rsidRDefault="00590E01" w:rsidP="004D69F2">
            <w:pPr>
              <w:rPr>
                <w:b/>
                <w:sz w:val="20"/>
                <w:szCs w:val="20"/>
              </w:rPr>
            </w:pPr>
            <w:r w:rsidRPr="003D14DD">
              <w:rPr>
                <w:b/>
                <w:sz w:val="20"/>
                <w:szCs w:val="20"/>
              </w:rPr>
              <w:t>Семинарского типа</w:t>
            </w:r>
          </w:p>
          <w:p w:rsidR="00590E01" w:rsidRPr="003D14DD" w:rsidRDefault="00590E01" w:rsidP="004D69F2">
            <w:pPr>
              <w:rPr>
                <w:b/>
                <w:sz w:val="20"/>
                <w:szCs w:val="20"/>
              </w:rPr>
            </w:pPr>
            <w:r w:rsidRPr="003D14DD">
              <w:rPr>
                <w:b/>
                <w:sz w:val="20"/>
                <w:szCs w:val="20"/>
              </w:rPr>
              <w:t>(лабораторные работы)</w:t>
            </w:r>
          </w:p>
        </w:tc>
        <w:tc>
          <w:tcPr>
            <w:tcW w:w="3081" w:type="dxa"/>
            <w:vAlign w:val="center"/>
          </w:tcPr>
          <w:p w:rsidR="00590E01" w:rsidRPr="003D14DD" w:rsidRDefault="00590E01" w:rsidP="004D69F2">
            <w:pPr>
              <w:jc w:val="center"/>
              <w:rPr>
                <w:sz w:val="20"/>
                <w:szCs w:val="20"/>
              </w:rPr>
            </w:pPr>
            <w:r w:rsidRPr="003D14DD">
              <w:rPr>
                <w:sz w:val="20"/>
                <w:szCs w:val="20"/>
              </w:rPr>
              <w:t>-</w:t>
            </w:r>
          </w:p>
        </w:tc>
        <w:tc>
          <w:tcPr>
            <w:tcW w:w="2624" w:type="dxa"/>
            <w:vAlign w:val="center"/>
          </w:tcPr>
          <w:p w:rsidR="00590E01" w:rsidRPr="003D14DD" w:rsidRDefault="00590E01" w:rsidP="004D69F2">
            <w:pPr>
              <w:jc w:val="center"/>
              <w:rPr>
                <w:sz w:val="20"/>
                <w:szCs w:val="20"/>
              </w:rPr>
            </w:pPr>
            <w:r w:rsidRPr="003D14DD">
              <w:rPr>
                <w:sz w:val="20"/>
                <w:szCs w:val="20"/>
              </w:rPr>
              <w:t>-</w:t>
            </w:r>
          </w:p>
        </w:tc>
        <w:tc>
          <w:tcPr>
            <w:tcW w:w="2450" w:type="dxa"/>
            <w:vAlign w:val="center"/>
          </w:tcPr>
          <w:p w:rsidR="00590E01" w:rsidRPr="003D14DD" w:rsidRDefault="00590E01" w:rsidP="004D69F2">
            <w:pPr>
              <w:jc w:val="center"/>
              <w:rPr>
                <w:sz w:val="20"/>
                <w:szCs w:val="20"/>
              </w:rPr>
            </w:pPr>
            <w:r w:rsidRPr="003D14DD">
              <w:rPr>
                <w:sz w:val="20"/>
                <w:szCs w:val="20"/>
              </w:rPr>
              <w:t>-</w:t>
            </w:r>
          </w:p>
        </w:tc>
      </w:tr>
      <w:tr w:rsidR="00590E01" w:rsidRPr="003D14DD" w:rsidTr="004D69F2">
        <w:tc>
          <w:tcPr>
            <w:tcW w:w="0" w:type="auto"/>
          </w:tcPr>
          <w:p w:rsidR="00590E01" w:rsidRPr="003D14DD" w:rsidRDefault="00590E01" w:rsidP="004D69F2">
            <w:pPr>
              <w:rPr>
                <w:b/>
                <w:sz w:val="20"/>
                <w:szCs w:val="20"/>
              </w:rPr>
            </w:pPr>
            <w:r w:rsidRPr="003D14DD">
              <w:rPr>
                <w:b/>
                <w:sz w:val="20"/>
                <w:szCs w:val="20"/>
              </w:rPr>
              <w:t>Промежуточная аттестация (экзамен)</w:t>
            </w:r>
          </w:p>
        </w:tc>
        <w:tc>
          <w:tcPr>
            <w:tcW w:w="3081" w:type="dxa"/>
            <w:vAlign w:val="center"/>
          </w:tcPr>
          <w:p w:rsidR="00590E01" w:rsidRPr="003D14DD" w:rsidRDefault="00590E01" w:rsidP="004D69F2">
            <w:pPr>
              <w:jc w:val="center"/>
              <w:rPr>
                <w:sz w:val="20"/>
                <w:szCs w:val="20"/>
              </w:rPr>
            </w:pPr>
            <w:r w:rsidRPr="003D14DD">
              <w:rPr>
                <w:sz w:val="20"/>
                <w:szCs w:val="20"/>
              </w:rPr>
              <w:t>2,2</w:t>
            </w:r>
          </w:p>
        </w:tc>
        <w:tc>
          <w:tcPr>
            <w:tcW w:w="2624" w:type="dxa"/>
            <w:vAlign w:val="center"/>
          </w:tcPr>
          <w:p w:rsidR="00590E01" w:rsidRPr="003D14DD" w:rsidRDefault="00590E01" w:rsidP="004D69F2">
            <w:pPr>
              <w:jc w:val="center"/>
              <w:rPr>
                <w:sz w:val="20"/>
                <w:szCs w:val="20"/>
              </w:rPr>
            </w:pPr>
            <w:r w:rsidRPr="003D14DD">
              <w:rPr>
                <w:sz w:val="20"/>
                <w:szCs w:val="20"/>
              </w:rPr>
              <w:t>-</w:t>
            </w:r>
          </w:p>
        </w:tc>
        <w:tc>
          <w:tcPr>
            <w:tcW w:w="2450" w:type="dxa"/>
            <w:vAlign w:val="center"/>
          </w:tcPr>
          <w:p w:rsidR="00590E01" w:rsidRPr="003D14DD" w:rsidRDefault="00590E01" w:rsidP="004D69F2">
            <w:pPr>
              <w:jc w:val="center"/>
              <w:rPr>
                <w:b/>
                <w:sz w:val="20"/>
                <w:szCs w:val="20"/>
              </w:rPr>
            </w:pPr>
            <w:r w:rsidRPr="003D14DD">
              <w:rPr>
                <w:b/>
                <w:sz w:val="20"/>
                <w:szCs w:val="20"/>
              </w:rPr>
              <w:t>2,2</w:t>
            </w:r>
          </w:p>
        </w:tc>
      </w:tr>
      <w:tr w:rsidR="00590E01" w:rsidRPr="003D14DD" w:rsidTr="004D69F2">
        <w:trPr>
          <w:trHeight w:val="160"/>
        </w:trPr>
        <w:tc>
          <w:tcPr>
            <w:tcW w:w="0" w:type="auto"/>
            <w:vAlign w:val="center"/>
          </w:tcPr>
          <w:p w:rsidR="00590E01" w:rsidRPr="003D14DD" w:rsidRDefault="00590E01" w:rsidP="004D69F2">
            <w:pPr>
              <w:jc w:val="center"/>
              <w:rPr>
                <w:sz w:val="20"/>
                <w:szCs w:val="20"/>
              </w:rPr>
            </w:pPr>
            <w:r w:rsidRPr="003D14DD">
              <w:rPr>
                <w:sz w:val="20"/>
                <w:szCs w:val="20"/>
              </w:rPr>
              <w:t xml:space="preserve">Итого </w:t>
            </w:r>
          </w:p>
        </w:tc>
        <w:tc>
          <w:tcPr>
            <w:tcW w:w="3081" w:type="dxa"/>
            <w:vAlign w:val="center"/>
          </w:tcPr>
          <w:p w:rsidR="00590E01" w:rsidRPr="003D14DD" w:rsidRDefault="00590E01" w:rsidP="004D69F2">
            <w:pPr>
              <w:jc w:val="center"/>
              <w:rPr>
                <w:sz w:val="20"/>
                <w:szCs w:val="20"/>
              </w:rPr>
            </w:pPr>
            <w:r w:rsidRPr="003D14DD">
              <w:rPr>
                <w:sz w:val="20"/>
                <w:szCs w:val="20"/>
              </w:rPr>
              <w:t>4,2</w:t>
            </w:r>
          </w:p>
        </w:tc>
        <w:tc>
          <w:tcPr>
            <w:tcW w:w="2624" w:type="dxa"/>
            <w:vAlign w:val="center"/>
          </w:tcPr>
          <w:p w:rsidR="00590E01" w:rsidRPr="003D14DD" w:rsidRDefault="00590E01" w:rsidP="004D69F2">
            <w:pPr>
              <w:jc w:val="center"/>
              <w:rPr>
                <w:sz w:val="20"/>
                <w:szCs w:val="20"/>
              </w:rPr>
            </w:pPr>
            <w:r w:rsidRPr="003D14DD">
              <w:rPr>
                <w:sz w:val="20"/>
                <w:szCs w:val="20"/>
              </w:rPr>
              <w:t>10</w:t>
            </w:r>
          </w:p>
        </w:tc>
        <w:tc>
          <w:tcPr>
            <w:tcW w:w="2450" w:type="dxa"/>
            <w:vAlign w:val="center"/>
          </w:tcPr>
          <w:p w:rsidR="00590E01" w:rsidRPr="003D14DD" w:rsidRDefault="00590E01" w:rsidP="004D69F2">
            <w:pPr>
              <w:jc w:val="center"/>
              <w:rPr>
                <w:b/>
                <w:sz w:val="20"/>
                <w:szCs w:val="20"/>
              </w:rPr>
            </w:pPr>
            <w:r w:rsidRPr="003D14DD">
              <w:rPr>
                <w:b/>
                <w:sz w:val="20"/>
                <w:szCs w:val="20"/>
              </w:rPr>
              <w:t>14,2</w:t>
            </w:r>
          </w:p>
        </w:tc>
      </w:tr>
    </w:tbl>
    <w:p w:rsidR="00590E01" w:rsidRPr="003D14DD" w:rsidRDefault="00590E01" w:rsidP="00590E01">
      <w:pPr>
        <w:ind w:firstLine="680"/>
        <w:rPr>
          <w:i/>
          <w:sz w:val="20"/>
          <w:szCs w:val="20"/>
        </w:rPr>
      </w:pPr>
    </w:p>
    <w:p w:rsidR="00590E01" w:rsidRPr="003D14DD" w:rsidRDefault="00590E01" w:rsidP="00590E01">
      <w:pPr>
        <w:ind w:firstLine="680"/>
        <w:rPr>
          <w:i/>
          <w:sz w:val="20"/>
          <w:szCs w:val="20"/>
        </w:rPr>
      </w:pPr>
      <w:r w:rsidRPr="003D14DD">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- 30%</w:t>
      </w:r>
    </w:p>
    <w:p w:rsidR="00590E01" w:rsidRPr="003D14DD" w:rsidRDefault="00590E01" w:rsidP="00590E01">
      <w:pPr>
        <w:ind w:firstLine="680"/>
        <w:rPr>
          <w:i/>
          <w:sz w:val="20"/>
          <w:szCs w:val="20"/>
        </w:rPr>
      </w:pPr>
    </w:p>
    <w:p w:rsidR="00590E01" w:rsidRPr="003D14DD" w:rsidRDefault="00590E01" w:rsidP="00590E01">
      <w:pPr>
        <w:jc w:val="both"/>
        <w:rPr>
          <w:b/>
          <w:bCs/>
          <w:sz w:val="20"/>
          <w:szCs w:val="20"/>
        </w:rPr>
      </w:pPr>
    </w:p>
    <w:p w:rsidR="00590E01" w:rsidRPr="003D14DD" w:rsidRDefault="00590E01" w:rsidP="00590E01">
      <w:pPr>
        <w:pStyle w:val="11"/>
        <w:tabs>
          <w:tab w:val="right" w:leader="dot" w:pos="9600"/>
        </w:tabs>
        <w:ind w:firstLine="709"/>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590E01" w:rsidRPr="003D14DD" w:rsidRDefault="00590E01" w:rsidP="00590E01">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590E01" w:rsidRPr="003D14DD" w:rsidRDefault="00590E01" w:rsidP="00590E01">
      <w:pPr>
        <w:tabs>
          <w:tab w:val="left" w:pos="900"/>
        </w:tabs>
        <w:suppressAutoHyphens/>
        <w:overflowPunct w:val="0"/>
        <w:autoSpaceDE w:val="0"/>
        <w:autoSpaceDN w:val="0"/>
        <w:adjustRightInd w:val="0"/>
        <w:ind w:firstLine="709"/>
        <w:rPr>
          <w:i/>
          <w:sz w:val="20"/>
          <w:szCs w:val="20"/>
        </w:rPr>
      </w:pPr>
      <w:r w:rsidRPr="003D14DD">
        <w:rPr>
          <w:i/>
          <w:sz w:val="20"/>
          <w:szCs w:val="20"/>
        </w:rPr>
        <w:t>Методические указания для преподавателя</w:t>
      </w:r>
    </w:p>
    <w:p w:rsidR="00590E01" w:rsidRPr="003D14DD" w:rsidRDefault="00590E01" w:rsidP="00590E01">
      <w:pPr>
        <w:shd w:val="clear" w:color="auto" w:fill="FFFFFF"/>
        <w:ind w:firstLine="709"/>
        <w:jc w:val="both"/>
        <w:rPr>
          <w:sz w:val="20"/>
          <w:szCs w:val="20"/>
        </w:rPr>
      </w:pPr>
      <w:r w:rsidRPr="003D14DD">
        <w:rPr>
          <w:sz w:val="20"/>
          <w:szCs w:val="20"/>
        </w:rPr>
        <w:lastRenderedPageBreak/>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590E01" w:rsidRPr="003D14DD" w:rsidRDefault="00590E01" w:rsidP="00590E01">
      <w:pPr>
        <w:shd w:val="clear" w:color="auto" w:fill="FFFFFF"/>
        <w:ind w:firstLine="709"/>
        <w:jc w:val="both"/>
        <w:rPr>
          <w:sz w:val="20"/>
          <w:szCs w:val="20"/>
        </w:rPr>
      </w:pPr>
      <w:r w:rsidRPr="003D14DD">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590E01" w:rsidRPr="003D14DD" w:rsidRDefault="00590E01" w:rsidP="00590E01">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590E01" w:rsidRPr="003D14DD" w:rsidRDefault="00590E01" w:rsidP="00590E01">
      <w:pPr>
        <w:tabs>
          <w:tab w:val="left" w:pos="900"/>
        </w:tabs>
        <w:suppressAutoHyphens/>
        <w:overflowPunct w:val="0"/>
        <w:autoSpaceDE w:val="0"/>
        <w:autoSpaceDN w:val="0"/>
        <w:adjustRightInd w:val="0"/>
        <w:ind w:firstLine="709"/>
        <w:jc w:val="both"/>
        <w:rPr>
          <w:b/>
          <w:sz w:val="20"/>
          <w:szCs w:val="20"/>
        </w:rPr>
      </w:pPr>
    </w:p>
    <w:p w:rsidR="00590E01" w:rsidRPr="003D14DD" w:rsidRDefault="00590E01" w:rsidP="00590E01">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590E01" w:rsidRPr="003D14DD" w:rsidRDefault="00590E01" w:rsidP="00590E01">
      <w:pPr>
        <w:tabs>
          <w:tab w:val="left" w:pos="900"/>
          <w:tab w:val="left" w:pos="1080"/>
        </w:tabs>
        <w:suppressAutoHyphens/>
        <w:ind w:firstLine="709"/>
        <w:jc w:val="both"/>
        <w:rPr>
          <w:rFonts w:eastAsia="Calibri"/>
          <w:sz w:val="20"/>
          <w:szCs w:val="20"/>
        </w:rPr>
      </w:pPr>
      <w:r w:rsidRPr="003D14DD">
        <w:rPr>
          <w:rFonts w:eastAsia="Calibri"/>
          <w:sz w:val="20"/>
          <w:szCs w:val="20"/>
        </w:rPr>
        <w:t>Методические материалы доступны на сайте «Личная студия» в разделе «Методические указания и пособия».</w:t>
      </w:r>
    </w:p>
    <w:p w:rsidR="00590E01" w:rsidRPr="003D14DD" w:rsidRDefault="00590E01" w:rsidP="00590E01">
      <w:pPr>
        <w:numPr>
          <w:ilvl w:val="0"/>
          <w:numId w:val="27"/>
        </w:numPr>
        <w:tabs>
          <w:tab w:val="left" w:pos="900"/>
          <w:tab w:val="left" w:pos="1080"/>
        </w:tabs>
        <w:jc w:val="both"/>
        <w:rPr>
          <w:rFonts w:eastAsia="Calibri"/>
          <w:sz w:val="20"/>
          <w:szCs w:val="20"/>
        </w:rPr>
      </w:pPr>
      <w:r w:rsidRPr="003D14DD">
        <w:rPr>
          <w:rFonts w:eastAsia="Calibri"/>
          <w:sz w:val="20"/>
          <w:szCs w:val="20"/>
        </w:rPr>
        <w:t>Методические указания  «Введение в технологию обучения».</w:t>
      </w:r>
    </w:p>
    <w:p w:rsidR="00590E01" w:rsidRPr="003D14DD" w:rsidRDefault="00590E01" w:rsidP="00590E01">
      <w:pPr>
        <w:numPr>
          <w:ilvl w:val="0"/>
          <w:numId w:val="27"/>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учебного занятия «</w:t>
      </w:r>
      <w:proofErr w:type="spellStart"/>
      <w:r w:rsidRPr="003D14DD">
        <w:rPr>
          <w:rFonts w:eastAsia="Calibri"/>
          <w:sz w:val="20"/>
          <w:szCs w:val="20"/>
        </w:rPr>
        <w:t>Вебинар</w:t>
      </w:r>
      <w:proofErr w:type="spellEnd"/>
      <w:r w:rsidRPr="003D14DD">
        <w:rPr>
          <w:rFonts w:eastAsia="Calibri"/>
          <w:sz w:val="20"/>
          <w:szCs w:val="20"/>
        </w:rPr>
        <w:t>».</w:t>
      </w:r>
    </w:p>
    <w:p w:rsidR="00590E01" w:rsidRPr="003D14DD" w:rsidRDefault="00590E01" w:rsidP="00590E01">
      <w:pPr>
        <w:numPr>
          <w:ilvl w:val="0"/>
          <w:numId w:val="27"/>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занятия «Семинар - обсуждение устного эссе», «Семинар - обсуждение устного доклада».</w:t>
      </w:r>
    </w:p>
    <w:p w:rsidR="00590E01" w:rsidRPr="003D14DD" w:rsidRDefault="00590E01" w:rsidP="00590E01">
      <w:pPr>
        <w:numPr>
          <w:ilvl w:val="0"/>
          <w:numId w:val="27"/>
        </w:numPr>
        <w:tabs>
          <w:tab w:val="left" w:pos="900"/>
          <w:tab w:val="left" w:pos="1080"/>
        </w:tabs>
        <w:jc w:val="both"/>
        <w:rPr>
          <w:rFonts w:eastAsia="Calibri"/>
          <w:sz w:val="20"/>
          <w:szCs w:val="20"/>
        </w:rPr>
      </w:pPr>
      <w:r w:rsidRPr="003D14DD">
        <w:rPr>
          <w:rFonts w:eastAsia="Calibri"/>
          <w:sz w:val="20"/>
          <w:szCs w:val="20"/>
        </w:rPr>
        <w:t xml:space="preserve">Методические указания по проведению занятия «Семинар – </w:t>
      </w:r>
      <w:proofErr w:type="spellStart"/>
      <w:r w:rsidRPr="003D14DD">
        <w:rPr>
          <w:rFonts w:eastAsia="Calibri"/>
          <w:sz w:val="20"/>
          <w:szCs w:val="20"/>
        </w:rPr>
        <w:t>асессмент</w:t>
      </w:r>
      <w:proofErr w:type="spellEnd"/>
      <w:r w:rsidRPr="003D14DD">
        <w:rPr>
          <w:rFonts w:eastAsia="Calibri"/>
          <w:sz w:val="20"/>
          <w:szCs w:val="20"/>
        </w:rPr>
        <w:t xml:space="preserve"> реферата».</w:t>
      </w:r>
    </w:p>
    <w:p w:rsidR="00590E01" w:rsidRPr="003D14DD" w:rsidRDefault="00590E01" w:rsidP="00590E01">
      <w:pPr>
        <w:numPr>
          <w:ilvl w:val="0"/>
          <w:numId w:val="27"/>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занятия «Семинар – обсуждение реферата».</w:t>
      </w:r>
    </w:p>
    <w:p w:rsidR="00590E01" w:rsidRPr="003D14DD" w:rsidRDefault="00590E01" w:rsidP="00590E01">
      <w:pPr>
        <w:numPr>
          <w:ilvl w:val="0"/>
          <w:numId w:val="27"/>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учебного занятия с компьютерным средством обучения «Практическое занятие - тест-тренинг».</w:t>
      </w:r>
    </w:p>
    <w:p w:rsidR="00590E01" w:rsidRPr="003D14DD" w:rsidRDefault="00590E01" w:rsidP="00590E01">
      <w:pPr>
        <w:numPr>
          <w:ilvl w:val="0"/>
          <w:numId w:val="27"/>
        </w:numPr>
        <w:tabs>
          <w:tab w:val="left" w:pos="900"/>
          <w:tab w:val="left" w:pos="1080"/>
        </w:tabs>
        <w:jc w:val="both"/>
        <w:rPr>
          <w:rFonts w:eastAsia="Calibri"/>
          <w:sz w:val="20"/>
          <w:szCs w:val="20"/>
        </w:rPr>
      </w:pPr>
      <w:r w:rsidRPr="003D14DD">
        <w:rPr>
          <w:rFonts w:eastAsia="Calibri"/>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rFonts w:eastAsia="Calibri"/>
          <w:sz w:val="20"/>
          <w:szCs w:val="20"/>
        </w:rPr>
        <w:t>глоссарный</w:t>
      </w:r>
      <w:proofErr w:type="spellEnd"/>
      <w:r w:rsidRPr="003D14DD">
        <w:rPr>
          <w:rFonts w:eastAsia="Calibri"/>
          <w:sz w:val="20"/>
          <w:szCs w:val="20"/>
        </w:rPr>
        <w:t xml:space="preserve"> тренинг».</w:t>
      </w:r>
    </w:p>
    <w:p w:rsidR="00590E01" w:rsidRPr="003D14DD" w:rsidRDefault="00590E01" w:rsidP="00590E01">
      <w:pPr>
        <w:numPr>
          <w:ilvl w:val="0"/>
          <w:numId w:val="27"/>
        </w:numPr>
        <w:tabs>
          <w:tab w:val="left" w:pos="900"/>
          <w:tab w:val="left" w:pos="1080"/>
        </w:tabs>
        <w:jc w:val="both"/>
        <w:rPr>
          <w:rFonts w:eastAsia="Calibri"/>
          <w:sz w:val="20"/>
          <w:szCs w:val="20"/>
        </w:rPr>
      </w:pPr>
      <w:r w:rsidRPr="003D14DD">
        <w:rPr>
          <w:rFonts w:eastAsia="Calibri"/>
          <w:sz w:val="20"/>
          <w:szCs w:val="20"/>
        </w:rPr>
        <w:t xml:space="preserve">Методические указания по проведению занятия «Практическое занятие - </w:t>
      </w:r>
      <w:proofErr w:type="spellStart"/>
      <w:r w:rsidRPr="003D14DD">
        <w:rPr>
          <w:rFonts w:eastAsia="Calibri"/>
          <w:sz w:val="20"/>
          <w:szCs w:val="20"/>
        </w:rPr>
        <w:t>позетовое</w:t>
      </w:r>
      <w:proofErr w:type="spellEnd"/>
      <w:r w:rsidRPr="003D14DD">
        <w:rPr>
          <w:rFonts w:eastAsia="Calibri"/>
          <w:sz w:val="20"/>
          <w:szCs w:val="20"/>
        </w:rPr>
        <w:t xml:space="preserve"> тестирование».</w:t>
      </w:r>
    </w:p>
    <w:p w:rsidR="00590E01" w:rsidRPr="003D14DD" w:rsidRDefault="00590E01" w:rsidP="00590E01">
      <w:pPr>
        <w:numPr>
          <w:ilvl w:val="0"/>
          <w:numId w:val="27"/>
        </w:numPr>
        <w:tabs>
          <w:tab w:val="left" w:pos="900"/>
          <w:tab w:val="left" w:pos="1080"/>
        </w:tabs>
        <w:jc w:val="both"/>
        <w:rPr>
          <w:rFonts w:eastAsia="Calibri"/>
          <w:sz w:val="20"/>
          <w:szCs w:val="20"/>
        </w:rPr>
      </w:pPr>
      <w:r w:rsidRPr="003D14DD">
        <w:rPr>
          <w:rFonts w:eastAsia="Calibri"/>
          <w:sz w:val="20"/>
          <w:szCs w:val="20"/>
        </w:rPr>
        <w:t>Положение о реализации электронного обучения,  дистанционных образовательных технологий.</w:t>
      </w:r>
    </w:p>
    <w:p w:rsidR="00590E01" w:rsidRPr="003D14DD" w:rsidRDefault="00590E01" w:rsidP="00590E01">
      <w:pPr>
        <w:numPr>
          <w:ilvl w:val="0"/>
          <w:numId w:val="27"/>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занятия «Практическое занятие - алгоритмический тренинг».</w:t>
      </w:r>
    </w:p>
    <w:p w:rsidR="00590E01" w:rsidRPr="003D14DD" w:rsidRDefault="00590E01" w:rsidP="00590E01">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590E01" w:rsidRPr="003D14DD" w:rsidRDefault="00590E01" w:rsidP="00590E01">
      <w:pPr>
        <w:ind w:firstLine="709"/>
        <w:rPr>
          <w:b/>
          <w:sz w:val="20"/>
          <w:szCs w:val="20"/>
        </w:rPr>
      </w:pPr>
    </w:p>
    <w:p w:rsidR="00590E01" w:rsidRPr="003D14DD" w:rsidRDefault="00590E01" w:rsidP="00590E01">
      <w:pPr>
        <w:ind w:firstLine="680"/>
        <w:rPr>
          <w:b/>
          <w:sz w:val="20"/>
          <w:szCs w:val="20"/>
        </w:rPr>
      </w:pPr>
      <w:r w:rsidRPr="003D14DD">
        <w:rPr>
          <w:b/>
          <w:sz w:val="20"/>
          <w:szCs w:val="20"/>
        </w:rPr>
        <w:t>6.3 Особенности реализации дисциплины в отношении лиц из числа инвалидов и лиц с ограниченными возможностями здоровья</w:t>
      </w:r>
    </w:p>
    <w:p w:rsidR="00457D37" w:rsidRPr="00457D37" w:rsidRDefault="00457D37" w:rsidP="00457D37">
      <w:pPr>
        <w:shd w:val="clear" w:color="auto" w:fill="FFFFFF"/>
        <w:ind w:firstLine="709"/>
        <w:jc w:val="both"/>
        <w:rPr>
          <w:rFonts w:eastAsia="Calibri"/>
          <w:sz w:val="20"/>
          <w:szCs w:val="20"/>
        </w:rPr>
      </w:pPr>
      <w:r w:rsidRPr="00457D37">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457D37" w:rsidRPr="00457D37" w:rsidRDefault="00457D37" w:rsidP="00457D37">
      <w:pPr>
        <w:ind w:firstLine="709"/>
        <w:jc w:val="both"/>
        <w:rPr>
          <w:rFonts w:eastAsia="Calibri"/>
          <w:sz w:val="20"/>
          <w:szCs w:val="20"/>
        </w:rPr>
      </w:pPr>
      <w:r w:rsidRPr="00457D37">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457D37">
        <w:rPr>
          <w:rFonts w:eastAsia="Calibri"/>
          <w:sz w:val="20"/>
          <w:szCs w:val="20"/>
        </w:rPr>
        <w:t>тифлоинформационных</w:t>
      </w:r>
      <w:proofErr w:type="spellEnd"/>
      <w:r w:rsidRPr="00457D37">
        <w:rPr>
          <w:rFonts w:eastAsia="Calibri"/>
          <w:sz w:val="20"/>
          <w:szCs w:val="20"/>
        </w:rPr>
        <w:t xml:space="preserve"> устройств.</w:t>
      </w:r>
    </w:p>
    <w:p w:rsidR="00457D37" w:rsidRPr="00457D37" w:rsidRDefault="00457D37" w:rsidP="00457D37">
      <w:pPr>
        <w:shd w:val="clear" w:color="auto" w:fill="FFFFFF"/>
        <w:tabs>
          <w:tab w:val="left" w:pos="993"/>
        </w:tabs>
        <w:ind w:firstLine="709"/>
        <w:jc w:val="both"/>
        <w:rPr>
          <w:rFonts w:eastAsia="Calibri"/>
          <w:sz w:val="20"/>
          <w:szCs w:val="20"/>
        </w:rPr>
      </w:pPr>
      <w:r w:rsidRPr="00457D37">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457D37" w:rsidRPr="00457D37" w:rsidRDefault="00457D37" w:rsidP="00457D37">
      <w:pPr>
        <w:ind w:firstLine="709"/>
        <w:jc w:val="both"/>
        <w:rPr>
          <w:rFonts w:eastAsia="Calibri"/>
          <w:sz w:val="20"/>
          <w:szCs w:val="20"/>
        </w:rPr>
      </w:pPr>
      <w:r w:rsidRPr="00457D37">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457D37" w:rsidRPr="00457D37" w:rsidRDefault="00457D37" w:rsidP="00457D37">
      <w:pPr>
        <w:ind w:firstLine="709"/>
        <w:jc w:val="both"/>
        <w:rPr>
          <w:rFonts w:eastAsia="Calibri"/>
          <w:sz w:val="20"/>
          <w:szCs w:val="20"/>
        </w:rPr>
      </w:pPr>
      <w:r w:rsidRPr="00457D37">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457D37" w:rsidRPr="00457D37" w:rsidRDefault="00457D37" w:rsidP="00457D37">
      <w:pPr>
        <w:ind w:firstLine="709"/>
        <w:jc w:val="both"/>
        <w:rPr>
          <w:rFonts w:eastAsia="Calibri"/>
          <w:sz w:val="20"/>
          <w:szCs w:val="20"/>
        </w:rPr>
      </w:pPr>
      <w:r w:rsidRPr="00457D37">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457D37" w:rsidRPr="00457D37" w:rsidRDefault="00457D37" w:rsidP="00457D37">
      <w:pPr>
        <w:shd w:val="clear" w:color="auto" w:fill="FFFFFF"/>
        <w:tabs>
          <w:tab w:val="left" w:pos="888"/>
        </w:tabs>
        <w:ind w:firstLine="709"/>
        <w:jc w:val="both"/>
        <w:rPr>
          <w:rFonts w:eastAsia="Calibri"/>
          <w:sz w:val="20"/>
          <w:szCs w:val="20"/>
        </w:rPr>
      </w:pPr>
      <w:r w:rsidRPr="00457D37">
        <w:rPr>
          <w:rFonts w:eastAsia="Calibri"/>
          <w:sz w:val="20"/>
          <w:szCs w:val="20"/>
        </w:rPr>
        <w:t>-</w:t>
      </w:r>
      <w:r w:rsidRPr="00457D37">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457D37" w:rsidRPr="00457D37" w:rsidRDefault="00457D37" w:rsidP="00457D37">
      <w:pPr>
        <w:ind w:firstLine="709"/>
        <w:jc w:val="both"/>
        <w:rPr>
          <w:rFonts w:eastAsia="Calibri"/>
          <w:sz w:val="20"/>
          <w:szCs w:val="20"/>
        </w:rPr>
      </w:pPr>
      <w:r w:rsidRPr="00457D37">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457D37" w:rsidRPr="00457D37" w:rsidRDefault="00457D37" w:rsidP="00457D37">
      <w:pPr>
        <w:ind w:firstLine="709"/>
        <w:jc w:val="both"/>
        <w:rPr>
          <w:rFonts w:eastAsia="Calibri"/>
          <w:sz w:val="20"/>
          <w:szCs w:val="20"/>
        </w:rPr>
      </w:pPr>
      <w:r w:rsidRPr="00457D37">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457D37" w:rsidRPr="00457D37" w:rsidRDefault="00457D37" w:rsidP="00457D37">
      <w:pPr>
        <w:ind w:firstLine="709"/>
        <w:jc w:val="both"/>
        <w:rPr>
          <w:rFonts w:eastAsia="Calibri"/>
          <w:sz w:val="20"/>
          <w:szCs w:val="20"/>
        </w:rPr>
      </w:pPr>
      <w:r w:rsidRPr="00457D37">
        <w:rPr>
          <w:rFonts w:eastAsia="Calibri"/>
          <w:sz w:val="20"/>
          <w:szCs w:val="20"/>
        </w:rPr>
        <w:lastRenderedPageBreak/>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457D37" w:rsidRPr="00457D37" w:rsidRDefault="00457D37" w:rsidP="00457D37">
      <w:pPr>
        <w:ind w:firstLine="709"/>
        <w:jc w:val="both"/>
        <w:rPr>
          <w:rFonts w:eastAsia="Calibri"/>
          <w:sz w:val="20"/>
          <w:szCs w:val="20"/>
        </w:rPr>
      </w:pPr>
      <w:r w:rsidRPr="00457D37">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457D37" w:rsidRPr="00457D37" w:rsidRDefault="00457D37" w:rsidP="00457D37">
      <w:pPr>
        <w:ind w:firstLine="709"/>
        <w:jc w:val="both"/>
        <w:rPr>
          <w:rFonts w:eastAsia="Calibri"/>
          <w:sz w:val="20"/>
          <w:szCs w:val="20"/>
        </w:rPr>
      </w:pPr>
      <w:r w:rsidRPr="00457D37">
        <w:rPr>
          <w:rFonts w:eastAsia="Calibri"/>
          <w:sz w:val="20"/>
          <w:szCs w:val="20"/>
        </w:rPr>
        <w:t>- продолжительность сдачи экзамена, проводимого в письменной форме, - не более чем на 90 минут;</w:t>
      </w:r>
    </w:p>
    <w:p w:rsidR="00457D37" w:rsidRPr="00457D37" w:rsidRDefault="00457D37" w:rsidP="00457D37">
      <w:pPr>
        <w:ind w:firstLine="709"/>
        <w:jc w:val="both"/>
        <w:rPr>
          <w:rFonts w:eastAsia="Calibri"/>
          <w:sz w:val="20"/>
          <w:szCs w:val="20"/>
        </w:rPr>
      </w:pPr>
      <w:r w:rsidRPr="00457D37">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457D37" w:rsidRPr="00457D37" w:rsidRDefault="00457D37" w:rsidP="00457D37">
      <w:pPr>
        <w:ind w:firstLine="709"/>
        <w:jc w:val="both"/>
        <w:rPr>
          <w:rFonts w:eastAsia="Calibri"/>
          <w:sz w:val="20"/>
          <w:szCs w:val="20"/>
        </w:rPr>
      </w:pPr>
      <w:r w:rsidRPr="00457D37">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457D37" w:rsidRPr="00457D37" w:rsidRDefault="00457D37" w:rsidP="00457D37">
      <w:pPr>
        <w:ind w:firstLine="709"/>
        <w:jc w:val="both"/>
        <w:rPr>
          <w:rFonts w:eastAsia="Calibri"/>
          <w:sz w:val="20"/>
          <w:szCs w:val="20"/>
        </w:rPr>
      </w:pPr>
      <w:r w:rsidRPr="00457D37">
        <w:rPr>
          <w:rFonts w:eastAsia="Calibri"/>
          <w:sz w:val="20"/>
          <w:szCs w:val="20"/>
        </w:rPr>
        <w:t>а) для слепых:</w:t>
      </w:r>
    </w:p>
    <w:p w:rsidR="00457D37" w:rsidRPr="00457D37" w:rsidRDefault="00457D37" w:rsidP="00457D37">
      <w:pPr>
        <w:shd w:val="clear" w:color="auto" w:fill="FFFFFF"/>
        <w:tabs>
          <w:tab w:val="left" w:pos="955"/>
        </w:tabs>
        <w:ind w:firstLine="709"/>
        <w:jc w:val="both"/>
        <w:rPr>
          <w:rFonts w:eastAsia="Calibri"/>
          <w:sz w:val="20"/>
          <w:szCs w:val="20"/>
        </w:rPr>
      </w:pPr>
      <w:r w:rsidRPr="00457D37">
        <w:rPr>
          <w:rFonts w:eastAsia="Calibri"/>
          <w:sz w:val="20"/>
          <w:szCs w:val="20"/>
        </w:rPr>
        <w:t>-</w:t>
      </w:r>
      <w:r w:rsidRPr="00457D37">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457D37" w:rsidRPr="00457D37" w:rsidRDefault="00457D37" w:rsidP="00457D37">
      <w:pPr>
        <w:ind w:firstLine="709"/>
        <w:jc w:val="both"/>
        <w:rPr>
          <w:rFonts w:eastAsia="Calibri"/>
          <w:sz w:val="20"/>
          <w:szCs w:val="20"/>
        </w:rPr>
      </w:pPr>
      <w:r w:rsidRPr="00457D37">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457D37">
        <w:rPr>
          <w:rFonts w:eastAsia="Calibri"/>
          <w:sz w:val="20"/>
          <w:szCs w:val="20"/>
        </w:rPr>
        <w:t>надиктовываются</w:t>
      </w:r>
      <w:proofErr w:type="spellEnd"/>
      <w:r w:rsidRPr="00457D37">
        <w:rPr>
          <w:rFonts w:eastAsia="Calibri"/>
          <w:sz w:val="20"/>
          <w:szCs w:val="20"/>
        </w:rPr>
        <w:t xml:space="preserve"> ассистенту;</w:t>
      </w:r>
    </w:p>
    <w:p w:rsidR="00457D37" w:rsidRPr="00457D37" w:rsidRDefault="00457D37" w:rsidP="00457D37">
      <w:pPr>
        <w:ind w:firstLine="709"/>
        <w:jc w:val="both"/>
        <w:rPr>
          <w:rFonts w:eastAsia="Calibri"/>
          <w:sz w:val="20"/>
          <w:szCs w:val="20"/>
        </w:rPr>
      </w:pPr>
      <w:r w:rsidRPr="00457D37">
        <w:rPr>
          <w:rFonts w:eastAsia="Calibri"/>
          <w:sz w:val="20"/>
          <w:szCs w:val="20"/>
        </w:rPr>
        <w:t>б) для слабовидящих:</w:t>
      </w:r>
    </w:p>
    <w:p w:rsidR="00457D37" w:rsidRPr="00457D37" w:rsidRDefault="00457D37" w:rsidP="00457D37">
      <w:pPr>
        <w:ind w:firstLine="709"/>
        <w:jc w:val="both"/>
        <w:rPr>
          <w:rFonts w:eastAsia="Calibri"/>
          <w:sz w:val="20"/>
          <w:szCs w:val="20"/>
        </w:rPr>
      </w:pPr>
      <w:r w:rsidRPr="00457D37">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457D37">
        <w:rPr>
          <w:rFonts w:eastAsia="Calibri"/>
          <w:sz w:val="20"/>
          <w:szCs w:val="20"/>
        </w:rPr>
        <w:t>Jaws</w:t>
      </w:r>
      <w:proofErr w:type="spellEnd"/>
      <w:r w:rsidRPr="00457D37">
        <w:rPr>
          <w:rFonts w:eastAsia="Calibri"/>
          <w:sz w:val="20"/>
          <w:szCs w:val="20"/>
        </w:rPr>
        <w:t>;</w:t>
      </w:r>
    </w:p>
    <w:p w:rsidR="00457D37" w:rsidRPr="00457D37" w:rsidRDefault="00457D37" w:rsidP="00457D37">
      <w:pPr>
        <w:ind w:firstLine="709"/>
        <w:jc w:val="both"/>
        <w:rPr>
          <w:rFonts w:eastAsia="Calibri"/>
          <w:sz w:val="20"/>
          <w:szCs w:val="20"/>
        </w:rPr>
      </w:pPr>
      <w:r w:rsidRPr="00457D37">
        <w:rPr>
          <w:rFonts w:eastAsia="Calibri"/>
          <w:sz w:val="20"/>
          <w:szCs w:val="20"/>
        </w:rPr>
        <w:t>- обеспечивается индивидуальное равномерное освещение не менее 300 люкс;</w:t>
      </w:r>
    </w:p>
    <w:p w:rsidR="00457D37" w:rsidRPr="00457D37" w:rsidRDefault="00457D37" w:rsidP="00457D37">
      <w:pPr>
        <w:ind w:firstLine="709"/>
        <w:jc w:val="both"/>
        <w:rPr>
          <w:rFonts w:eastAsia="Calibri"/>
          <w:sz w:val="20"/>
          <w:szCs w:val="20"/>
        </w:rPr>
      </w:pPr>
      <w:r w:rsidRPr="00457D37">
        <w:rPr>
          <w:rFonts w:eastAsia="Calibri"/>
          <w:sz w:val="20"/>
          <w:szCs w:val="20"/>
        </w:rPr>
        <w:t xml:space="preserve">- при необходимости обучающимся предоставляется увеличивающее </w:t>
      </w:r>
      <w:proofErr w:type="spellStart"/>
      <w:r w:rsidRPr="00457D37">
        <w:rPr>
          <w:rFonts w:eastAsia="Calibri"/>
          <w:sz w:val="20"/>
          <w:szCs w:val="20"/>
        </w:rPr>
        <w:t>устройство,допускается</w:t>
      </w:r>
      <w:proofErr w:type="spellEnd"/>
      <w:r w:rsidRPr="00457D37">
        <w:rPr>
          <w:rFonts w:eastAsia="Calibri"/>
          <w:sz w:val="20"/>
          <w:szCs w:val="20"/>
        </w:rPr>
        <w:t xml:space="preserve"> использование увеличивающих устройств, имеющихся у обучающихся;</w:t>
      </w:r>
    </w:p>
    <w:p w:rsidR="00457D37" w:rsidRPr="00457D37" w:rsidRDefault="00457D37" w:rsidP="00457D37">
      <w:pPr>
        <w:ind w:firstLine="709"/>
        <w:jc w:val="both"/>
        <w:rPr>
          <w:rFonts w:eastAsia="Calibri"/>
          <w:sz w:val="20"/>
          <w:szCs w:val="20"/>
        </w:rPr>
      </w:pPr>
      <w:r w:rsidRPr="00457D37">
        <w:rPr>
          <w:rFonts w:eastAsia="Calibri"/>
          <w:sz w:val="20"/>
          <w:szCs w:val="20"/>
        </w:rPr>
        <w:t>в) для глухих и слабослышащих, с тяжелыми нарушениями речи:</w:t>
      </w:r>
    </w:p>
    <w:p w:rsidR="00457D37" w:rsidRPr="00457D37" w:rsidRDefault="00457D37" w:rsidP="00457D37">
      <w:pPr>
        <w:ind w:firstLine="709"/>
        <w:jc w:val="both"/>
        <w:rPr>
          <w:rFonts w:eastAsia="Calibri"/>
          <w:sz w:val="20"/>
          <w:szCs w:val="20"/>
        </w:rPr>
      </w:pPr>
      <w:r w:rsidRPr="00457D37">
        <w:rPr>
          <w:rFonts w:eastAsia="Calibri"/>
          <w:sz w:val="20"/>
          <w:szCs w:val="20"/>
        </w:rPr>
        <w:t>- имеется в наличии информационная система "Исток" для слабослышащих коллективного пользования;</w:t>
      </w:r>
    </w:p>
    <w:p w:rsidR="00457D37" w:rsidRPr="00457D37" w:rsidRDefault="00457D37" w:rsidP="00457D37">
      <w:pPr>
        <w:ind w:firstLine="709"/>
        <w:jc w:val="both"/>
        <w:rPr>
          <w:rFonts w:eastAsia="Calibri"/>
          <w:sz w:val="20"/>
          <w:szCs w:val="20"/>
        </w:rPr>
      </w:pPr>
      <w:r w:rsidRPr="00457D37">
        <w:rPr>
          <w:rFonts w:eastAsia="Calibri"/>
          <w:sz w:val="20"/>
          <w:szCs w:val="20"/>
        </w:rPr>
        <w:t>- по их желанию испытания проводятся в электронной или письменной форме;</w:t>
      </w:r>
    </w:p>
    <w:p w:rsidR="00457D37" w:rsidRPr="00457D37" w:rsidRDefault="00457D37" w:rsidP="00457D37">
      <w:pPr>
        <w:ind w:firstLine="709"/>
        <w:jc w:val="both"/>
        <w:rPr>
          <w:rFonts w:eastAsia="Calibri"/>
          <w:sz w:val="20"/>
          <w:szCs w:val="20"/>
        </w:rPr>
      </w:pPr>
      <w:r w:rsidRPr="00457D37">
        <w:rPr>
          <w:rFonts w:eastAsia="Calibri"/>
          <w:sz w:val="20"/>
          <w:szCs w:val="20"/>
        </w:rPr>
        <w:t>г) для лиц с нарушениями опорно-двигательного аппарата:</w:t>
      </w:r>
    </w:p>
    <w:p w:rsidR="00457D37" w:rsidRPr="00457D37" w:rsidRDefault="00457D37" w:rsidP="00457D37">
      <w:pPr>
        <w:ind w:firstLine="709"/>
        <w:jc w:val="both"/>
        <w:rPr>
          <w:rFonts w:eastAsia="Calibri"/>
          <w:sz w:val="20"/>
          <w:szCs w:val="20"/>
        </w:rPr>
      </w:pPr>
      <w:r w:rsidRPr="00457D37">
        <w:rPr>
          <w:rFonts w:eastAsia="Calibri"/>
          <w:sz w:val="20"/>
          <w:szCs w:val="20"/>
        </w:rPr>
        <w:t xml:space="preserve">- тестовые и </w:t>
      </w:r>
      <w:proofErr w:type="spellStart"/>
      <w:r w:rsidRPr="00457D37">
        <w:rPr>
          <w:rFonts w:eastAsia="Calibri"/>
          <w:sz w:val="20"/>
          <w:szCs w:val="20"/>
        </w:rPr>
        <w:t>тренинговые</w:t>
      </w:r>
      <w:proofErr w:type="spellEnd"/>
      <w:r w:rsidRPr="00457D37">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457D37" w:rsidRPr="00457D37" w:rsidRDefault="00457D37" w:rsidP="00457D37">
      <w:pPr>
        <w:ind w:firstLine="709"/>
        <w:jc w:val="both"/>
        <w:rPr>
          <w:rFonts w:eastAsia="Calibri"/>
          <w:sz w:val="20"/>
          <w:szCs w:val="20"/>
        </w:rPr>
      </w:pPr>
      <w:r w:rsidRPr="00457D37">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457D37" w:rsidRPr="00457D37" w:rsidRDefault="00457D37" w:rsidP="00457D37">
      <w:pPr>
        <w:ind w:firstLine="709"/>
        <w:jc w:val="both"/>
        <w:rPr>
          <w:rFonts w:eastAsia="Calibri"/>
          <w:sz w:val="20"/>
          <w:szCs w:val="20"/>
        </w:rPr>
      </w:pPr>
      <w:r w:rsidRPr="00457D37">
        <w:rPr>
          <w:rFonts w:eastAsia="Calibri"/>
          <w:sz w:val="20"/>
          <w:szCs w:val="20"/>
        </w:rPr>
        <w:t>- по их желанию испытания проводятся в устной форме.</w:t>
      </w:r>
    </w:p>
    <w:p w:rsidR="00457D37" w:rsidRPr="00457D37" w:rsidRDefault="00457D37" w:rsidP="00457D37">
      <w:pPr>
        <w:ind w:firstLine="709"/>
        <w:jc w:val="both"/>
        <w:rPr>
          <w:rFonts w:eastAsia="Calibri"/>
          <w:sz w:val="20"/>
          <w:szCs w:val="20"/>
        </w:rPr>
      </w:pPr>
      <w:r w:rsidRPr="00457D37">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590E01" w:rsidRPr="003D14DD" w:rsidRDefault="00590E01" w:rsidP="00590E01">
      <w:pPr>
        <w:ind w:firstLine="709"/>
        <w:rPr>
          <w:b/>
          <w:sz w:val="20"/>
          <w:szCs w:val="20"/>
        </w:rPr>
      </w:pPr>
    </w:p>
    <w:p w:rsidR="00590E01" w:rsidRPr="003D14DD" w:rsidRDefault="00590E01" w:rsidP="00590E01">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590E01" w:rsidRPr="003D14DD" w:rsidRDefault="00590E01" w:rsidP="00590E01">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590E01" w:rsidRPr="003D14DD" w:rsidRDefault="00590E01" w:rsidP="00590E01">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590E01" w:rsidRPr="003D14DD" w:rsidRDefault="00590E01" w:rsidP="00590E01">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590E01" w:rsidRPr="003D14DD" w:rsidRDefault="00590E01" w:rsidP="00590E01">
      <w:pPr>
        <w:shd w:val="clear" w:color="auto" w:fill="FFFFFF"/>
        <w:tabs>
          <w:tab w:val="left" w:pos="984"/>
        </w:tabs>
        <w:ind w:firstLine="709"/>
        <w:jc w:val="both"/>
        <w:rPr>
          <w:sz w:val="20"/>
          <w:szCs w:val="20"/>
        </w:rPr>
      </w:pPr>
      <w:r w:rsidRPr="003D14DD">
        <w:rPr>
          <w:sz w:val="20"/>
          <w:szCs w:val="20"/>
        </w:rPr>
        <w:t>-</w:t>
      </w:r>
      <w:r w:rsidRPr="003D14DD">
        <w:rPr>
          <w:sz w:val="20"/>
          <w:szCs w:val="20"/>
        </w:rPr>
        <w:tab/>
        <w:t>систематизация    и    закрепление    полученных    теоретических    знаний    и    практических навыков;</w:t>
      </w:r>
    </w:p>
    <w:p w:rsidR="00590E01" w:rsidRPr="003D14DD" w:rsidRDefault="00590E01" w:rsidP="00590E01">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590E01" w:rsidRPr="003D14DD" w:rsidRDefault="00590E01" w:rsidP="00590E01">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590E01" w:rsidRPr="003D14DD" w:rsidRDefault="00590E01" w:rsidP="00590E01">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590E01" w:rsidRPr="003D14DD" w:rsidRDefault="00590E01" w:rsidP="00590E01">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590E01" w:rsidRPr="003D14DD" w:rsidRDefault="00590E01" w:rsidP="00590E01">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590E01" w:rsidRPr="003D14DD" w:rsidRDefault="00590E01" w:rsidP="00590E01">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590E01" w:rsidRPr="003D14DD" w:rsidRDefault="00590E01" w:rsidP="00590E01">
      <w:pPr>
        <w:shd w:val="clear" w:color="auto" w:fill="FFFFFF"/>
        <w:ind w:firstLine="709"/>
        <w:jc w:val="both"/>
        <w:rPr>
          <w:sz w:val="20"/>
          <w:szCs w:val="20"/>
        </w:rPr>
      </w:pPr>
      <w:r w:rsidRPr="003D14DD">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590E01" w:rsidRPr="003D14DD" w:rsidRDefault="00590E01" w:rsidP="00590E01">
      <w:pPr>
        <w:shd w:val="clear" w:color="auto" w:fill="FFFFFF"/>
        <w:ind w:firstLine="709"/>
        <w:jc w:val="both"/>
        <w:rPr>
          <w:sz w:val="20"/>
          <w:szCs w:val="20"/>
        </w:rPr>
      </w:pPr>
      <w:r w:rsidRPr="003D14DD">
        <w:rPr>
          <w:sz w:val="20"/>
          <w:szCs w:val="20"/>
        </w:rPr>
        <w:t>Самостоятельная работа должна:</w:t>
      </w:r>
    </w:p>
    <w:p w:rsidR="00590E01" w:rsidRPr="003D14DD" w:rsidRDefault="00590E01" w:rsidP="00590E01">
      <w:pPr>
        <w:shd w:val="clear" w:color="auto" w:fill="FFFFFF"/>
        <w:tabs>
          <w:tab w:val="left" w:pos="907"/>
        </w:tabs>
        <w:ind w:firstLine="709"/>
        <w:jc w:val="both"/>
        <w:rPr>
          <w:sz w:val="20"/>
          <w:szCs w:val="20"/>
        </w:rPr>
      </w:pPr>
      <w:r w:rsidRPr="003D14DD">
        <w:rPr>
          <w:sz w:val="20"/>
          <w:szCs w:val="20"/>
        </w:rPr>
        <w:lastRenderedPageBreak/>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590E01" w:rsidRPr="003D14DD" w:rsidRDefault="00590E01" w:rsidP="00590E01">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590E01" w:rsidRPr="003D14DD" w:rsidRDefault="00590E01" w:rsidP="00590E01">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590E01" w:rsidRPr="003D14DD" w:rsidRDefault="00590E01" w:rsidP="00590E01">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иметь учебную, научную и/или практическую направленность;</w:t>
      </w:r>
    </w:p>
    <w:p w:rsidR="00590E01" w:rsidRPr="003D14DD" w:rsidRDefault="00590E01" w:rsidP="00590E01">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590E01" w:rsidRPr="003D14DD" w:rsidRDefault="00590E01" w:rsidP="00590E01">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590E01" w:rsidRPr="003D14DD" w:rsidRDefault="00590E01" w:rsidP="00590E01">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590E01" w:rsidRPr="003D14DD" w:rsidRDefault="00590E01" w:rsidP="00590E01">
      <w:pPr>
        <w:ind w:firstLine="708"/>
        <w:jc w:val="both"/>
        <w:rPr>
          <w:b/>
          <w:bCs/>
          <w:sz w:val="20"/>
          <w:szCs w:val="20"/>
        </w:rPr>
      </w:pPr>
    </w:p>
    <w:p w:rsidR="00590E01" w:rsidRPr="003D14DD" w:rsidRDefault="00925A1C" w:rsidP="00590E01">
      <w:pPr>
        <w:tabs>
          <w:tab w:val="left" w:pos="900"/>
        </w:tabs>
        <w:ind w:firstLine="709"/>
        <w:rPr>
          <w:b/>
          <w:sz w:val="20"/>
          <w:szCs w:val="20"/>
        </w:rPr>
      </w:pPr>
      <w:r>
        <w:rPr>
          <w:b/>
          <w:bCs/>
          <w:sz w:val="20"/>
          <w:szCs w:val="20"/>
        </w:rPr>
        <w:t>7</w:t>
      </w:r>
      <w:r w:rsidR="00590E01" w:rsidRPr="003D14DD">
        <w:rPr>
          <w:b/>
          <w:sz w:val="20"/>
          <w:szCs w:val="20"/>
        </w:rPr>
        <w:t>. Учебно-методическое и информационное обеспечение дисциплины</w:t>
      </w:r>
    </w:p>
    <w:p w:rsidR="00590E01" w:rsidRPr="003D14DD" w:rsidRDefault="00925A1C" w:rsidP="00590E01">
      <w:pPr>
        <w:ind w:firstLine="680"/>
        <w:rPr>
          <w:b/>
          <w:sz w:val="20"/>
          <w:szCs w:val="20"/>
        </w:rPr>
      </w:pPr>
      <w:r>
        <w:rPr>
          <w:b/>
          <w:sz w:val="20"/>
          <w:szCs w:val="20"/>
        </w:rPr>
        <w:t>7</w:t>
      </w:r>
      <w:r w:rsidR="00590E01" w:rsidRPr="003D14DD">
        <w:rPr>
          <w:b/>
          <w:sz w:val="20"/>
          <w:szCs w:val="20"/>
        </w:rPr>
        <w:t xml:space="preserve">.1 Рекомендуемая литература </w:t>
      </w:r>
    </w:p>
    <w:p w:rsidR="00590E01" w:rsidRPr="003D14DD" w:rsidRDefault="00590E01" w:rsidP="00590E01">
      <w:pPr>
        <w:tabs>
          <w:tab w:val="left" w:pos="900"/>
          <w:tab w:val="left" w:pos="1134"/>
        </w:tabs>
        <w:suppressAutoHyphens/>
        <w:ind w:firstLine="709"/>
        <w:jc w:val="both"/>
        <w:rPr>
          <w:b/>
          <w:sz w:val="20"/>
          <w:szCs w:val="20"/>
        </w:rPr>
      </w:pPr>
    </w:p>
    <w:p w:rsidR="00590E01" w:rsidRPr="003D14DD" w:rsidRDefault="00590E01" w:rsidP="00590E01">
      <w:pPr>
        <w:tabs>
          <w:tab w:val="left" w:pos="900"/>
          <w:tab w:val="left" w:pos="1134"/>
        </w:tabs>
        <w:suppressAutoHyphens/>
        <w:ind w:firstLine="709"/>
        <w:jc w:val="both"/>
        <w:rPr>
          <w:b/>
          <w:sz w:val="20"/>
          <w:szCs w:val="20"/>
        </w:rPr>
      </w:pPr>
      <w:r w:rsidRPr="003D14DD">
        <w:rPr>
          <w:b/>
          <w:sz w:val="20"/>
          <w:szCs w:val="20"/>
        </w:rPr>
        <w:t>Основная учебная и научная литература</w:t>
      </w:r>
    </w:p>
    <w:p w:rsidR="00A155BC" w:rsidRPr="00A155BC" w:rsidRDefault="00A155BC" w:rsidP="00A155BC">
      <w:pPr>
        <w:pStyle w:val="afffc"/>
        <w:numPr>
          <w:ilvl w:val="0"/>
          <w:numId w:val="40"/>
        </w:numPr>
        <w:rPr>
          <w:sz w:val="20"/>
          <w:szCs w:val="20"/>
        </w:rPr>
      </w:pPr>
      <w:proofErr w:type="spellStart"/>
      <w:r w:rsidRPr="00A155BC">
        <w:rPr>
          <w:sz w:val="20"/>
          <w:szCs w:val="20"/>
        </w:rPr>
        <w:t>Перевозкин</w:t>
      </w:r>
      <w:proofErr w:type="spellEnd"/>
      <w:r w:rsidRPr="00A155BC">
        <w:rPr>
          <w:sz w:val="20"/>
          <w:szCs w:val="20"/>
        </w:rPr>
        <w:t xml:space="preserve">, С. Б. Математические методы в психологии : учебное пособие / С. Б. </w:t>
      </w:r>
      <w:proofErr w:type="spellStart"/>
      <w:r w:rsidRPr="00A155BC">
        <w:rPr>
          <w:sz w:val="20"/>
          <w:szCs w:val="20"/>
        </w:rPr>
        <w:t>Перевозкин</w:t>
      </w:r>
      <w:proofErr w:type="spellEnd"/>
      <w:r w:rsidRPr="00A155BC">
        <w:rPr>
          <w:sz w:val="20"/>
          <w:szCs w:val="20"/>
        </w:rPr>
        <w:t xml:space="preserve">, Ю. М. </w:t>
      </w:r>
      <w:proofErr w:type="spellStart"/>
      <w:r w:rsidRPr="00A155BC">
        <w:rPr>
          <w:sz w:val="20"/>
          <w:szCs w:val="20"/>
        </w:rPr>
        <w:t>Перевозкина</w:t>
      </w:r>
      <w:proofErr w:type="spellEnd"/>
      <w:r w:rsidRPr="00A155BC">
        <w:rPr>
          <w:sz w:val="20"/>
          <w:szCs w:val="20"/>
        </w:rPr>
        <w:t>. — Москва : Ай Пи Ар Медиа, 2021. — 161 c. — ISBN 978-5-4497-1174-8. — Текст : электронный // Электронно-библиотечная система IPR BOOKS : [сайт]. — URL: https://www.iprbookshop.ru/108233.html</w:t>
      </w:r>
    </w:p>
    <w:p w:rsidR="00A155BC" w:rsidRPr="00A155BC" w:rsidRDefault="00A155BC" w:rsidP="00A155BC">
      <w:pPr>
        <w:pStyle w:val="afffc"/>
        <w:numPr>
          <w:ilvl w:val="0"/>
          <w:numId w:val="40"/>
        </w:numPr>
        <w:rPr>
          <w:sz w:val="20"/>
          <w:szCs w:val="20"/>
        </w:rPr>
      </w:pPr>
      <w:r w:rsidRPr="00A155BC">
        <w:rPr>
          <w:sz w:val="20"/>
          <w:szCs w:val="20"/>
        </w:rPr>
        <w:t xml:space="preserve">Семенов, В. А. Математические методы в гуманитарных исследованиях : учебное пособие / В. А. Семенов, В. А. </w:t>
      </w:r>
      <w:proofErr w:type="spellStart"/>
      <w:r w:rsidRPr="00A155BC">
        <w:rPr>
          <w:sz w:val="20"/>
          <w:szCs w:val="20"/>
        </w:rPr>
        <w:t>Макаридина</w:t>
      </w:r>
      <w:proofErr w:type="spellEnd"/>
      <w:r w:rsidRPr="00A155BC">
        <w:rPr>
          <w:sz w:val="20"/>
          <w:szCs w:val="20"/>
        </w:rPr>
        <w:t xml:space="preserve">. — Москва : Ай Пи Ар Медиа, 2020. — 273 c. — ISBN 978-5-4497-0485-6. — Текст : электронный // Электронно-библиотечная система IPR BOOKS : [сайт]. — URL: https://www.iprbookshop.ru/93993.html </w:t>
      </w:r>
    </w:p>
    <w:p w:rsidR="00590E01" w:rsidRPr="003D14DD" w:rsidRDefault="00590E01" w:rsidP="00590E01">
      <w:pPr>
        <w:tabs>
          <w:tab w:val="left" w:pos="900"/>
          <w:tab w:val="left" w:pos="1134"/>
        </w:tabs>
        <w:suppressAutoHyphens/>
        <w:ind w:firstLine="709"/>
        <w:jc w:val="both"/>
        <w:rPr>
          <w:b/>
          <w:sz w:val="20"/>
          <w:szCs w:val="20"/>
        </w:rPr>
      </w:pPr>
    </w:p>
    <w:p w:rsidR="00590E01" w:rsidRPr="003D14DD" w:rsidRDefault="00590E01" w:rsidP="00590E01">
      <w:pPr>
        <w:tabs>
          <w:tab w:val="left" w:pos="900"/>
          <w:tab w:val="left" w:pos="1134"/>
        </w:tabs>
        <w:suppressAutoHyphens/>
        <w:ind w:firstLine="709"/>
        <w:jc w:val="both"/>
        <w:rPr>
          <w:b/>
          <w:sz w:val="20"/>
          <w:szCs w:val="20"/>
        </w:rPr>
      </w:pPr>
      <w:r w:rsidRPr="003D14DD">
        <w:rPr>
          <w:b/>
          <w:sz w:val="20"/>
          <w:szCs w:val="20"/>
        </w:rPr>
        <w:t>Дополнительная литература</w:t>
      </w:r>
    </w:p>
    <w:p w:rsidR="00A155BC" w:rsidRPr="00A155BC" w:rsidRDefault="00A155BC" w:rsidP="00A155BC">
      <w:pPr>
        <w:pStyle w:val="afffc"/>
        <w:numPr>
          <w:ilvl w:val="0"/>
          <w:numId w:val="41"/>
        </w:numPr>
        <w:rPr>
          <w:sz w:val="20"/>
          <w:szCs w:val="20"/>
        </w:rPr>
      </w:pPr>
      <w:r w:rsidRPr="00A155BC">
        <w:rPr>
          <w:sz w:val="20"/>
          <w:szCs w:val="20"/>
        </w:rPr>
        <w:t>Математические методы в психологии [Электронный ресурс] : учебное пособие / . — Электрон. текстовые данные. — Ставрополь: Северо-Кавказский федеральный университет, 2017. — 112 c. — 2227-8397. — Режим доступа: http://www.iprbookshop.ru/75582</w:t>
      </w:r>
    </w:p>
    <w:p w:rsidR="00A155BC" w:rsidRPr="00A155BC" w:rsidRDefault="00A155BC" w:rsidP="00A155BC">
      <w:pPr>
        <w:pStyle w:val="afffc"/>
        <w:numPr>
          <w:ilvl w:val="0"/>
          <w:numId w:val="41"/>
        </w:numPr>
        <w:rPr>
          <w:sz w:val="20"/>
          <w:szCs w:val="20"/>
        </w:rPr>
      </w:pPr>
      <w:r w:rsidRPr="00A155BC">
        <w:rPr>
          <w:sz w:val="20"/>
          <w:szCs w:val="20"/>
        </w:rPr>
        <w:t>Скорнякова А.Ю. Методика применения математических методов в психологии и педагогике [Электронный ресурс] : практикум / А.Ю. Скорнякова. — Электрон. текстовые данные. — Пермь: Пермский государственный гуманитарно-педагогический университет, 2016. — 49 c. — 2227-8397. — Режим доступа: http://www.iprbookshop.ru/70640</w:t>
      </w:r>
    </w:p>
    <w:p w:rsidR="00590E01" w:rsidRPr="003D14DD" w:rsidRDefault="00590E01" w:rsidP="00590E01">
      <w:pPr>
        <w:tabs>
          <w:tab w:val="left" w:pos="900"/>
        </w:tabs>
        <w:suppressAutoHyphens/>
        <w:ind w:firstLine="709"/>
        <w:jc w:val="both"/>
        <w:rPr>
          <w:sz w:val="20"/>
          <w:szCs w:val="20"/>
        </w:rPr>
      </w:pPr>
    </w:p>
    <w:p w:rsidR="00590E01" w:rsidRPr="003D14DD" w:rsidRDefault="00925A1C" w:rsidP="00590E01">
      <w:pPr>
        <w:tabs>
          <w:tab w:val="left" w:pos="900"/>
          <w:tab w:val="left" w:pos="993"/>
        </w:tabs>
        <w:suppressAutoHyphens/>
        <w:ind w:firstLine="709"/>
        <w:jc w:val="both"/>
        <w:rPr>
          <w:b/>
          <w:sz w:val="20"/>
          <w:szCs w:val="20"/>
        </w:rPr>
      </w:pPr>
      <w:r>
        <w:rPr>
          <w:b/>
          <w:sz w:val="20"/>
          <w:szCs w:val="20"/>
        </w:rPr>
        <w:t>7</w:t>
      </w:r>
      <w:r w:rsidR="00590E01" w:rsidRPr="003D14DD">
        <w:rPr>
          <w:b/>
          <w:sz w:val="20"/>
          <w:szCs w:val="20"/>
        </w:rPr>
        <w:t xml:space="preserve">.2 Ресурсы информационно-телекоммуникационной сети «Интернет» </w:t>
      </w:r>
    </w:p>
    <w:p w:rsidR="00590E01" w:rsidRPr="003D14DD" w:rsidRDefault="00590E01" w:rsidP="00590E01">
      <w:pPr>
        <w:numPr>
          <w:ilvl w:val="0"/>
          <w:numId w:val="17"/>
        </w:numPr>
        <w:tabs>
          <w:tab w:val="left" w:pos="900"/>
          <w:tab w:val="left" w:pos="993"/>
          <w:tab w:val="left" w:pos="1429"/>
        </w:tabs>
        <w:suppressAutoHyphens/>
        <w:ind w:left="0" w:firstLine="709"/>
        <w:jc w:val="both"/>
        <w:rPr>
          <w:bCs/>
          <w:sz w:val="20"/>
          <w:szCs w:val="20"/>
        </w:rPr>
      </w:pPr>
      <w:r w:rsidRPr="003D14DD">
        <w:rPr>
          <w:bCs/>
          <w:sz w:val="20"/>
          <w:szCs w:val="20"/>
        </w:rPr>
        <w:t>http://gallery.economicus.ru</w:t>
      </w:r>
    </w:p>
    <w:p w:rsidR="00590E01" w:rsidRPr="003D14DD" w:rsidRDefault="008778B1" w:rsidP="00590E01">
      <w:pPr>
        <w:numPr>
          <w:ilvl w:val="0"/>
          <w:numId w:val="17"/>
        </w:numPr>
        <w:tabs>
          <w:tab w:val="left" w:pos="900"/>
          <w:tab w:val="left" w:pos="993"/>
          <w:tab w:val="left" w:pos="1429"/>
        </w:tabs>
        <w:suppressAutoHyphens/>
        <w:ind w:left="0" w:firstLine="709"/>
        <w:jc w:val="both"/>
        <w:rPr>
          <w:sz w:val="20"/>
          <w:szCs w:val="20"/>
        </w:rPr>
      </w:pPr>
      <w:hyperlink r:id="rId6" w:history="1">
        <w:r w:rsidR="00590E01" w:rsidRPr="003D14DD">
          <w:rPr>
            <w:rStyle w:val="ac"/>
            <w:sz w:val="20"/>
            <w:szCs w:val="20"/>
            <w:lang w:val="en-US"/>
          </w:rPr>
          <w:t>http</w:t>
        </w:r>
        <w:r w:rsidR="00590E01" w:rsidRPr="003D14DD">
          <w:rPr>
            <w:rStyle w:val="ac"/>
            <w:sz w:val="20"/>
            <w:szCs w:val="20"/>
          </w:rPr>
          <w:t>://</w:t>
        </w:r>
        <w:r w:rsidR="00590E01" w:rsidRPr="003D14DD">
          <w:rPr>
            <w:rStyle w:val="ac"/>
            <w:sz w:val="20"/>
            <w:szCs w:val="20"/>
            <w:lang w:val="en-US"/>
          </w:rPr>
          <w:t>www</w:t>
        </w:r>
        <w:r w:rsidR="00590E01" w:rsidRPr="003D14DD">
          <w:rPr>
            <w:rStyle w:val="ac"/>
            <w:sz w:val="20"/>
            <w:szCs w:val="20"/>
          </w:rPr>
          <w:t>.</w:t>
        </w:r>
        <w:r w:rsidR="00590E01" w:rsidRPr="003D14DD">
          <w:rPr>
            <w:rStyle w:val="ac"/>
            <w:sz w:val="20"/>
            <w:szCs w:val="20"/>
            <w:lang w:val="en-US"/>
          </w:rPr>
          <w:t>math</w:t>
        </w:r>
        <w:r w:rsidR="00590E01" w:rsidRPr="003D14DD">
          <w:rPr>
            <w:rStyle w:val="ac"/>
            <w:sz w:val="20"/>
            <w:szCs w:val="20"/>
          </w:rPr>
          <w:t>.</w:t>
        </w:r>
        <w:proofErr w:type="spellStart"/>
        <w:r w:rsidR="00590E01" w:rsidRPr="003D14DD">
          <w:rPr>
            <w:rStyle w:val="ac"/>
            <w:sz w:val="20"/>
            <w:szCs w:val="20"/>
            <w:lang w:val="en-US"/>
          </w:rPr>
          <w:t>msu</w:t>
        </w:r>
        <w:proofErr w:type="spellEnd"/>
        <w:r w:rsidR="00590E01" w:rsidRPr="003D14DD">
          <w:rPr>
            <w:rStyle w:val="ac"/>
            <w:sz w:val="20"/>
            <w:szCs w:val="20"/>
          </w:rPr>
          <w:t>.</w:t>
        </w:r>
        <w:proofErr w:type="spellStart"/>
        <w:r w:rsidR="00590E01" w:rsidRPr="003D14DD">
          <w:rPr>
            <w:rStyle w:val="ac"/>
            <w:sz w:val="20"/>
            <w:szCs w:val="20"/>
            <w:lang w:val="en-US"/>
          </w:rPr>
          <w:t>ru</w:t>
        </w:r>
        <w:proofErr w:type="spellEnd"/>
        <w:r w:rsidR="00590E01" w:rsidRPr="003D14DD">
          <w:rPr>
            <w:rStyle w:val="ac"/>
            <w:sz w:val="20"/>
            <w:szCs w:val="20"/>
          </w:rPr>
          <w:t>/</w:t>
        </w:r>
      </w:hyperlink>
      <w:r w:rsidR="00590E01" w:rsidRPr="003D14DD">
        <w:rPr>
          <w:sz w:val="20"/>
          <w:szCs w:val="20"/>
        </w:rPr>
        <w:t xml:space="preserve">  </w:t>
      </w:r>
    </w:p>
    <w:p w:rsidR="00590E01" w:rsidRPr="003D14DD" w:rsidRDefault="00590E01" w:rsidP="00590E01">
      <w:pPr>
        <w:tabs>
          <w:tab w:val="left" w:pos="0"/>
          <w:tab w:val="left" w:pos="900"/>
        </w:tabs>
        <w:suppressAutoHyphens/>
        <w:ind w:firstLine="709"/>
        <w:jc w:val="both"/>
        <w:rPr>
          <w:b/>
          <w:sz w:val="20"/>
          <w:szCs w:val="20"/>
        </w:rPr>
      </w:pPr>
    </w:p>
    <w:p w:rsidR="005A7831" w:rsidRDefault="00925A1C" w:rsidP="005A7831">
      <w:pPr>
        <w:ind w:firstLine="567"/>
        <w:jc w:val="both"/>
        <w:rPr>
          <w:b/>
          <w:sz w:val="20"/>
          <w:szCs w:val="20"/>
        </w:rPr>
      </w:pPr>
      <w:r>
        <w:rPr>
          <w:b/>
          <w:sz w:val="20"/>
          <w:szCs w:val="20"/>
        </w:rPr>
        <w:t>8</w:t>
      </w:r>
      <w:r w:rsidR="005A7831">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5A7831" w:rsidRDefault="005A7831" w:rsidP="005A7831">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5A7831" w:rsidRDefault="005A7831" w:rsidP="005A7831">
      <w:pPr>
        <w:ind w:firstLine="567"/>
        <w:jc w:val="both"/>
        <w:rPr>
          <w:sz w:val="20"/>
          <w:szCs w:val="20"/>
        </w:rPr>
      </w:pPr>
      <w:r>
        <w:rPr>
          <w:sz w:val="20"/>
          <w:szCs w:val="20"/>
        </w:rPr>
        <w:t xml:space="preserve">- </w:t>
      </w:r>
      <w:r w:rsidR="006D074C" w:rsidRPr="006D074C">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5A7831" w:rsidRDefault="005A7831" w:rsidP="005A7831">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5A7831" w:rsidRDefault="005A7831" w:rsidP="005A7831">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590E01" w:rsidRPr="003D14DD" w:rsidRDefault="00590E01" w:rsidP="00590E01">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590E01" w:rsidRPr="003D14DD" w:rsidRDefault="00590E01" w:rsidP="00590E01">
      <w:pPr>
        <w:ind w:firstLine="709"/>
        <w:jc w:val="both"/>
        <w:rPr>
          <w:sz w:val="20"/>
          <w:szCs w:val="20"/>
        </w:rPr>
      </w:pPr>
      <w:r w:rsidRPr="003D14DD">
        <w:rPr>
          <w:sz w:val="20"/>
          <w:szCs w:val="20"/>
        </w:rPr>
        <w:t xml:space="preserve">Операционная система </w:t>
      </w:r>
      <w:r w:rsidRPr="003D14DD">
        <w:rPr>
          <w:sz w:val="20"/>
          <w:szCs w:val="20"/>
          <w:lang w:val="en-US"/>
        </w:rPr>
        <w:t>Windows</w:t>
      </w:r>
      <w:r w:rsidRPr="003D14DD">
        <w:rPr>
          <w:sz w:val="20"/>
          <w:szCs w:val="20"/>
        </w:rPr>
        <w:t xml:space="preserve"> </w:t>
      </w:r>
      <w:r w:rsidRPr="003D14DD">
        <w:rPr>
          <w:sz w:val="20"/>
          <w:szCs w:val="20"/>
          <w:lang w:val="en-US"/>
        </w:rPr>
        <w:t>Professional</w:t>
      </w:r>
      <w:r w:rsidRPr="003D14DD">
        <w:rPr>
          <w:sz w:val="20"/>
          <w:szCs w:val="20"/>
        </w:rPr>
        <w:t xml:space="preserve"> 10</w:t>
      </w:r>
    </w:p>
    <w:p w:rsidR="00590E01" w:rsidRPr="003D14DD" w:rsidRDefault="00590E01" w:rsidP="00590E01">
      <w:pPr>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590E01" w:rsidRPr="003D14DD" w:rsidRDefault="00590E01" w:rsidP="00590E01">
      <w:pPr>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590E01" w:rsidRPr="003D14DD" w:rsidRDefault="00590E01" w:rsidP="00590E01">
      <w:pPr>
        <w:ind w:firstLine="709"/>
        <w:jc w:val="both"/>
        <w:rPr>
          <w:sz w:val="20"/>
          <w:szCs w:val="20"/>
        </w:rPr>
      </w:pPr>
      <w:r w:rsidRPr="003D14DD">
        <w:rPr>
          <w:sz w:val="20"/>
          <w:szCs w:val="20"/>
        </w:rPr>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590E01" w:rsidRPr="003D14DD" w:rsidRDefault="00590E01" w:rsidP="00590E01">
      <w:pPr>
        <w:ind w:firstLine="709"/>
        <w:jc w:val="both"/>
        <w:rPr>
          <w:sz w:val="20"/>
          <w:szCs w:val="20"/>
        </w:rPr>
      </w:pPr>
      <w:r w:rsidRPr="003D14DD">
        <w:rPr>
          <w:sz w:val="20"/>
          <w:szCs w:val="20"/>
        </w:rPr>
        <w:t xml:space="preserve">Информационная технология. Онлайн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590E01" w:rsidRPr="003D14DD" w:rsidRDefault="00590E01" w:rsidP="00590E01">
      <w:pPr>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590E01" w:rsidRPr="003D14DD" w:rsidRDefault="00590E01" w:rsidP="00590E01">
      <w:pPr>
        <w:ind w:firstLine="709"/>
        <w:jc w:val="both"/>
        <w:rPr>
          <w:sz w:val="20"/>
          <w:szCs w:val="20"/>
        </w:rPr>
      </w:pPr>
      <w:r w:rsidRPr="003D14DD">
        <w:rPr>
          <w:sz w:val="20"/>
          <w:szCs w:val="20"/>
        </w:rPr>
        <w:lastRenderedPageBreak/>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590E01" w:rsidRPr="003D14DD" w:rsidRDefault="00590E01" w:rsidP="00590E01">
      <w:pPr>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590E01" w:rsidRPr="003D14DD" w:rsidRDefault="00590E01" w:rsidP="00590E01">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590E01" w:rsidRPr="003D14DD" w:rsidRDefault="00590E01" w:rsidP="00590E01">
      <w:pPr>
        <w:ind w:firstLine="709"/>
        <w:jc w:val="both"/>
        <w:rPr>
          <w:sz w:val="20"/>
          <w:szCs w:val="20"/>
        </w:rPr>
      </w:pPr>
      <w:r w:rsidRPr="003D14DD">
        <w:rPr>
          <w:sz w:val="20"/>
          <w:szCs w:val="20"/>
        </w:rPr>
        <w:t>Мой Офис Веб-редакторы https://edit.myoffice.ru (отечественное ПО)</w:t>
      </w:r>
    </w:p>
    <w:p w:rsidR="00590E01" w:rsidRPr="003D14DD" w:rsidRDefault="00590E01" w:rsidP="00590E01">
      <w:pPr>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590E01" w:rsidRPr="003D14DD" w:rsidRDefault="008778B1" w:rsidP="00590E01">
      <w:pPr>
        <w:ind w:firstLine="709"/>
        <w:jc w:val="both"/>
        <w:rPr>
          <w:sz w:val="20"/>
          <w:szCs w:val="20"/>
          <w:lang w:val="en-US"/>
        </w:rPr>
      </w:pPr>
      <w:hyperlink r:id="rId7" w:history="1">
        <w:r w:rsidR="00590E01" w:rsidRPr="003D14DD">
          <w:rPr>
            <w:sz w:val="20"/>
            <w:szCs w:val="20"/>
            <w:lang w:val="en-US"/>
          </w:rPr>
          <w:t>http://qsp.su/tools/onlinehelp/about_license_gpl_russian.html</w:t>
        </w:r>
      </w:hyperlink>
      <w:r w:rsidR="00590E01" w:rsidRPr="003D14DD">
        <w:rPr>
          <w:sz w:val="20"/>
          <w:szCs w:val="20"/>
          <w:lang w:val="en-US"/>
        </w:rPr>
        <w:t xml:space="preserve"> </w:t>
      </w:r>
    </w:p>
    <w:p w:rsidR="00590E01" w:rsidRPr="003D14DD" w:rsidRDefault="00590E01" w:rsidP="00590E01">
      <w:pPr>
        <w:ind w:firstLine="709"/>
        <w:jc w:val="both"/>
        <w:rPr>
          <w:sz w:val="20"/>
          <w:szCs w:val="20"/>
        </w:rPr>
      </w:pPr>
      <w:r w:rsidRPr="003D14DD">
        <w:rPr>
          <w:sz w:val="20"/>
          <w:szCs w:val="20"/>
        </w:rPr>
        <w:t xml:space="preserve">ПО </w:t>
      </w:r>
      <w:proofErr w:type="spellStart"/>
      <w:r w:rsidRPr="003D14DD">
        <w:rPr>
          <w:sz w:val="20"/>
          <w:szCs w:val="20"/>
        </w:rPr>
        <w:t>OpenOffice.Org.Base</w:t>
      </w:r>
      <w:proofErr w:type="spellEnd"/>
    </w:p>
    <w:p w:rsidR="00590E01" w:rsidRPr="003D14DD" w:rsidRDefault="008778B1" w:rsidP="00590E01">
      <w:pPr>
        <w:ind w:firstLine="709"/>
        <w:jc w:val="both"/>
        <w:rPr>
          <w:sz w:val="20"/>
          <w:szCs w:val="20"/>
        </w:rPr>
      </w:pPr>
      <w:hyperlink r:id="rId8" w:history="1">
        <w:r w:rsidR="00590E01" w:rsidRPr="003D14DD">
          <w:rPr>
            <w:sz w:val="20"/>
            <w:szCs w:val="20"/>
          </w:rPr>
          <w:t>http://qsp.su/tools/onlinehelp/about_license_gpl_russian.html</w:t>
        </w:r>
      </w:hyperlink>
    </w:p>
    <w:p w:rsidR="00590E01" w:rsidRPr="003D14DD" w:rsidRDefault="00590E01" w:rsidP="00590E01">
      <w:pPr>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590E01" w:rsidRPr="003D14DD" w:rsidRDefault="008778B1" w:rsidP="00590E01">
      <w:pPr>
        <w:ind w:firstLine="709"/>
        <w:jc w:val="both"/>
        <w:rPr>
          <w:sz w:val="20"/>
          <w:szCs w:val="20"/>
          <w:lang w:val="en-US"/>
        </w:rPr>
      </w:pPr>
      <w:hyperlink r:id="rId9" w:history="1">
        <w:r w:rsidR="00590E01" w:rsidRPr="003D14DD">
          <w:rPr>
            <w:sz w:val="20"/>
            <w:szCs w:val="20"/>
            <w:lang w:val="en-US"/>
          </w:rPr>
          <w:t>http://qsp.su/tools/onlinehelp/about_license_gpl_russian.html</w:t>
        </w:r>
      </w:hyperlink>
      <w:r w:rsidR="00590E01" w:rsidRPr="003D14DD">
        <w:rPr>
          <w:sz w:val="20"/>
          <w:szCs w:val="20"/>
          <w:lang w:val="en-US"/>
        </w:rPr>
        <w:t xml:space="preserve"> </w:t>
      </w:r>
    </w:p>
    <w:p w:rsidR="00590E01" w:rsidRPr="003D14DD" w:rsidRDefault="00590E01" w:rsidP="00590E01">
      <w:pPr>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590E01" w:rsidRPr="003D14DD" w:rsidRDefault="008778B1" w:rsidP="00590E01">
      <w:pPr>
        <w:ind w:firstLine="709"/>
        <w:jc w:val="both"/>
        <w:rPr>
          <w:sz w:val="20"/>
          <w:szCs w:val="20"/>
          <w:lang w:val="en-US"/>
        </w:rPr>
      </w:pPr>
      <w:hyperlink r:id="rId10" w:history="1">
        <w:r w:rsidR="00590E01" w:rsidRPr="003D14DD">
          <w:rPr>
            <w:sz w:val="20"/>
            <w:szCs w:val="20"/>
            <w:lang w:val="en-US"/>
          </w:rPr>
          <w:t>http://qsp.su/tools/onlinehelp/about_license_gpl_russian.html</w:t>
        </w:r>
      </w:hyperlink>
    </w:p>
    <w:p w:rsidR="00590E01" w:rsidRPr="003D14DD" w:rsidRDefault="00590E01" w:rsidP="00590E01">
      <w:pPr>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590E01" w:rsidRPr="003D14DD" w:rsidRDefault="008778B1" w:rsidP="00590E01">
      <w:pPr>
        <w:ind w:firstLine="709"/>
        <w:jc w:val="both"/>
        <w:rPr>
          <w:sz w:val="20"/>
          <w:szCs w:val="20"/>
          <w:lang w:val="en-US"/>
        </w:rPr>
      </w:pPr>
      <w:hyperlink r:id="rId11" w:history="1">
        <w:r w:rsidR="00590E01" w:rsidRPr="003D14DD">
          <w:rPr>
            <w:sz w:val="20"/>
            <w:szCs w:val="20"/>
            <w:lang w:val="en-US"/>
          </w:rPr>
          <w:t>http://qsp.su/tools/onlinehelp/about_license_gpl_russian.html</w:t>
        </w:r>
      </w:hyperlink>
    </w:p>
    <w:p w:rsidR="00590E01" w:rsidRPr="003D14DD" w:rsidRDefault="00590E01" w:rsidP="00590E01">
      <w:pPr>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w:t>
      </w:r>
    </w:p>
    <w:p w:rsidR="00590E01" w:rsidRPr="003D14DD" w:rsidRDefault="00590E01" w:rsidP="00590E01">
      <w:pPr>
        <w:ind w:firstLine="709"/>
        <w:jc w:val="both"/>
        <w:rPr>
          <w:sz w:val="20"/>
          <w:szCs w:val="20"/>
        </w:rPr>
      </w:pPr>
      <w:r w:rsidRPr="003D14DD">
        <w:rPr>
          <w:sz w:val="20"/>
          <w:szCs w:val="20"/>
        </w:rPr>
        <w:t xml:space="preserve">предназначенное для работы с текстами;  </w:t>
      </w:r>
    </w:p>
    <w:p w:rsidR="00590E01" w:rsidRPr="003D14DD" w:rsidRDefault="00590E01" w:rsidP="00590E01">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590E01" w:rsidRPr="003D14DD" w:rsidRDefault="00590E01" w:rsidP="00590E01">
      <w:pPr>
        <w:ind w:firstLine="709"/>
        <w:rPr>
          <w:sz w:val="20"/>
          <w:szCs w:val="20"/>
        </w:rPr>
      </w:pPr>
      <w:r w:rsidRPr="003D14DD">
        <w:rPr>
          <w:sz w:val="20"/>
          <w:szCs w:val="20"/>
        </w:rPr>
        <w:t xml:space="preserve">Реестр профессиональных стандартов </w:t>
      </w:r>
      <w:hyperlink r:id="rId12" w:history="1">
        <w:r w:rsidRPr="003D14DD">
          <w:rPr>
            <w:rStyle w:val="ac"/>
            <w:sz w:val="20"/>
            <w:szCs w:val="20"/>
          </w:rPr>
          <w:t>https://profstandart.rosmintrud.ru/obshchiy-informatsionnyy-blok/natsionalnyy-reestr-professionalnykh-standartov/reestr-professionalnykh-standartov/</w:t>
        </w:r>
      </w:hyperlink>
      <w:r w:rsidRPr="003D14DD">
        <w:rPr>
          <w:sz w:val="20"/>
          <w:szCs w:val="20"/>
        </w:rPr>
        <w:t xml:space="preserve">   </w:t>
      </w:r>
    </w:p>
    <w:p w:rsidR="00590E01" w:rsidRPr="003D14DD" w:rsidRDefault="00590E01" w:rsidP="00590E01">
      <w:pPr>
        <w:ind w:firstLine="709"/>
        <w:rPr>
          <w:sz w:val="20"/>
          <w:szCs w:val="20"/>
        </w:rPr>
      </w:pPr>
      <w:r w:rsidRPr="003D14DD">
        <w:rPr>
          <w:sz w:val="20"/>
          <w:szCs w:val="20"/>
        </w:rPr>
        <w:t xml:space="preserve">Электронные версии изданий по психологии и педагогике </w:t>
      </w:r>
      <w:hyperlink r:id="rId13" w:history="1">
        <w:r w:rsidRPr="003D14DD">
          <w:rPr>
            <w:rStyle w:val="ac"/>
            <w:sz w:val="20"/>
            <w:szCs w:val="20"/>
          </w:rPr>
          <w:t>https://psyjournals.ru/psyedu_ru/index.shtml</w:t>
        </w:r>
      </w:hyperlink>
      <w:r w:rsidRPr="003D14DD">
        <w:rPr>
          <w:sz w:val="20"/>
          <w:szCs w:val="20"/>
        </w:rPr>
        <w:br/>
        <w:t xml:space="preserve">Флогистон: Психология из первых рук </w:t>
      </w:r>
      <w:hyperlink r:id="rId14" w:history="1">
        <w:r w:rsidRPr="003D14DD">
          <w:rPr>
            <w:rStyle w:val="ac"/>
            <w:sz w:val="20"/>
            <w:szCs w:val="20"/>
          </w:rPr>
          <w:t>http://flogiston.ru/</w:t>
        </w:r>
      </w:hyperlink>
      <w:r w:rsidRPr="003D14DD">
        <w:rPr>
          <w:sz w:val="20"/>
          <w:szCs w:val="20"/>
        </w:rPr>
        <w:br/>
        <w:t xml:space="preserve">Психология от А до Я </w:t>
      </w:r>
      <w:hyperlink r:id="rId15" w:history="1">
        <w:r w:rsidRPr="003D14DD">
          <w:rPr>
            <w:rStyle w:val="ac"/>
            <w:sz w:val="20"/>
            <w:szCs w:val="20"/>
          </w:rPr>
          <w:t>http://psyznaiyka.net/</w:t>
        </w:r>
      </w:hyperlink>
    </w:p>
    <w:p w:rsidR="00590E01" w:rsidRPr="003D14DD" w:rsidRDefault="00590E01" w:rsidP="00590E01">
      <w:pPr>
        <w:ind w:firstLine="709"/>
        <w:jc w:val="both"/>
        <w:rPr>
          <w:sz w:val="20"/>
          <w:szCs w:val="20"/>
        </w:rPr>
      </w:pPr>
      <w:r w:rsidRPr="003D14DD">
        <w:rPr>
          <w:sz w:val="20"/>
          <w:szCs w:val="20"/>
        </w:rPr>
        <w:t>Научная электронная библиотека http://elibrary.ru</w:t>
      </w:r>
    </w:p>
    <w:p w:rsidR="00590E01" w:rsidRPr="003D14DD" w:rsidRDefault="00590E01" w:rsidP="00590E01">
      <w:pPr>
        <w:ind w:firstLine="709"/>
        <w:jc w:val="both"/>
        <w:rPr>
          <w:sz w:val="20"/>
          <w:szCs w:val="20"/>
        </w:rPr>
      </w:pPr>
      <w:r w:rsidRPr="003D14DD">
        <w:rPr>
          <w:sz w:val="20"/>
          <w:szCs w:val="20"/>
        </w:rPr>
        <w:t xml:space="preserve">Электронно-библиотечная система </w:t>
      </w:r>
      <w:proofErr w:type="spellStart"/>
      <w:r w:rsidRPr="003D14DD">
        <w:rPr>
          <w:sz w:val="20"/>
          <w:szCs w:val="20"/>
        </w:rPr>
        <w:t>IPRbooks</w:t>
      </w:r>
      <w:proofErr w:type="spellEnd"/>
      <w:r w:rsidRPr="003D14DD">
        <w:rPr>
          <w:sz w:val="20"/>
          <w:szCs w:val="20"/>
        </w:rPr>
        <w:t xml:space="preserve"> (ЭБС </w:t>
      </w:r>
      <w:proofErr w:type="spellStart"/>
      <w:r w:rsidRPr="003D14DD">
        <w:rPr>
          <w:sz w:val="20"/>
          <w:szCs w:val="20"/>
        </w:rPr>
        <w:t>IPRbooks</w:t>
      </w:r>
      <w:proofErr w:type="spellEnd"/>
      <w:r w:rsidRPr="003D14DD">
        <w:rPr>
          <w:sz w:val="20"/>
          <w:szCs w:val="20"/>
        </w:rPr>
        <w:t>) –</w:t>
      </w:r>
    </w:p>
    <w:p w:rsidR="00590E01" w:rsidRPr="003D14DD" w:rsidRDefault="00590E01" w:rsidP="00590E01">
      <w:pPr>
        <w:ind w:firstLine="709"/>
        <w:jc w:val="both"/>
        <w:rPr>
          <w:sz w:val="20"/>
          <w:szCs w:val="20"/>
        </w:rPr>
      </w:pPr>
      <w:r w:rsidRPr="003D14DD">
        <w:rPr>
          <w:sz w:val="20"/>
          <w:szCs w:val="20"/>
        </w:rPr>
        <w:t>электронная библиотека по всем отраслям знаний</w:t>
      </w:r>
    </w:p>
    <w:p w:rsidR="00590E01" w:rsidRPr="003D14DD" w:rsidRDefault="00590E01" w:rsidP="00590E01">
      <w:pPr>
        <w:ind w:firstLine="709"/>
        <w:jc w:val="both"/>
        <w:rPr>
          <w:sz w:val="20"/>
          <w:szCs w:val="20"/>
        </w:rPr>
      </w:pPr>
      <w:r w:rsidRPr="003D14DD">
        <w:rPr>
          <w:sz w:val="20"/>
          <w:szCs w:val="20"/>
        </w:rPr>
        <w:t>http://www.iprbookshop.ru</w:t>
      </w:r>
    </w:p>
    <w:p w:rsidR="00590E01" w:rsidRPr="003D14DD" w:rsidRDefault="00590E01" w:rsidP="00590E01">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153015" w:rsidRPr="00153015" w:rsidRDefault="00153015" w:rsidP="00153015">
      <w:pPr>
        <w:rPr>
          <w:sz w:val="20"/>
          <w:szCs w:val="20"/>
        </w:rPr>
      </w:pPr>
      <w:r w:rsidRPr="00153015">
        <w:rPr>
          <w:sz w:val="20"/>
          <w:szCs w:val="20"/>
        </w:rPr>
        <w:t xml:space="preserve">Справочно-правовая система «Гарант»; </w:t>
      </w:r>
    </w:p>
    <w:p w:rsidR="00335312" w:rsidRDefault="00153015" w:rsidP="00153015">
      <w:r w:rsidRPr="00153015">
        <w:rPr>
          <w:sz w:val="20"/>
          <w:szCs w:val="20"/>
        </w:rPr>
        <w:t>Справочно-правовая система «Консультант Плюс».</w:t>
      </w:r>
    </w:p>
    <w:sectPr w:rsidR="00335312" w:rsidSect="001A273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B28004A"/>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E032C38"/>
    <w:multiLevelType w:val="multilevel"/>
    <w:tmpl w:val="0E032C38"/>
    <w:lvl w:ilvl="0">
      <w:start w:val="1"/>
      <w:numFmt w:val="decimal"/>
      <w:lvlText w:val="%1."/>
      <w:lvlJc w:val="left"/>
      <w:pPr>
        <w:tabs>
          <w:tab w:val="num" w:pos="1062"/>
        </w:tabs>
        <w:ind w:left="1062" w:hanging="360"/>
      </w:pPr>
      <w:rPr>
        <w:b w:val="0"/>
      </w:rPr>
    </w:lvl>
    <w:lvl w:ilvl="1">
      <w:start w:val="7"/>
      <w:numFmt w:val="decimal"/>
      <w:lvlText w:val="%2"/>
      <w:lvlJc w:val="left"/>
      <w:pPr>
        <w:tabs>
          <w:tab w:val="num" w:pos="1440"/>
        </w:tabs>
        <w:ind w:left="1440" w:hanging="360"/>
      </w:pPr>
      <w:rPr>
        <w:color w:val="00000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0900758"/>
    <w:multiLevelType w:val="multilevel"/>
    <w:tmpl w:val="10900758"/>
    <w:lvl w:ilvl="0">
      <w:start w:val="1"/>
      <w:numFmt w:val="decimal"/>
      <w:lvlText w:val="%1"/>
      <w:lvlJc w:val="left"/>
      <w:pPr>
        <w:tabs>
          <w:tab w:val="num" w:pos="1440"/>
        </w:tabs>
      </w:pPr>
      <w:rPr>
        <w:rFonts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9" w15:restartNumberingAfterBreak="0">
    <w:nsid w:val="12405B65"/>
    <w:multiLevelType w:val="hybridMultilevel"/>
    <w:tmpl w:val="D450C1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4" w15:restartNumberingAfterBreak="0">
    <w:nsid w:val="1BF70651"/>
    <w:multiLevelType w:val="multilevel"/>
    <w:tmpl w:val="1BF7065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CFE7225"/>
    <w:multiLevelType w:val="multilevel"/>
    <w:tmpl w:val="1CFE7225"/>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03C661D"/>
    <w:multiLevelType w:val="multilevel"/>
    <w:tmpl w:val="203C661D"/>
    <w:lvl w:ilvl="0">
      <w:start w:val="1"/>
      <w:numFmt w:val="decimal"/>
      <w:lvlText w:val="%1."/>
      <w:lvlJc w:val="left"/>
      <w:pPr>
        <w:tabs>
          <w:tab w:val="num" w:pos="1062"/>
        </w:tabs>
        <w:ind w:left="1062" w:hanging="360"/>
      </w:pPr>
    </w:lvl>
    <w:lvl w:ilvl="1">
      <w:start w:val="1"/>
      <w:numFmt w:val="lowerLetter"/>
      <w:lvlText w:val="%2."/>
      <w:lvlJc w:val="left"/>
      <w:pPr>
        <w:tabs>
          <w:tab w:val="num" w:pos="1782"/>
        </w:tabs>
        <w:ind w:left="1782" w:hanging="360"/>
      </w:pPr>
    </w:lvl>
    <w:lvl w:ilvl="2">
      <w:start w:val="1"/>
      <w:numFmt w:val="lowerRoman"/>
      <w:lvlText w:val="%3."/>
      <w:lvlJc w:val="right"/>
      <w:pPr>
        <w:tabs>
          <w:tab w:val="num" w:pos="2502"/>
        </w:tabs>
        <w:ind w:left="2502" w:hanging="180"/>
      </w:pPr>
    </w:lvl>
    <w:lvl w:ilvl="3">
      <w:start w:val="1"/>
      <w:numFmt w:val="decimal"/>
      <w:lvlText w:val="%4."/>
      <w:lvlJc w:val="left"/>
      <w:pPr>
        <w:tabs>
          <w:tab w:val="num" w:pos="3222"/>
        </w:tabs>
        <w:ind w:left="3222" w:hanging="360"/>
      </w:pPr>
    </w:lvl>
    <w:lvl w:ilvl="4">
      <w:start w:val="1"/>
      <w:numFmt w:val="lowerLetter"/>
      <w:lvlText w:val="%5."/>
      <w:lvlJc w:val="left"/>
      <w:pPr>
        <w:tabs>
          <w:tab w:val="num" w:pos="3942"/>
        </w:tabs>
        <w:ind w:left="3942" w:hanging="360"/>
      </w:pPr>
    </w:lvl>
    <w:lvl w:ilvl="5">
      <w:start w:val="1"/>
      <w:numFmt w:val="lowerRoman"/>
      <w:lvlText w:val="%6."/>
      <w:lvlJc w:val="right"/>
      <w:pPr>
        <w:tabs>
          <w:tab w:val="num" w:pos="4662"/>
        </w:tabs>
        <w:ind w:left="4662" w:hanging="180"/>
      </w:pPr>
    </w:lvl>
    <w:lvl w:ilvl="6">
      <w:start w:val="1"/>
      <w:numFmt w:val="decimal"/>
      <w:lvlText w:val="%7."/>
      <w:lvlJc w:val="left"/>
      <w:pPr>
        <w:tabs>
          <w:tab w:val="num" w:pos="5382"/>
        </w:tabs>
        <w:ind w:left="5382" w:hanging="360"/>
      </w:pPr>
    </w:lvl>
    <w:lvl w:ilvl="7">
      <w:start w:val="1"/>
      <w:numFmt w:val="lowerLetter"/>
      <w:lvlText w:val="%8."/>
      <w:lvlJc w:val="left"/>
      <w:pPr>
        <w:tabs>
          <w:tab w:val="num" w:pos="6102"/>
        </w:tabs>
        <w:ind w:left="6102" w:hanging="360"/>
      </w:pPr>
    </w:lvl>
    <w:lvl w:ilvl="8">
      <w:start w:val="1"/>
      <w:numFmt w:val="lowerRoman"/>
      <w:lvlText w:val="%9."/>
      <w:lvlJc w:val="right"/>
      <w:pPr>
        <w:tabs>
          <w:tab w:val="num" w:pos="6822"/>
        </w:tabs>
        <w:ind w:left="6822" w:hanging="180"/>
      </w:pPr>
    </w:lvl>
  </w:abstractNum>
  <w:abstractNum w:abstractNumId="18"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22D22D0"/>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21" w15:restartNumberingAfterBreak="0">
    <w:nsid w:val="34BB25F8"/>
    <w:multiLevelType w:val="multilevel"/>
    <w:tmpl w:val="34BB25F8"/>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2160"/>
        </w:tabs>
        <w:ind w:left="2160" w:hanging="360"/>
      </w:pPr>
      <w:rPr>
        <w:rFonts w:ascii="Symbol" w:hAnsi="Symbol" w:hint="default"/>
        <w:color w:val="auto"/>
        <w:sz w:val="20"/>
        <w:szCs w:val="20"/>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3DC035C5"/>
    <w:multiLevelType w:val="multilevel"/>
    <w:tmpl w:val="10900758"/>
    <w:lvl w:ilvl="0">
      <w:start w:val="1"/>
      <w:numFmt w:val="decimal"/>
      <w:lvlText w:val="%1"/>
      <w:lvlJc w:val="left"/>
      <w:pPr>
        <w:tabs>
          <w:tab w:val="num" w:pos="1440"/>
        </w:tabs>
      </w:pPr>
      <w:rPr>
        <w:rFonts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28704E9"/>
    <w:multiLevelType w:val="hybridMultilevel"/>
    <w:tmpl w:val="F4F28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44966D5"/>
    <w:multiLevelType w:val="multilevel"/>
    <w:tmpl w:val="444966D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64D3436"/>
    <w:multiLevelType w:val="multilevel"/>
    <w:tmpl w:val="10900758"/>
    <w:lvl w:ilvl="0">
      <w:start w:val="1"/>
      <w:numFmt w:val="decimal"/>
      <w:lvlText w:val="%1"/>
      <w:lvlJc w:val="left"/>
      <w:pPr>
        <w:tabs>
          <w:tab w:val="num" w:pos="1440"/>
        </w:tabs>
      </w:pPr>
      <w:rPr>
        <w:rFonts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33" w15:restartNumberingAfterBreak="0">
    <w:nsid w:val="47804940"/>
    <w:multiLevelType w:val="multilevel"/>
    <w:tmpl w:val="47804940"/>
    <w:lvl w:ilvl="0">
      <w:start w:val="1"/>
      <w:numFmt w:val="decimal"/>
      <w:lvlText w:val="%1."/>
      <w:lvlJc w:val="left"/>
      <w:pPr>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1310F66"/>
    <w:multiLevelType w:val="hybridMultilevel"/>
    <w:tmpl w:val="F4F28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264095A"/>
    <w:multiLevelType w:val="multilevel"/>
    <w:tmpl w:val="526409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7" w15:restartNumberingAfterBreak="0">
    <w:nsid w:val="62830695"/>
    <w:multiLevelType w:val="multilevel"/>
    <w:tmpl w:val="62830695"/>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1E6E18"/>
    <w:multiLevelType w:val="hybridMultilevel"/>
    <w:tmpl w:val="D450C1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0"/>
  </w:num>
  <w:num w:numId="3">
    <w:abstractNumId w:val="1"/>
    <w:lvlOverride w:ilvl="0">
      <w:startOverride w:val="1"/>
    </w:lvlOverride>
  </w:num>
  <w:num w:numId="4">
    <w:abstractNumId w:val="39"/>
  </w:num>
  <w:num w:numId="5">
    <w:abstractNumId w:val="3"/>
  </w:num>
  <w:num w:numId="6">
    <w:abstractNumId w:val="23"/>
  </w:num>
  <w:num w:numId="7">
    <w:abstractNumId w:val="5"/>
  </w:num>
  <w:num w:numId="8">
    <w:abstractNumId w:val="27"/>
  </w:num>
  <w:num w:numId="9">
    <w:abstractNumId w:val="18"/>
  </w:num>
  <w:num w:numId="10">
    <w:abstractNumId w:val="2"/>
  </w:num>
  <w:num w:numId="11">
    <w:abstractNumId w:val="11"/>
  </w:num>
  <w:num w:numId="12">
    <w:abstractNumId w:val="32"/>
  </w:num>
  <w:num w:numId="13">
    <w:abstractNumId w:val="12"/>
  </w:num>
  <w:num w:numId="14">
    <w:abstractNumId w:val="20"/>
  </w:num>
  <w:num w:numId="15">
    <w:abstractNumId w:val="8"/>
  </w:num>
  <w:num w:numId="16">
    <w:abstractNumId w:val="10"/>
  </w:num>
  <w:num w:numId="17">
    <w:abstractNumId w:val="24"/>
  </w:num>
  <w:num w:numId="18">
    <w:abstractNumId w:val="13"/>
    <w:lvlOverride w:ilvl="0">
      <w:startOverride w:val="1"/>
    </w:lvlOverride>
  </w:num>
  <w:num w:numId="1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0">
    <w:abstractNumId w:val="38"/>
  </w:num>
  <w:num w:numId="21">
    <w:abstractNumId w:val="21"/>
  </w:num>
  <w:num w:numId="2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35"/>
  </w:num>
  <w:num w:numId="27">
    <w:abstractNumId w:val="33"/>
  </w:num>
  <w:num w:numId="28">
    <w:abstractNumId w:val="7"/>
  </w:num>
  <w:num w:numId="29">
    <w:abstractNumId w:val="28"/>
  </w:num>
  <w:num w:numId="30">
    <w:abstractNumId w:val="14"/>
  </w:num>
  <w:num w:numId="31">
    <w:abstractNumId w:val="36"/>
  </w:num>
  <w:num w:numId="32">
    <w:abstractNumId w:val="31"/>
  </w:num>
  <w:num w:numId="33">
    <w:abstractNumId w:val="19"/>
  </w:num>
  <w:num w:numId="34">
    <w:abstractNumId w:val="25"/>
  </w:num>
  <w:num w:numId="35">
    <w:abstractNumId w:val="16"/>
  </w:num>
  <w:num w:numId="36">
    <w:abstractNumId w:val="29"/>
  </w:num>
  <w:num w:numId="37">
    <w:abstractNumId w:val="22"/>
  </w:num>
  <w:num w:numId="38">
    <w:abstractNumId w:val="40"/>
  </w:num>
  <w:num w:numId="39">
    <w:abstractNumId w:val="9"/>
  </w:num>
  <w:num w:numId="40">
    <w:abstractNumId w:val="34"/>
  </w:num>
  <w:num w:numId="41">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5D2A83"/>
    <w:rsid w:val="0001075E"/>
    <w:rsid w:val="000E0A68"/>
    <w:rsid w:val="001473CE"/>
    <w:rsid w:val="00153015"/>
    <w:rsid w:val="001A2732"/>
    <w:rsid w:val="00457D37"/>
    <w:rsid w:val="00583F95"/>
    <w:rsid w:val="00590E01"/>
    <w:rsid w:val="005A7831"/>
    <w:rsid w:val="005D2A83"/>
    <w:rsid w:val="00627768"/>
    <w:rsid w:val="00684982"/>
    <w:rsid w:val="006D074C"/>
    <w:rsid w:val="007F7C79"/>
    <w:rsid w:val="008778B1"/>
    <w:rsid w:val="00925A1C"/>
    <w:rsid w:val="00A155BC"/>
    <w:rsid w:val="00A309D8"/>
    <w:rsid w:val="00A5280C"/>
    <w:rsid w:val="00AA4E77"/>
    <w:rsid w:val="00C36E10"/>
    <w:rsid w:val="00D024B2"/>
    <w:rsid w:val="00D23947"/>
    <w:rsid w:val="00E43F6D"/>
    <w:rsid w:val="00F82CE4"/>
    <w:rsid w:val="00FB729C"/>
    <w:rsid w:val="00FE26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5D9D"/>
  <w15:docId w15:val="{DC7076B9-8029-43A0-9672-6960823A3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590E01"/>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590E01"/>
    <w:pPr>
      <w:ind w:firstLine="454"/>
      <w:outlineLvl w:val="0"/>
    </w:pPr>
    <w:rPr>
      <w:b/>
      <w:caps/>
    </w:rPr>
  </w:style>
  <w:style w:type="paragraph" w:styleId="21">
    <w:name w:val="heading 2"/>
    <w:basedOn w:val="a3"/>
    <w:next w:val="a3"/>
    <w:link w:val="23"/>
    <w:qFormat/>
    <w:rsid w:val="00590E01"/>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590E01"/>
    <w:pPr>
      <w:spacing w:before="100" w:beforeAutospacing="1" w:after="100" w:afterAutospacing="1"/>
      <w:outlineLvl w:val="2"/>
    </w:pPr>
    <w:rPr>
      <w:b/>
      <w:bCs/>
      <w:sz w:val="27"/>
      <w:szCs w:val="27"/>
    </w:rPr>
  </w:style>
  <w:style w:type="paragraph" w:styleId="41">
    <w:name w:val="heading 4"/>
    <w:basedOn w:val="a3"/>
    <w:next w:val="a3"/>
    <w:link w:val="42"/>
    <w:qFormat/>
    <w:rsid w:val="00590E01"/>
    <w:pPr>
      <w:keepNext/>
      <w:spacing w:before="240" w:after="60"/>
      <w:outlineLvl w:val="3"/>
    </w:pPr>
    <w:rPr>
      <w:b/>
      <w:bCs/>
      <w:sz w:val="28"/>
      <w:szCs w:val="28"/>
    </w:rPr>
  </w:style>
  <w:style w:type="paragraph" w:styleId="50">
    <w:name w:val="heading 5"/>
    <w:basedOn w:val="a3"/>
    <w:next w:val="a3"/>
    <w:link w:val="51"/>
    <w:qFormat/>
    <w:rsid w:val="00590E01"/>
    <w:pPr>
      <w:spacing w:before="240" w:after="60"/>
      <w:outlineLvl w:val="4"/>
    </w:pPr>
    <w:rPr>
      <w:b/>
      <w:bCs/>
      <w:i/>
      <w:iCs/>
      <w:sz w:val="26"/>
      <w:szCs w:val="26"/>
    </w:rPr>
  </w:style>
  <w:style w:type="paragraph" w:styleId="6">
    <w:name w:val="heading 6"/>
    <w:basedOn w:val="a3"/>
    <w:next w:val="a3"/>
    <w:link w:val="60"/>
    <w:qFormat/>
    <w:rsid w:val="00590E01"/>
    <w:pPr>
      <w:spacing w:before="240" w:after="60"/>
      <w:outlineLvl w:val="5"/>
    </w:pPr>
    <w:rPr>
      <w:rFonts w:ascii="Calibri" w:hAnsi="Calibri"/>
      <w:b/>
      <w:bCs/>
      <w:sz w:val="22"/>
      <w:szCs w:val="22"/>
    </w:rPr>
  </w:style>
  <w:style w:type="paragraph" w:styleId="7">
    <w:name w:val="heading 7"/>
    <w:basedOn w:val="a3"/>
    <w:next w:val="a3"/>
    <w:link w:val="70"/>
    <w:qFormat/>
    <w:rsid w:val="00590E01"/>
    <w:pPr>
      <w:spacing w:before="240" w:after="60"/>
      <w:outlineLvl w:val="6"/>
    </w:pPr>
    <w:rPr>
      <w:rFonts w:ascii="Calibri" w:hAnsi="Calibri"/>
    </w:rPr>
  </w:style>
  <w:style w:type="paragraph" w:styleId="80">
    <w:name w:val="heading 8"/>
    <w:basedOn w:val="a3"/>
    <w:next w:val="a3"/>
    <w:link w:val="81"/>
    <w:qFormat/>
    <w:rsid w:val="00590E01"/>
    <w:pPr>
      <w:spacing w:before="240" w:after="60"/>
      <w:outlineLvl w:val="7"/>
    </w:pPr>
    <w:rPr>
      <w:rFonts w:ascii="Calibri" w:hAnsi="Calibri"/>
      <w:i/>
      <w:iCs/>
      <w:lang w:eastAsia="en-US"/>
    </w:rPr>
  </w:style>
  <w:style w:type="paragraph" w:styleId="9">
    <w:name w:val="heading 9"/>
    <w:basedOn w:val="a3"/>
    <w:next w:val="a3"/>
    <w:link w:val="90"/>
    <w:qFormat/>
    <w:rsid w:val="00590E01"/>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590E01"/>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590E01"/>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590E01"/>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590E01"/>
    <w:rPr>
      <w:rFonts w:ascii="Times New Roman" w:eastAsia="Times New Roman" w:hAnsi="Times New Roman" w:cs="Times New Roman"/>
      <w:b/>
      <w:bCs/>
      <w:sz w:val="28"/>
      <w:szCs w:val="28"/>
    </w:rPr>
  </w:style>
  <w:style w:type="character" w:customStyle="1" w:styleId="51">
    <w:name w:val="Заголовок 5 Знак"/>
    <w:basedOn w:val="a4"/>
    <w:link w:val="50"/>
    <w:rsid w:val="00590E01"/>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590E01"/>
    <w:rPr>
      <w:rFonts w:ascii="Calibri" w:eastAsia="Times New Roman" w:hAnsi="Calibri" w:cs="Times New Roman"/>
      <w:b/>
      <w:bCs/>
    </w:rPr>
  </w:style>
  <w:style w:type="character" w:customStyle="1" w:styleId="70">
    <w:name w:val="Заголовок 7 Знак"/>
    <w:basedOn w:val="a4"/>
    <w:link w:val="7"/>
    <w:rsid w:val="00590E01"/>
    <w:rPr>
      <w:rFonts w:ascii="Calibri" w:eastAsia="Times New Roman" w:hAnsi="Calibri" w:cs="Times New Roman"/>
      <w:sz w:val="24"/>
      <w:szCs w:val="24"/>
    </w:rPr>
  </w:style>
  <w:style w:type="character" w:customStyle="1" w:styleId="81">
    <w:name w:val="Заголовок 8 Знак"/>
    <w:basedOn w:val="a4"/>
    <w:link w:val="80"/>
    <w:rsid w:val="00590E01"/>
    <w:rPr>
      <w:rFonts w:ascii="Calibri" w:eastAsia="Times New Roman" w:hAnsi="Calibri" w:cs="Times New Roman"/>
      <w:i/>
      <w:iCs/>
      <w:sz w:val="24"/>
      <w:szCs w:val="24"/>
    </w:rPr>
  </w:style>
  <w:style w:type="character" w:customStyle="1" w:styleId="90">
    <w:name w:val="Заголовок 9 Знак"/>
    <w:basedOn w:val="a4"/>
    <w:link w:val="9"/>
    <w:rsid w:val="00590E01"/>
    <w:rPr>
      <w:rFonts w:ascii="Cambria" w:eastAsia="Times New Roman" w:hAnsi="Cambria" w:cs="Times New Roman"/>
    </w:rPr>
  </w:style>
  <w:style w:type="character" w:customStyle="1" w:styleId="14">
    <w:name w:val="Заголовок 1 Знак4"/>
    <w:link w:val="11"/>
    <w:locked/>
    <w:rsid w:val="00590E01"/>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590E01"/>
    <w:rPr>
      <w:rFonts w:ascii="Arial" w:eastAsia="Times New Roman" w:hAnsi="Arial" w:cs="Arial"/>
      <w:b/>
      <w:bCs/>
      <w:i/>
      <w:iCs/>
      <w:sz w:val="28"/>
      <w:szCs w:val="28"/>
    </w:rPr>
  </w:style>
  <w:style w:type="character" w:customStyle="1" w:styleId="320">
    <w:name w:val="Заголовок 3 Знак2"/>
    <w:link w:val="32"/>
    <w:locked/>
    <w:rsid w:val="00590E01"/>
    <w:rPr>
      <w:rFonts w:ascii="Times New Roman" w:eastAsia="Times New Roman" w:hAnsi="Times New Roman" w:cs="Times New Roman"/>
      <w:b/>
      <w:bCs/>
      <w:sz w:val="27"/>
      <w:szCs w:val="27"/>
      <w:lang w:eastAsia="ru-RU"/>
    </w:rPr>
  </w:style>
  <w:style w:type="character" w:styleId="HTML">
    <w:name w:val="HTML Sample"/>
    <w:rsid w:val="00590E01"/>
    <w:rPr>
      <w:rFonts w:ascii="Courier New" w:eastAsia="Times New Roman" w:hAnsi="Courier New" w:cs="Courier New"/>
    </w:rPr>
  </w:style>
  <w:style w:type="character" w:styleId="a7">
    <w:name w:val="FollowedHyperlink"/>
    <w:rsid w:val="00590E01"/>
    <w:rPr>
      <w:color w:val="800080"/>
      <w:u w:val="single"/>
    </w:rPr>
  </w:style>
  <w:style w:type="character" w:styleId="a8">
    <w:name w:val="footnote reference"/>
    <w:unhideWhenUsed/>
    <w:rsid w:val="00590E01"/>
    <w:rPr>
      <w:vertAlign w:val="superscript"/>
    </w:rPr>
  </w:style>
  <w:style w:type="character" w:styleId="a9">
    <w:name w:val="annotation reference"/>
    <w:rsid w:val="00590E01"/>
    <w:rPr>
      <w:sz w:val="16"/>
      <w:szCs w:val="16"/>
    </w:rPr>
  </w:style>
  <w:style w:type="character" w:styleId="aa">
    <w:name w:val="endnote reference"/>
    <w:unhideWhenUsed/>
    <w:rsid w:val="00590E01"/>
    <w:rPr>
      <w:vertAlign w:val="superscript"/>
    </w:rPr>
  </w:style>
  <w:style w:type="character" w:styleId="HTML0">
    <w:name w:val="HTML Acronym"/>
    <w:rsid w:val="00590E01"/>
  </w:style>
  <w:style w:type="character" w:styleId="ab">
    <w:name w:val="Emphasis"/>
    <w:qFormat/>
    <w:rsid w:val="00590E01"/>
    <w:rPr>
      <w:i/>
      <w:iCs/>
    </w:rPr>
  </w:style>
  <w:style w:type="character" w:styleId="ac">
    <w:name w:val="Hyperlink"/>
    <w:uiPriority w:val="99"/>
    <w:rsid w:val="00590E01"/>
    <w:rPr>
      <w:color w:val="000000"/>
      <w:u w:val="single"/>
    </w:rPr>
  </w:style>
  <w:style w:type="character" w:styleId="HTML1">
    <w:name w:val="HTML Code"/>
    <w:rsid w:val="00590E01"/>
    <w:rPr>
      <w:rFonts w:ascii="Courier New" w:eastAsia="Times New Roman" w:hAnsi="Courier New" w:cs="Courier New"/>
      <w:sz w:val="20"/>
      <w:szCs w:val="20"/>
    </w:rPr>
  </w:style>
  <w:style w:type="character" w:styleId="ad">
    <w:name w:val="page number"/>
    <w:rsid w:val="00590E01"/>
  </w:style>
  <w:style w:type="character" w:styleId="ae">
    <w:name w:val="line number"/>
    <w:unhideWhenUsed/>
    <w:rsid w:val="00590E01"/>
  </w:style>
  <w:style w:type="character" w:styleId="HTML2">
    <w:name w:val="HTML Definition"/>
    <w:rsid w:val="00590E01"/>
    <w:rPr>
      <w:i/>
      <w:iCs/>
    </w:rPr>
  </w:style>
  <w:style w:type="character" w:styleId="HTML3">
    <w:name w:val="HTML Variable"/>
    <w:rsid w:val="00590E01"/>
    <w:rPr>
      <w:i/>
      <w:iCs/>
    </w:rPr>
  </w:style>
  <w:style w:type="character" w:styleId="HTML4">
    <w:name w:val="HTML Typewriter"/>
    <w:rsid w:val="00590E01"/>
    <w:rPr>
      <w:rFonts w:ascii="Courier New" w:eastAsia="Times New Roman" w:hAnsi="Courier New" w:cs="Courier New"/>
      <w:sz w:val="20"/>
      <w:szCs w:val="20"/>
    </w:rPr>
  </w:style>
  <w:style w:type="character" w:styleId="af">
    <w:name w:val="Strong"/>
    <w:uiPriority w:val="22"/>
    <w:qFormat/>
    <w:rsid w:val="00590E01"/>
    <w:rPr>
      <w:b/>
      <w:bCs/>
    </w:rPr>
  </w:style>
  <w:style w:type="character" w:styleId="HTML5">
    <w:name w:val="HTML Cite"/>
    <w:unhideWhenUsed/>
    <w:rsid w:val="00590E01"/>
    <w:rPr>
      <w:i/>
      <w:iCs/>
    </w:rPr>
  </w:style>
  <w:style w:type="paragraph" w:styleId="af0">
    <w:name w:val="Balloon Text"/>
    <w:basedOn w:val="a3"/>
    <w:link w:val="af1"/>
    <w:rsid w:val="00590E01"/>
    <w:rPr>
      <w:rFonts w:ascii="Tahoma" w:hAnsi="Tahoma"/>
      <w:sz w:val="16"/>
      <w:szCs w:val="16"/>
    </w:rPr>
  </w:style>
  <w:style w:type="character" w:customStyle="1" w:styleId="af1">
    <w:name w:val="Текст выноски Знак"/>
    <w:basedOn w:val="a4"/>
    <w:link w:val="af0"/>
    <w:rsid w:val="00590E01"/>
    <w:rPr>
      <w:rFonts w:ascii="Tahoma" w:eastAsia="Times New Roman" w:hAnsi="Tahoma" w:cs="Times New Roman"/>
      <w:sz w:val="16"/>
      <w:szCs w:val="16"/>
    </w:rPr>
  </w:style>
  <w:style w:type="paragraph" w:styleId="24">
    <w:name w:val="Body Text 2"/>
    <w:basedOn w:val="a3"/>
    <w:link w:val="25"/>
    <w:rsid w:val="00590E01"/>
    <w:pPr>
      <w:jc w:val="both"/>
    </w:pPr>
    <w:rPr>
      <w:color w:val="000000"/>
      <w:sz w:val="28"/>
    </w:rPr>
  </w:style>
  <w:style w:type="character" w:customStyle="1" w:styleId="25">
    <w:name w:val="Основной текст 2 Знак"/>
    <w:basedOn w:val="a4"/>
    <w:link w:val="24"/>
    <w:rsid w:val="00590E01"/>
    <w:rPr>
      <w:rFonts w:ascii="Times New Roman" w:eastAsia="Times New Roman" w:hAnsi="Times New Roman" w:cs="Times New Roman"/>
      <w:color w:val="000000"/>
      <w:sz w:val="28"/>
      <w:szCs w:val="24"/>
      <w:lang w:eastAsia="ru-RU"/>
    </w:rPr>
  </w:style>
  <w:style w:type="paragraph" w:styleId="5">
    <w:name w:val="List Number 5"/>
    <w:basedOn w:val="a3"/>
    <w:rsid w:val="00590E01"/>
    <w:pPr>
      <w:numPr>
        <w:numId w:val="1"/>
      </w:numPr>
      <w:tabs>
        <w:tab w:val="left" w:pos="1492"/>
      </w:tabs>
    </w:pPr>
  </w:style>
  <w:style w:type="paragraph" w:styleId="af2">
    <w:name w:val="Normal Indent"/>
    <w:basedOn w:val="a3"/>
    <w:rsid w:val="00590E01"/>
    <w:pPr>
      <w:ind w:firstLine="720"/>
      <w:jc w:val="both"/>
    </w:pPr>
    <w:rPr>
      <w:sz w:val="28"/>
      <w:szCs w:val="20"/>
    </w:rPr>
  </w:style>
  <w:style w:type="paragraph" w:styleId="af3">
    <w:name w:val="Plain Text"/>
    <w:basedOn w:val="a3"/>
    <w:link w:val="af4"/>
    <w:rsid w:val="00590E01"/>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590E01"/>
    <w:rPr>
      <w:rFonts w:ascii="Courier New" w:eastAsia="Times New Roman" w:hAnsi="Courier New" w:cs="Courier New"/>
      <w:sz w:val="20"/>
      <w:szCs w:val="20"/>
      <w:lang w:eastAsia="ru-RU"/>
    </w:rPr>
  </w:style>
  <w:style w:type="paragraph" w:styleId="34">
    <w:name w:val="Body Text Indent 3"/>
    <w:basedOn w:val="a3"/>
    <w:link w:val="330"/>
    <w:rsid w:val="00590E01"/>
    <w:pPr>
      <w:spacing w:after="120"/>
      <w:ind w:left="283"/>
    </w:pPr>
    <w:rPr>
      <w:sz w:val="16"/>
      <w:szCs w:val="16"/>
    </w:rPr>
  </w:style>
  <w:style w:type="character" w:customStyle="1" w:styleId="35">
    <w:name w:val="Основной текст с отступом 3 Знак"/>
    <w:basedOn w:val="a4"/>
    <w:rsid w:val="00590E01"/>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590E01"/>
    <w:rPr>
      <w:rFonts w:ascii="Times New Roman" w:eastAsia="Times New Roman" w:hAnsi="Times New Roman" w:cs="Times New Roman"/>
      <w:sz w:val="16"/>
      <w:szCs w:val="16"/>
      <w:lang w:eastAsia="ru-RU"/>
    </w:rPr>
  </w:style>
  <w:style w:type="paragraph" w:styleId="af5">
    <w:name w:val="endnote text"/>
    <w:basedOn w:val="a3"/>
    <w:link w:val="af6"/>
    <w:unhideWhenUsed/>
    <w:rsid w:val="00590E01"/>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590E01"/>
    <w:rPr>
      <w:rFonts w:ascii="Times New Roman" w:eastAsia="Times New Roman" w:hAnsi="Times New Roman" w:cs="Times New Roman"/>
      <w:color w:val="000000"/>
      <w:sz w:val="28"/>
      <w:szCs w:val="24"/>
    </w:rPr>
  </w:style>
  <w:style w:type="paragraph" w:styleId="af7">
    <w:name w:val="caption"/>
    <w:basedOn w:val="a3"/>
    <w:next w:val="a3"/>
    <w:qFormat/>
    <w:rsid w:val="00590E01"/>
    <w:rPr>
      <w:b/>
      <w:bCs/>
      <w:sz w:val="20"/>
      <w:szCs w:val="20"/>
    </w:rPr>
  </w:style>
  <w:style w:type="paragraph" w:styleId="af8">
    <w:name w:val="annotation text"/>
    <w:basedOn w:val="a3"/>
    <w:link w:val="af9"/>
    <w:rsid w:val="00590E01"/>
    <w:rPr>
      <w:sz w:val="20"/>
      <w:szCs w:val="20"/>
    </w:rPr>
  </w:style>
  <w:style w:type="character" w:customStyle="1" w:styleId="af9">
    <w:name w:val="Текст примечания Знак"/>
    <w:basedOn w:val="a4"/>
    <w:link w:val="af8"/>
    <w:rsid w:val="00590E01"/>
    <w:rPr>
      <w:rFonts w:ascii="Times New Roman" w:eastAsia="Times New Roman" w:hAnsi="Times New Roman" w:cs="Times New Roman"/>
      <w:sz w:val="20"/>
      <w:szCs w:val="20"/>
      <w:lang w:eastAsia="ru-RU"/>
    </w:rPr>
  </w:style>
  <w:style w:type="paragraph" w:styleId="13">
    <w:name w:val="index 1"/>
    <w:basedOn w:val="a3"/>
    <w:next w:val="a3"/>
    <w:rsid w:val="00590E01"/>
    <w:pPr>
      <w:suppressAutoHyphens/>
      <w:ind w:left="240" w:hanging="240"/>
    </w:pPr>
    <w:rPr>
      <w:lang w:eastAsia="ar-SA"/>
    </w:rPr>
  </w:style>
  <w:style w:type="paragraph" w:styleId="afa">
    <w:name w:val="annotation subject"/>
    <w:basedOn w:val="af8"/>
    <w:next w:val="af8"/>
    <w:link w:val="afb"/>
    <w:rsid w:val="00590E01"/>
    <w:rPr>
      <w:b/>
      <w:bCs/>
    </w:rPr>
  </w:style>
  <w:style w:type="character" w:customStyle="1" w:styleId="afb">
    <w:name w:val="Тема примечания Знак"/>
    <w:basedOn w:val="af9"/>
    <w:link w:val="afa"/>
    <w:rsid w:val="00590E01"/>
    <w:rPr>
      <w:rFonts w:ascii="Times New Roman" w:eastAsia="Times New Roman" w:hAnsi="Times New Roman" w:cs="Times New Roman"/>
      <w:b/>
      <w:bCs/>
      <w:sz w:val="20"/>
      <w:szCs w:val="20"/>
      <w:lang w:eastAsia="ru-RU"/>
    </w:rPr>
  </w:style>
  <w:style w:type="paragraph" w:styleId="afc">
    <w:name w:val="Document Map"/>
    <w:basedOn w:val="a3"/>
    <w:link w:val="afd"/>
    <w:rsid w:val="00590E01"/>
    <w:pPr>
      <w:shd w:val="clear" w:color="auto" w:fill="000080"/>
    </w:pPr>
    <w:rPr>
      <w:rFonts w:ascii="Tahoma" w:hAnsi="Tahoma"/>
      <w:sz w:val="20"/>
      <w:szCs w:val="20"/>
    </w:rPr>
  </w:style>
  <w:style w:type="character" w:customStyle="1" w:styleId="afd">
    <w:name w:val="Схема документа Знак"/>
    <w:basedOn w:val="a4"/>
    <w:link w:val="afc"/>
    <w:rsid w:val="00590E01"/>
    <w:rPr>
      <w:rFonts w:ascii="Tahoma" w:eastAsia="Times New Roman" w:hAnsi="Tahoma" w:cs="Times New Roman"/>
      <w:sz w:val="20"/>
      <w:szCs w:val="20"/>
      <w:shd w:val="clear" w:color="auto" w:fill="000080"/>
    </w:rPr>
  </w:style>
  <w:style w:type="paragraph" w:styleId="afe">
    <w:name w:val="footnote text"/>
    <w:basedOn w:val="a3"/>
    <w:link w:val="aff"/>
    <w:rsid w:val="00590E01"/>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590E01"/>
    <w:rPr>
      <w:rFonts w:ascii="Courier New" w:eastAsia="Courier New" w:hAnsi="Courier New" w:cs="Courier New"/>
      <w:color w:val="000000"/>
      <w:sz w:val="28"/>
      <w:szCs w:val="24"/>
      <w:lang w:eastAsia="ru-RU"/>
    </w:rPr>
  </w:style>
  <w:style w:type="paragraph" w:styleId="8">
    <w:name w:val="toc 8"/>
    <w:basedOn w:val="a3"/>
    <w:next w:val="a3"/>
    <w:rsid w:val="00590E01"/>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590E01"/>
    <w:pPr>
      <w:numPr>
        <w:numId w:val="3"/>
      </w:numPr>
      <w:tabs>
        <w:tab w:val="left" w:pos="926"/>
      </w:tabs>
    </w:pPr>
  </w:style>
  <w:style w:type="paragraph" w:styleId="HTML6">
    <w:name w:val="HTML Address"/>
    <w:basedOn w:val="a3"/>
    <w:link w:val="HTML7"/>
    <w:unhideWhenUsed/>
    <w:rsid w:val="00590E01"/>
    <w:rPr>
      <w:sz w:val="16"/>
      <w:szCs w:val="16"/>
    </w:rPr>
  </w:style>
  <w:style w:type="character" w:customStyle="1" w:styleId="HTML7">
    <w:name w:val="Адрес HTML Знак"/>
    <w:basedOn w:val="a4"/>
    <w:link w:val="HTML6"/>
    <w:rsid w:val="00590E01"/>
    <w:rPr>
      <w:rFonts w:ascii="Times New Roman" w:eastAsia="Times New Roman" w:hAnsi="Times New Roman" w:cs="Times New Roman"/>
      <w:sz w:val="16"/>
      <w:szCs w:val="16"/>
      <w:lang w:val="ru-RU" w:eastAsia="ru-RU"/>
    </w:rPr>
  </w:style>
  <w:style w:type="paragraph" w:styleId="aff0">
    <w:name w:val="header"/>
    <w:basedOn w:val="a3"/>
    <w:link w:val="aff1"/>
    <w:rsid w:val="00590E01"/>
    <w:pPr>
      <w:tabs>
        <w:tab w:val="center" w:pos="4677"/>
        <w:tab w:val="right" w:pos="9355"/>
      </w:tabs>
    </w:pPr>
    <w:rPr>
      <w:b/>
      <w:caps/>
    </w:rPr>
  </w:style>
  <w:style w:type="character" w:customStyle="1" w:styleId="aff1">
    <w:name w:val="Верхний колонтитул Знак"/>
    <w:basedOn w:val="a4"/>
    <w:link w:val="aff0"/>
    <w:rsid w:val="00590E01"/>
    <w:rPr>
      <w:rFonts w:ascii="Times New Roman" w:eastAsia="Times New Roman" w:hAnsi="Times New Roman" w:cs="Times New Roman"/>
      <w:b/>
      <w:caps/>
      <w:sz w:val="24"/>
      <w:szCs w:val="24"/>
      <w:lang w:eastAsia="ru-RU"/>
    </w:rPr>
  </w:style>
  <w:style w:type="paragraph" w:styleId="91">
    <w:name w:val="toc 9"/>
    <w:basedOn w:val="a3"/>
    <w:next w:val="a3"/>
    <w:rsid w:val="00590E01"/>
    <w:pPr>
      <w:spacing w:after="100" w:line="276" w:lineRule="auto"/>
      <w:ind w:left="1760"/>
    </w:pPr>
    <w:rPr>
      <w:rFonts w:ascii="Calibri" w:hAnsi="Calibri"/>
      <w:sz w:val="22"/>
      <w:szCs w:val="22"/>
    </w:rPr>
  </w:style>
  <w:style w:type="paragraph" w:styleId="71">
    <w:name w:val="toc 7"/>
    <w:basedOn w:val="a3"/>
    <w:next w:val="a3"/>
    <w:rsid w:val="00590E01"/>
    <w:pPr>
      <w:spacing w:after="100" w:line="276" w:lineRule="auto"/>
      <w:ind w:left="1320"/>
    </w:pPr>
    <w:rPr>
      <w:rFonts w:ascii="Calibri" w:hAnsi="Calibri"/>
      <w:sz w:val="22"/>
      <w:szCs w:val="22"/>
    </w:rPr>
  </w:style>
  <w:style w:type="paragraph" w:styleId="aff2">
    <w:name w:val="Body Text"/>
    <w:basedOn w:val="a3"/>
    <w:link w:val="43"/>
    <w:rsid w:val="00590E01"/>
    <w:pPr>
      <w:spacing w:after="120"/>
    </w:pPr>
  </w:style>
  <w:style w:type="character" w:customStyle="1" w:styleId="aff3">
    <w:name w:val="Основной текст Знак"/>
    <w:basedOn w:val="a4"/>
    <w:rsid w:val="00590E01"/>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590E01"/>
    <w:rPr>
      <w:rFonts w:ascii="Times New Roman" w:eastAsia="Times New Roman" w:hAnsi="Times New Roman" w:cs="Times New Roman"/>
      <w:sz w:val="24"/>
      <w:szCs w:val="24"/>
      <w:lang w:eastAsia="ru-RU"/>
    </w:rPr>
  </w:style>
  <w:style w:type="paragraph" w:styleId="aff4">
    <w:name w:val="index heading"/>
    <w:basedOn w:val="a3"/>
    <w:rsid w:val="00590E01"/>
    <w:pPr>
      <w:suppressLineNumbers/>
      <w:suppressAutoHyphens/>
    </w:pPr>
    <w:rPr>
      <w:rFonts w:cs="Tahoma"/>
      <w:lang w:eastAsia="ar-SA"/>
    </w:rPr>
  </w:style>
  <w:style w:type="paragraph" w:styleId="15">
    <w:name w:val="toc 1"/>
    <w:basedOn w:val="a3"/>
    <w:next w:val="a3"/>
    <w:link w:val="16"/>
    <w:rsid w:val="00590E01"/>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590E01"/>
    <w:rPr>
      <w:rFonts w:ascii="Times New Roman" w:eastAsia="Times New Roman" w:hAnsi="Times New Roman" w:cs="Times New Roman"/>
      <w:color w:val="000000"/>
      <w:sz w:val="24"/>
      <w:szCs w:val="24"/>
      <w:lang w:eastAsia="ru-RU"/>
    </w:rPr>
  </w:style>
  <w:style w:type="paragraph" w:styleId="aff5">
    <w:name w:val="macro"/>
    <w:link w:val="aff6"/>
    <w:rsid w:val="00590E0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590E01"/>
    <w:rPr>
      <w:rFonts w:ascii="Courier New" w:eastAsia="Times New Roman" w:hAnsi="Courier New" w:cs="Times New Roman"/>
      <w:sz w:val="20"/>
      <w:szCs w:val="20"/>
      <w:lang w:val="en-US" w:eastAsia="ru-RU"/>
    </w:rPr>
  </w:style>
  <w:style w:type="paragraph" w:styleId="61">
    <w:name w:val="toc 6"/>
    <w:basedOn w:val="a3"/>
    <w:next w:val="a3"/>
    <w:rsid w:val="00590E01"/>
    <w:pPr>
      <w:spacing w:after="100" w:line="276" w:lineRule="auto"/>
      <w:ind w:left="1100"/>
    </w:pPr>
    <w:rPr>
      <w:rFonts w:ascii="Calibri" w:hAnsi="Calibri"/>
      <w:sz w:val="22"/>
      <w:szCs w:val="22"/>
    </w:rPr>
  </w:style>
  <w:style w:type="paragraph" w:styleId="36">
    <w:name w:val="toc 3"/>
    <w:basedOn w:val="a3"/>
    <w:next w:val="a3"/>
    <w:rsid w:val="00590E01"/>
    <w:pPr>
      <w:widowControl w:val="0"/>
      <w:tabs>
        <w:tab w:val="left" w:pos="360"/>
      </w:tabs>
      <w:autoSpaceDE w:val="0"/>
      <w:autoSpaceDN w:val="0"/>
      <w:adjustRightInd w:val="0"/>
      <w:ind w:left="400"/>
    </w:pPr>
    <w:rPr>
      <w:szCs w:val="20"/>
    </w:rPr>
  </w:style>
  <w:style w:type="paragraph" w:styleId="26">
    <w:name w:val="toc 2"/>
    <w:basedOn w:val="a3"/>
    <w:next w:val="a3"/>
    <w:rsid w:val="00590E01"/>
    <w:pPr>
      <w:widowControl w:val="0"/>
      <w:tabs>
        <w:tab w:val="left" w:pos="360"/>
      </w:tabs>
      <w:autoSpaceDE w:val="0"/>
      <w:autoSpaceDN w:val="0"/>
      <w:adjustRightInd w:val="0"/>
      <w:ind w:left="200"/>
    </w:pPr>
    <w:rPr>
      <w:szCs w:val="20"/>
    </w:rPr>
  </w:style>
  <w:style w:type="paragraph" w:styleId="40">
    <w:name w:val="toc 4"/>
    <w:basedOn w:val="a3"/>
    <w:next w:val="a3"/>
    <w:rsid w:val="00590E01"/>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590E01"/>
    <w:pPr>
      <w:spacing w:after="100" w:line="276" w:lineRule="auto"/>
      <w:ind w:left="880"/>
    </w:pPr>
    <w:rPr>
      <w:rFonts w:ascii="Calibri" w:hAnsi="Calibri"/>
      <w:sz w:val="22"/>
      <w:szCs w:val="22"/>
    </w:rPr>
  </w:style>
  <w:style w:type="paragraph" w:styleId="53">
    <w:name w:val="List Bullet 5"/>
    <w:basedOn w:val="a3"/>
    <w:rsid w:val="00590E01"/>
    <w:pPr>
      <w:ind w:left="1132" w:hanging="283"/>
    </w:pPr>
    <w:rPr>
      <w:color w:val="00000A"/>
    </w:rPr>
  </w:style>
  <w:style w:type="paragraph" w:styleId="aff7">
    <w:name w:val="Body Text First Indent"/>
    <w:basedOn w:val="aff2"/>
    <w:link w:val="aff8"/>
    <w:rsid w:val="00590E01"/>
    <w:pPr>
      <w:ind w:firstLine="210"/>
    </w:pPr>
    <w:rPr>
      <w:b/>
      <w:bCs/>
      <w:sz w:val="27"/>
      <w:szCs w:val="27"/>
    </w:rPr>
  </w:style>
  <w:style w:type="character" w:customStyle="1" w:styleId="aff8">
    <w:name w:val="Красная строка Знак"/>
    <w:basedOn w:val="aff3"/>
    <w:link w:val="aff7"/>
    <w:rsid w:val="00590E01"/>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590E01"/>
    <w:pPr>
      <w:spacing w:after="120"/>
      <w:ind w:left="283"/>
    </w:pPr>
  </w:style>
  <w:style w:type="character" w:customStyle="1" w:styleId="affa">
    <w:name w:val="Основной текст с отступом Знак"/>
    <w:basedOn w:val="a4"/>
    <w:link w:val="aff9"/>
    <w:semiHidden/>
    <w:rsid w:val="00590E01"/>
    <w:rPr>
      <w:rFonts w:ascii="Times New Roman" w:eastAsia="Times New Roman" w:hAnsi="Times New Roman" w:cs="Times New Roman"/>
      <w:sz w:val="24"/>
      <w:szCs w:val="24"/>
      <w:lang w:eastAsia="ru-RU"/>
    </w:rPr>
  </w:style>
  <w:style w:type="paragraph" w:styleId="27">
    <w:name w:val="Body Text First Indent 2"/>
    <w:basedOn w:val="aff9"/>
    <w:link w:val="28"/>
    <w:rsid w:val="00590E01"/>
    <w:pPr>
      <w:ind w:firstLine="210"/>
    </w:pPr>
  </w:style>
  <w:style w:type="character" w:customStyle="1" w:styleId="28">
    <w:name w:val="Красная строка 2 Знак"/>
    <w:basedOn w:val="affa"/>
    <w:link w:val="27"/>
    <w:rsid w:val="00590E01"/>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590E01"/>
    <w:rPr>
      <w:sz w:val="24"/>
      <w:szCs w:val="24"/>
      <w:lang w:val="ru-RU" w:eastAsia="ru-RU" w:bidi="ar-SA"/>
    </w:rPr>
  </w:style>
  <w:style w:type="paragraph" w:styleId="44">
    <w:name w:val="List Bullet 4"/>
    <w:basedOn w:val="a3"/>
    <w:rsid w:val="00590E01"/>
    <w:pPr>
      <w:ind w:left="849" w:hanging="283"/>
    </w:pPr>
    <w:rPr>
      <w:color w:val="00000A"/>
    </w:rPr>
  </w:style>
  <w:style w:type="paragraph" w:styleId="affb">
    <w:name w:val="List Bullet"/>
    <w:basedOn w:val="a3"/>
    <w:rsid w:val="00590E01"/>
    <w:pPr>
      <w:tabs>
        <w:tab w:val="left" w:pos="643"/>
      </w:tabs>
      <w:ind w:left="643" w:hanging="360"/>
      <w:contextualSpacing/>
    </w:pPr>
  </w:style>
  <w:style w:type="paragraph" w:styleId="2">
    <w:name w:val="List Bullet 2"/>
    <w:basedOn w:val="a3"/>
    <w:rsid w:val="00590E01"/>
    <w:pPr>
      <w:numPr>
        <w:numId w:val="5"/>
      </w:numPr>
      <w:tabs>
        <w:tab w:val="left" w:pos="643"/>
      </w:tabs>
    </w:pPr>
  </w:style>
  <w:style w:type="paragraph" w:styleId="37">
    <w:name w:val="List Bullet 3"/>
    <w:basedOn w:val="a3"/>
    <w:rsid w:val="00590E01"/>
    <w:pPr>
      <w:tabs>
        <w:tab w:val="left" w:pos="926"/>
      </w:tabs>
      <w:ind w:left="926" w:hanging="360"/>
    </w:pPr>
  </w:style>
  <w:style w:type="paragraph" w:customStyle="1" w:styleId="affc">
    <w:basedOn w:val="a3"/>
    <w:next w:val="affd"/>
    <w:qFormat/>
    <w:rsid w:val="00590E01"/>
    <w:pPr>
      <w:suppressAutoHyphens/>
      <w:jc w:val="center"/>
    </w:pPr>
    <w:rPr>
      <w:sz w:val="28"/>
      <w:lang w:val="en-US" w:eastAsia="ar-SA"/>
    </w:rPr>
  </w:style>
  <w:style w:type="character" w:customStyle="1" w:styleId="54">
    <w:name w:val="Заголовок Знак5"/>
    <w:link w:val="affe"/>
    <w:rsid w:val="00590E01"/>
    <w:rPr>
      <w:sz w:val="28"/>
      <w:szCs w:val="24"/>
      <w:lang w:val="en-US" w:eastAsia="ar-SA" w:bidi="ar-SA"/>
    </w:rPr>
  </w:style>
  <w:style w:type="paragraph" w:styleId="affd">
    <w:name w:val="Subtitle"/>
    <w:basedOn w:val="a3"/>
    <w:link w:val="afff"/>
    <w:qFormat/>
    <w:rsid w:val="00590E01"/>
    <w:pPr>
      <w:jc w:val="center"/>
    </w:pPr>
    <w:rPr>
      <w:b/>
    </w:rPr>
  </w:style>
  <w:style w:type="character" w:customStyle="1" w:styleId="afff">
    <w:name w:val="Подзаголовок Знак"/>
    <w:basedOn w:val="a4"/>
    <w:link w:val="affd"/>
    <w:rsid w:val="00590E01"/>
    <w:rPr>
      <w:rFonts w:ascii="Times New Roman" w:eastAsia="Times New Roman" w:hAnsi="Times New Roman" w:cs="Times New Roman"/>
      <w:b/>
      <w:sz w:val="24"/>
      <w:szCs w:val="24"/>
    </w:rPr>
  </w:style>
  <w:style w:type="paragraph" w:styleId="afff0">
    <w:name w:val="footer"/>
    <w:basedOn w:val="a3"/>
    <w:link w:val="afff1"/>
    <w:rsid w:val="00590E01"/>
    <w:pPr>
      <w:tabs>
        <w:tab w:val="center" w:pos="4677"/>
        <w:tab w:val="right" w:pos="9355"/>
      </w:tabs>
    </w:pPr>
  </w:style>
  <w:style w:type="character" w:customStyle="1" w:styleId="afff1">
    <w:name w:val="Нижний колонтитул Знак"/>
    <w:basedOn w:val="a4"/>
    <w:link w:val="afff0"/>
    <w:rsid w:val="00590E01"/>
    <w:rPr>
      <w:rFonts w:ascii="Times New Roman" w:eastAsia="Times New Roman" w:hAnsi="Times New Roman" w:cs="Times New Roman"/>
      <w:sz w:val="24"/>
      <w:szCs w:val="24"/>
      <w:lang w:eastAsia="ru-RU"/>
    </w:rPr>
  </w:style>
  <w:style w:type="paragraph" w:styleId="a2">
    <w:name w:val="List Number"/>
    <w:basedOn w:val="a3"/>
    <w:rsid w:val="00590E01"/>
    <w:pPr>
      <w:numPr>
        <w:numId w:val="6"/>
      </w:numPr>
      <w:tabs>
        <w:tab w:val="left" w:pos="1354"/>
      </w:tabs>
      <w:contextualSpacing/>
    </w:pPr>
    <w:rPr>
      <w:sz w:val="20"/>
      <w:szCs w:val="20"/>
      <w:lang w:eastAsia="en-US"/>
    </w:rPr>
  </w:style>
  <w:style w:type="paragraph" w:styleId="2a">
    <w:name w:val="List Number 2"/>
    <w:basedOn w:val="a3"/>
    <w:rsid w:val="00590E01"/>
    <w:pPr>
      <w:widowControl w:val="0"/>
      <w:tabs>
        <w:tab w:val="left" w:pos="641"/>
      </w:tabs>
      <w:ind w:left="641" w:hanging="358"/>
    </w:pPr>
    <w:rPr>
      <w:rFonts w:ascii="Courier New" w:hAnsi="Courier New"/>
      <w:szCs w:val="20"/>
    </w:rPr>
  </w:style>
  <w:style w:type="paragraph" w:styleId="afff2">
    <w:name w:val="List"/>
    <w:basedOn w:val="a3"/>
    <w:rsid w:val="00590E01"/>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590E01"/>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590E01"/>
    <w:rPr>
      <w:rFonts w:ascii="Times New Roman" w:eastAsia="Times New Roman" w:hAnsi="Times New Roman" w:cs="Times New Roman"/>
      <w:sz w:val="24"/>
      <w:szCs w:val="24"/>
      <w:lang w:eastAsia="ru-RU" w:bidi="hi-IN"/>
    </w:rPr>
  </w:style>
  <w:style w:type="paragraph" w:styleId="30">
    <w:name w:val="Body Text 3"/>
    <w:basedOn w:val="a3"/>
    <w:link w:val="321"/>
    <w:rsid w:val="00590E01"/>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590E01"/>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590E01"/>
    <w:rPr>
      <w:rFonts w:ascii="Times New Roman" w:eastAsia="Times New Roman" w:hAnsi="Times New Roman" w:cs="Times New Roman"/>
      <w:sz w:val="16"/>
      <w:szCs w:val="16"/>
    </w:rPr>
  </w:style>
  <w:style w:type="paragraph" w:styleId="2b">
    <w:name w:val="Body Text Indent 2"/>
    <w:basedOn w:val="a3"/>
    <w:link w:val="220"/>
    <w:rsid w:val="00590E01"/>
    <w:pPr>
      <w:spacing w:after="120" w:line="480" w:lineRule="auto"/>
      <w:ind w:left="283"/>
    </w:pPr>
  </w:style>
  <w:style w:type="character" w:customStyle="1" w:styleId="2c">
    <w:name w:val="Основной текст с отступом 2 Знак"/>
    <w:basedOn w:val="a4"/>
    <w:rsid w:val="00590E01"/>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590E01"/>
    <w:rPr>
      <w:rFonts w:ascii="Times New Roman" w:eastAsia="Times New Roman" w:hAnsi="Times New Roman" w:cs="Times New Roman"/>
      <w:sz w:val="24"/>
      <w:szCs w:val="24"/>
      <w:lang w:eastAsia="ru-RU"/>
    </w:rPr>
  </w:style>
  <w:style w:type="paragraph" w:styleId="2d">
    <w:name w:val="List Continue 2"/>
    <w:basedOn w:val="a3"/>
    <w:rsid w:val="00590E01"/>
    <w:pPr>
      <w:spacing w:after="120"/>
      <w:ind w:left="566"/>
      <w:jc w:val="both"/>
    </w:pPr>
    <w:rPr>
      <w:sz w:val="20"/>
      <w:szCs w:val="20"/>
    </w:rPr>
  </w:style>
  <w:style w:type="paragraph" w:styleId="2e">
    <w:name w:val="List 2"/>
    <w:basedOn w:val="a3"/>
    <w:rsid w:val="00590E01"/>
    <w:pPr>
      <w:ind w:left="566" w:hanging="283"/>
      <w:contextualSpacing/>
    </w:pPr>
  </w:style>
  <w:style w:type="paragraph" w:styleId="39">
    <w:name w:val="List 3"/>
    <w:basedOn w:val="a3"/>
    <w:rsid w:val="00590E01"/>
    <w:pPr>
      <w:ind w:left="849" w:hanging="283"/>
    </w:pPr>
  </w:style>
  <w:style w:type="paragraph" w:styleId="45">
    <w:name w:val="List 4"/>
    <w:basedOn w:val="a3"/>
    <w:rsid w:val="00590E01"/>
    <w:pPr>
      <w:ind w:left="1132" w:hanging="283"/>
      <w:contextualSpacing/>
    </w:pPr>
  </w:style>
  <w:style w:type="paragraph" w:styleId="HTML8">
    <w:name w:val="HTML Preformatted"/>
    <w:basedOn w:val="a3"/>
    <w:link w:val="HTML30"/>
    <w:rsid w:val="00590E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590E01"/>
    <w:rPr>
      <w:rFonts w:ascii="Consolas" w:eastAsia="Times New Roman" w:hAnsi="Consolas" w:cs="Times New Roman"/>
      <w:sz w:val="20"/>
      <w:szCs w:val="20"/>
      <w:lang w:eastAsia="ru-RU"/>
    </w:rPr>
  </w:style>
  <w:style w:type="character" w:customStyle="1" w:styleId="HTML30">
    <w:name w:val="Стандартный HTML Знак3"/>
    <w:link w:val="HTML8"/>
    <w:rsid w:val="00590E01"/>
    <w:rPr>
      <w:rFonts w:ascii="Courier New" w:eastAsia="Times New Roman" w:hAnsi="Courier New" w:cs="Times New Roman"/>
      <w:sz w:val="20"/>
      <w:szCs w:val="20"/>
    </w:rPr>
  </w:style>
  <w:style w:type="paragraph" w:styleId="afff4">
    <w:name w:val="Block Text"/>
    <w:basedOn w:val="a3"/>
    <w:rsid w:val="00590E01"/>
    <w:pPr>
      <w:ind w:left="709" w:right="-908"/>
    </w:pPr>
    <w:rPr>
      <w:szCs w:val="20"/>
    </w:rPr>
  </w:style>
  <w:style w:type="table" w:styleId="18">
    <w:name w:val="Table Simple 1"/>
    <w:basedOn w:val="a5"/>
    <w:rsid w:val="00590E01"/>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590E01"/>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590E0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590E0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590E01"/>
    <w:rPr>
      <w:rFonts w:ascii="Times New Roman" w:hAnsi="Times New Roman" w:cs="Times New Roman"/>
      <w:b/>
      <w:bCs/>
      <w:sz w:val="26"/>
      <w:szCs w:val="26"/>
    </w:rPr>
  </w:style>
  <w:style w:type="paragraph" w:customStyle="1" w:styleId="afff7">
    <w:name w:val="Для таблиц"/>
    <w:basedOn w:val="a3"/>
    <w:uiPriority w:val="99"/>
    <w:rsid w:val="00590E01"/>
  </w:style>
  <w:style w:type="paragraph" w:customStyle="1" w:styleId="afff8">
    <w:name w:val="список с точками"/>
    <w:basedOn w:val="a3"/>
    <w:rsid w:val="00590E01"/>
    <w:pPr>
      <w:tabs>
        <w:tab w:val="left" w:pos="3330"/>
      </w:tabs>
      <w:spacing w:line="312" w:lineRule="auto"/>
      <w:ind w:left="3330" w:hanging="720"/>
      <w:jc w:val="both"/>
    </w:pPr>
  </w:style>
  <w:style w:type="paragraph" w:customStyle="1" w:styleId="Default">
    <w:name w:val="Default"/>
    <w:rsid w:val="00590E0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590E01"/>
    <w:rPr>
      <w:rFonts w:ascii="Times New Roman" w:hAnsi="Times New Roman" w:cs="Times New Roman"/>
      <w:b/>
      <w:bCs/>
      <w:sz w:val="24"/>
      <w:szCs w:val="24"/>
    </w:rPr>
  </w:style>
  <w:style w:type="character" w:customStyle="1" w:styleId="FontStyle12">
    <w:name w:val="Font Style12"/>
    <w:rsid w:val="00590E01"/>
    <w:rPr>
      <w:rFonts w:ascii="Times New Roman" w:hAnsi="Times New Roman" w:cs="Times New Roman"/>
      <w:sz w:val="24"/>
      <w:szCs w:val="24"/>
    </w:rPr>
  </w:style>
  <w:style w:type="paragraph" w:customStyle="1" w:styleId="Style2">
    <w:name w:val="Style2"/>
    <w:basedOn w:val="a3"/>
    <w:rsid w:val="00590E01"/>
    <w:pPr>
      <w:widowControl w:val="0"/>
      <w:autoSpaceDE w:val="0"/>
      <w:autoSpaceDN w:val="0"/>
      <w:adjustRightInd w:val="0"/>
    </w:pPr>
  </w:style>
  <w:style w:type="paragraph" w:customStyle="1" w:styleId="Style1">
    <w:name w:val="Style1"/>
    <w:basedOn w:val="a3"/>
    <w:rsid w:val="00590E01"/>
    <w:pPr>
      <w:widowControl w:val="0"/>
      <w:autoSpaceDE w:val="0"/>
      <w:autoSpaceDN w:val="0"/>
      <w:adjustRightInd w:val="0"/>
      <w:spacing w:line="309" w:lineRule="exact"/>
      <w:ind w:firstLine="686"/>
      <w:jc w:val="both"/>
    </w:pPr>
  </w:style>
  <w:style w:type="paragraph" w:customStyle="1" w:styleId="Style16">
    <w:name w:val="Style16"/>
    <w:basedOn w:val="a3"/>
    <w:rsid w:val="00590E01"/>
    <w:pPr>
      <w:widowControl w:val="0"/>
      <w:autoSpaceDE w:val="0"/>
      <w:autoSpaceDN w:val="0"/>
      <w:adjustRightInd w:val="0"/>
      <w:spacing w:line="480" w:lineRule="exact"/>
      <w:ind w:firstLine="715"/>
      <w:jc w:val="both"/>
    </w:pPr>
  </w:style>
  <w:style w:type="character" w:customStyle="1" w:styleId="FontStyle36">
    <w:name w:val="Font Style36"/>
    <w:rsid w:val="00590E01"/>
    <w:rPr>
      <w:rFonts w:ascii="Times New Roman" w:hAnsi="Times New Roman" w:cs="Times New Roman" w:hint="default"/>
      <w:sz w:val="26"/>
      <w:szCs w:val="26"/>
    </w:rPr>
  </w:style>
  <w:style w:type="character" w:customStyle="1" w:styleId="FontStyle51">
    <w:name w:val="Font Style51"/>
    <w:rsid w:val="00590E01"/>
    <w:rPr>
      <w:rFonts w:ascii="Times New Roman" w:hAnsi="Times New Roman" w:cs="Times New Roman"/>
      <w:sz w:val="24"/>
      <w:szCs w:val="24"/>
    </w:rPr>
  </w:style>
  <w:style w:type="character" w:customStyle="1" w:styleId="afffa">
    <w:name w:val="Тело ИАК Знак"/>
    <w:link w:val="afffb"/>
    <w:rsid w:val="00590E01"/>
    <w:rPr>
      <w:sz w:val="28"/>
      <w:szCs w:val="28"/>
    </w:rPr>
  </w:style>
  <w:style w:type="paragraph" w:customStyle="1" w:styleId="afffb">
    <w:name w:val="Тело ИАК"/>
    <w:basedOn w:val="a3"/>
    <w:link w:val="afffa"/>
    <w:rsid w:val="00590E01"/>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590E0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590E01"/>
  </w:style>
  <w:style w:type="character" w:customStyle="1" w:styleId="150">
    <w:name w:val="Знак Знак15"/>
    <w:locked/>
    <w:rsid w:val="00590E01"/>
    <w:rPr>
      <w:b/>
      <w:caps/>
      <w:sz w:val="24"/>
      <w:szCs w:val="24"/>
      <w:lang w:val="ru-RU" w:eastAsia="ru-RU" w:bidi="ar-SA"/>
    </w:rPr>
  </w:style>
  <w:style w:type="character" w:customStyle="1" w:styleId="110">
    <w:name w:val="Знак Знак11"/>
    <w:locked/>
    <w:rsid w:val="00590E01"/>
    <w:rPr>
      <w:sz w:val="16"/>
      <w:szCs w:val="16"/>
      <w:lang w:val="ru-RU" w:eastAsia="ru-RU" w:bidi="ar-SA"/>
    </w:rPr>
  </w:style>
  <w:style w:type="character" w:customStyle="1" w:styleId="100">
    <w:name w:val="Знак Знак10"/>
    <w:rsid w:val="00590E01"/>
    <w:rPr>
      <w:sz w:val="16"/>
      <w:szCs w:val="16"/>
      <w:lang w:val="ru-RU" w:eastAsia="ru-RU" w:bidi="ar-SA"/>
    </w:rPr>
  </w:style>
  <w:style w:type="character" w:customStyle="1" w:styleId="140">
    <w:name w:val="Знак Знак14"/>
    <w:rsid w:val="00590E01"/>
    <w:rPr>
      <w:rFonts w:ascii="Arial" w:hAnsi="Arial" w:cs="Arial"/>
      <w:b/>
      <w:bCs/>
      <w:i/>
      <w:iCs/>
      <w:sz w:val="28"/>
      <w:szCs w:val="28"/>
      <w:lang w:val="ru-RU" w:eastAsia="en-US" w:bidi="ar-SA"/>
    </w:rPr>
  </w:style>
  <w:style w:type="character" w:customStyle="1" w:styleId="120">
    <w:name w:val="Знак Знак12"/>
    <w:rsid w:val="00590E01"/>
    <w:rPr>
      <w:rFonts w:ascii="Calibri" w:hAnsi="Calibri"/>
      <w:i/>
      <w:iCs/>
      <w:sz w:val="24"/>
      <w:szCs w:val="24"/>
      <w:lang w:val="ru-RU" w:eastAsia="en-US" w:bidi="ar-SA"/>
    </w:rPr>
  </w:style>
  <w:style w:type="character" w:customStyle="1" w:styleId="62">
    <w:name w:val="Знак Знак6"/>
    <w:rsid w:val="00590E01"/>
    <w:rPr>
      <w:sz w:val="24"/>
      <w:szCs w:val="24"/>
    </w:rPr>
  </w:style>
  <w:style w:type="paragraph" w:customStyle="1" w:styleId="Style5">
    <w:name w:val="Style5"/>
    <w:basedOn w:val="a3"/>
    <w:rsid w:val="00590E01"/>
    <w:pPr>
      <w:widowControl w:val="0"/>
      <w:autoSpaceDE w:val="0"/>
      <w:autoSpaceDN w:val="0"/>
      <w:adjustRightInd w:val="0"/>
      <w:spacing w:line="490" w:lineRule="exact"/>
      <w:jc w:val="center"/>
    </w:pPr>
  </w:style>
  <w:style w:type="paragraph" w:customStyle="1" w:styleId="FR3">
    <w:name w:val="FR3"/>
    <w:rsid w:val="00590E01"/>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590E01"/>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590E01"/>
    <w:rPr>
      <w:rFonts w:ascii="Times New Roman" w:hAnsi="Times New Roman" w:cs="Times New Roman" w:hint="default"/>
      <w:i/>
      <w:iCs/>
      <w:sz w:val="16"/>
      <w:szCs w:val="16"/>
    </w:rPr>
  </w:style>
  <w:style w:type="paragraph" w:customStyle="1" w:styleId="2f">
    <w:name w:val="Стиль2"/>
    <w:basedOn w:val="a3"/>
    <w:next w:val="a2"/>
    <w:rsid w:val="00590E01"/>
    <w:rPr>
      <w:b/>
      <w:sz w:val="20"/>
    </w:rPr>
  </w:style>
  <w:style w:type="paragraph" w:customStyle="1" w:styleId="FR4">
    <w:name w:val="FR4"/>
    <w:rsid w:val="00590E01"/>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590E01"/>
    <w:pPr>
      <w:spacing w:line="360" w:lineRule="auto"/>
      <w:jc w:val="both"/>
    </w:pPr>
    <w:rPr>
      <w:szCs w:val="20"/>
    </w:rPr>
  </w:style>
  <w:style w:type="paragraph" w:customStyle="1" w:styleId="1b">
    <w:name w:val="Текст1"/>
    <w:basedOn w:val="a3"/>
    <w:rsid w:val="00590E01"/>
    <w:rPr>
      <w:rFonts w:ascii="Courier New" w:hAnsi="Courier New"/>
      <w:sz w:val="20"/>
      <w:szCs w:val="20"/>
    </w:rPr>
  </w:style>
  <w:style w:type="paragraph" w:customStyle="1" w:styleId="1c">
    <w:name w:val="Абзац списка1"/>
    <w:basedOn w:val="a3"/>
    <w:link w:val="ListParagraphChar"/>
    <w:rsid w:val="00590E01"/>
    <w:pPr>
      <w:ind w:left="708"/>
    </w:pPr>
  </w:style>
  <w:style w:type="character" w:customStyle="1" w:styleId="ListParagraphChar">
    <w:name w:val="List Paragraph Char"/>
    <w:link w:val="1c"/>
    <w:locked/>
    <w:rsid w:val="00590E01"/>
    <w:rPr>
      <w:rFonts w:ascii="Times New Roman" w:eastAsia="Times New Roman" w:hAnsi="Times New Roman" w:cs="Times New Roman"/>
      <w:sz w:val="24"/>
      <w:szCs w:val="24"/>
      <w:lang w:eastAsia="ru-RU"/>
    </w:rPr>
  </w:style>
  <w:style w:type="character" w:customStyle="1" w:styleId="FontStyle600">
    <w:name w:val="Font Style600"/>
    <w:rsid w:val="00590E01"/>
    <w:rPr>
      <w:rFonts w:ascii="Times New Roman" w:hAnsi="Times New Roman" w:cs="Times New Roman"/>
      <w:sz w:val="22"/>
      <w:szCs w:val="22"/>
    </w:rPr>
  </w:style>
  <w:style w:type="character" w:customStyle="1" w:styleId="FontStyle184">
    <w:name w:val="Font Style184"/>
    <w:rsid w:val="00590E01"/>
    <w:rPr>
      <w:rFonts w:ascii="Times New Roman" w:hAnsi="Times New Roman" w:cs="Times New Roman"/>
      <w:sz w:val="20"/>
      <w:szCs w:val="20"/>
    </w:rPr>
  </w:style>
  <w:style w:type="character" w:customStyle="1" w:styleId="FontStyle624">
    <w:name w:val="Font Style624"/>
    <w:rsid w:val="00590E01"/>
    <w:rPr>
      <w:rFonts w:ascii="Times New Roman" w:hAnsi="Times New Roman" w:cs="Times New Roman"/>
      <w:b/>
      <w:bCs/>
      <w:i/>
      <w:iCs/>
      <w:sz w:val="22"/>
      <w:szCs w:val="22"/>
    </w:rPr>
  </w:style>
  <w:style w:type="character" w:customStyle="1" w:styleId="FontStyle187">
    <w:name w:val="Font Style187"/>
    <w:rsid w:val="00590E01"/>
    <w:rPr>
      <w:rFonts w:ascii="Times New Roman" w:hAnsi="Times New Roman" w:cs="Times New Roman"/>
      <w:i/>
      <w:iCs/>
      <w:sz w:val="20"/>
      <w:szCs w:val="20"/>
    </w:rPr>
  </w:style>
  <w:style w:type="character" w:customStyle="1" w:styleId="FontStyle572">
    <w:name w:val="Font Style572"/>
    <w:rsid w:val="00590E01"/>
    <w:rPr>
      <w:rFonts w:ascii="Times New Roman" w:hAnsi="Times New Roman" w:cs="Times New Roman"/>
      <w:sz w:val="16"/>
      <w:szCs w:val="16"/>
    </w:rPr>
  </w:style>
  <w:style w:type="character" w:customStyle="1" w:styleId="FontStyle568">
    <w:name w:val="Font Style568"/>
    <w:rsid w:val="00590E01"/>
    <w:rPr>
      <w:rFonts w:ascii="Times New Roman" w:hAnsi="Times New Roman" w:cs="Times New Roman"/>
      <w:i/>
      <w:iCs/>
      <w:sz w:val="16"/>
      <w:szCs w:val="16"/>
    </w:rPr>
  </w:style>
  <w:style w:type="paragraph" w:customStyle="1" w:styleId="Style241">
    <w:name w:val="Style241"/>
    <w:basedOn w:val="a3"/>
    <w:rsid w:val="00590E01"/>
    <w:pPr>
      <w:widowControl w:val="0"/>
      <w:autoSpaceDE w:val="0"/>
      <w:autoSpaceDN w:val="0"/>
      <w:adjustRightInd w:val="0"/>
      <w:spacing w:line="194" w:lineRule="exact"/>
      <w:ind w:hanging="2021"/>
    </w:pPr>
  </w:style>
  <w:style w:type="character" w:customStyle="1" w:styleId="FontStyle152">
    <w:name w:val="Font Style152"/>
    <w:rsid w:val="00590E01"/>
    <w:rPr>
      <w:rFonts w:ascii="Times New Roman" w:hAnsi="Times New Roman" w:cs="Times New Roman"/>
      <w:b/>
      <w:bCs/>
      <w:sz w:val="20"/>
      <w:szCs w:val="20"/>
    </w:rPr>
  </w:style>
  <w:style w:type="paragraph" w:customStyle="1" w:styleId="Style174">
    <w:name w:val="Style174"/>
    <w:basedOn w:val="a3"/>
    <w:rsid w:val="00590E01"/>
    <w:pPr>
      <w:widowControl w:val="0"/>
      <w:autoSpaceDE w:val="0"/>
      <w:autoSpaceDN w:val="0"/>
      <w:adjustRightInd w:val="0"/>
      <w:spacing w:line="254" w:lineRule="exact"/>
      <w:jc w:val="center"/>
    </w:pPr>
  </w:style>
  <w:style w:type="paragraph" w:customStyle="1" w:styleId="Style222">
    <w:name w:val="Style222"/>
    <w:basedOn w:val="a3"/>
    <w:rsid w:val="00590E01"/>
    <w:pPr>
      <w:widowControl w:val="0"/>
      <w:autoSpaceDE w:val="0"/>
      <w:autoSpaceDN w:val="0"/>
      <w:adjustRightInd w:val="0"/>
      <w:spacing w:line="174" w:lineRule="exact"/>
      <w:ind w:firstLine="374"/>
      <w:jc w:val="both"/>
    </w:pPr>
  </w:style>
  <w:style w:type="paragraph" w:customStyle="1" w:styleId="Style285">
    <w:name w:val="Style285"/>
    <w:basedOn w:val="a3"/>
    <w:rsid w:val="00590E01"/>
    <w:pPr>
      <w:widowControl w:val="0"/>
      <w:autoSpaceDE w:val="0"/>
      <w:autoSpaceDN w:val="0"/>
      <w:adjustRightInd w:val="0"/>
      <w:spacing w:line="379" w:lineRule="exact"/>
      <w:ind w:hanging="787"/>
    </w:pPr>
  </w:style>
  <w:style w:type="paragraph" w:customStyle="1" w:styleId="Style204">
    <w:name w:val="Style204"/>
    <w:basedOn w:val="a3"/>
    <w:rsid w:val="00590E01"/>
    <w:pPr>
      <w:widowControl w:val="0"/>
      <w:autoSpaceDE w:val="0"/>
      <w:autoSpaceDN w:val="0"/>
      <w:adjustRightInd w:val="0"/>
      <w:spacing w:line="229" w:lineRule="exact"/>
      <w:jc w:val="both"/>
    </w:pPr>
  </w:style>
  <w:style w:type="paragraph" w:customStyle="1" w:styleId="Style210">
    <w:name w:val="Style210"/>
    <w:basedOn w:val="a3"/>
    <w:rsid w:val="00590E01"/>
    <w:pPr>
      <w:widowControl w:val="0"/>
      <w:autoSpaceDE w:val="0"/>
      <w:autoSpaceDN w:val="0"/>
      <w:adjustRightInd w:val="0"/>
      <w:spacing w:line="221" w:lineRule="exact"/>
    </w:pPr>
  </w:style>
  <w:style w:type="character" w:customStyle="1" w:styleId="FontStyle575">
    <w:name w:val="Font Style575"/>
    <w:rsid w:val="00590E01"/>
    <w:rPr>
      <w:rFonts w:ascii="Courier New" w:hAnsi="Courier New" w:cs="Courier New"/>
      <w:b/>
      <w:bCs/>
      <w:sz w:val="24"/>
      <w:szCs w:val="24"/>
    </w:rPr>
  </w:style>
  <w:style w:type="character" w:customStyle="1" w:styleId="FontStyle668">
    <w:name w:val="Font Style668"/>
    <w:rsid w:val="00590E01"/>
    <w:rPr>
      <w:rFonts w:ascii="Times New Roman" w:hAnsi="Times New Roman" w:cs="Times New Roman"/>
      <w:b/>
      <w:bCs/>
      <w:i/>
      <w:iCs/>
      <w:spacing w:val="30"/>
      <w:sz w:val="20"/>
      <w:szCs w:val="20"/>
    </w:rPr>
  </w:style>
  <w:style w:type="character" w:customStyle="1" w:styleId="toctext">
    <w:name w:val="toctext"/>
    <w:rsid w:val="00590E01"/>
  </w:style>
  <w:style w:type="paragraph" w:customStyle="1" w:styleId="Style59">
    <w:name w:val="Style59"/>
    <w:basedOn w:val="a3"/>
    <w:rsid w:val="00590E01"/>
    <w:pPr>
      <w:widowControl w:val="0"/>
      <w:autoSpaceDE w:val="0"/>
      <w:autoSpaceDN w:val="0"/>
      <w:adjustRightInd w:val="0"/>
      <w:spacing w:line="221" w:lineRule="exact"/>
      <w:ind w:firstLine="950"/>
      <w:jc w:val="both"/>
    </w:pPr>
  </w:style>
  <w:style w:type="paragraph" w:customStyle="1" w:styleId="Style269">
    <w:name w:val="Style269"/>
    <w:basedOn w:val="a3"/>
    <w:rsid w:val="00590E01"/>
    <w:pPr>
      <w:widowControl w:val="0"/>
      <w:autoSpaceDE w:val="0"/>
      <w:autoSpaceDN w:val="0"/>
      <w:adjustRightInd w:val="0"/>
      <w:spacing w:line="331" w:lineRule="exact"/>
      <w:ind w:firstLine="2621"/>
    </w:pPr>
  </w:style>
  <w:style w:type="paragraph" w:customStyle="1" w:styleId="Style19">
    <w:name w:val="Style19"/>
    <w:basedOn w:val="a3"/>
    <w:rsid w:val="00590E01"/>
    <w:pPr>
      <w:widowControl w:val="0"/>
      <w:autoSpaceDE w:val="0"/>
      <w:autoSpaceDN w:val="0"/>
      <w:adjustRightInd w:val="0"/>
      <w:spacing w:line="456" w:lineRule="exact"/>
      <w:ind w:firstLine="667"/>
      <w:jc w:val="both"/>
    </w:pPr>
  </w:style>
  <w:style w:type="character" w:customStyle="1" w:styleId="FontStyle580">
    <w:name w:val="Font Style580"/>
    <w:rsid w:val="00590E01"/>
    <w:rPr>
      <w:rFonts w:ascii="Times New Roman" w:hAnsi="Times New Roman" w:cs="Times New Roman"/>
      <w:i/>
      <w:iCs/>
      <w:sz w:val="22"/>
      <w:szCs w:val="22"/>
    </w:rPr>
  </w:style>
  <w:style w:type="character" w:customStyle="1" w:styleId="FontStyle582">
    <w:name w:val="Font Style582"/>
    <w:rsid w:val="00590E01"/>
    <w:rPr>
      <w:rFonts w:ascii="Times New Roman" w:hAnsi="Times New Roman" w:cs="Times New Roman"/>
      <w:b/>
      <w:bCs/>
      <w:i/>
      <w:iCs/>
      <w:sz w:val="22"/>
      <w:szCs w:val="22"/>
    </w:rPr>
  </w:style>
  <w:style w:type="paragraph" w:customStyle="1" w:styleId="Style192">
    <w:name w:val="Style192"/>
    <w:basedOn w:val="a3"/>
    <w:rsid w:val="00590E01"/>
    <w:pPr>
      <w:widowControl w:val="0"/>
      <w:autoSpaceDE w:val="0"/>
      <w:autoSpaceDN w:val="0"/>
      <w:adjustRightInd w:val="0"/>
      <w:spacing w:line="226" w:lineRule="exact"/>
      <w:ind w:firstLine="346"/>
      <w:jc w:val="both"/>
    </w:pPr>
  </w:style>
  <w:style w:type="character" w:customStyle="1" w:styleId="FontStyle592">
    <w:name w:val="Font Style592"/>
    <w:rsid w:val="00590E01"/>
    <w:rPr>
      <w:rFonts w:ascii="Times New Roman" w:hAnsi="Times New Roman" w:cs="Times New Roman"/>
      <w:b/>
      <w:bCs/>
      <w:sz w:val="20"/>
      <w:szCs w:val="20"/>
    </w:rPr>
  </w:style>
  <w:style w:type="character" w:customStyle="1" w:styleId="FontStyle577">
    <w:name w:val="Font Style577"/>
    <w:rsid w:val="00590E01"/>
    <w:rPr>
      <w:rFonts w:ascii="Times New Roman" w:hAnsi="Times New Roman" w:cs="Times New Roman"/>
      <w:sz w:val="20"/>
      <w:szCs w:val="20"/>
    </w:rPr>
  </w:style>
  <w:style w:type="character" w:customStyle="1" w:styleId="FontStyle594">
    <w:name w:val="Font Style594"/>
    <w:rsid w:val="00590E01"/>
    <w:rPr>
      <w:rFonts w:ascii="Times New Roman" w:hAnsi="Times New Roman" w:cs="Times New Roman"/>
      <w:i/>
      <w:iCs/>
      <w:sz w:val="20"/>
      <w:szCs w:val="20"/>
    </w:rPr>
  </w:style>
  <w:style w:type="character" w:customStyle="1" w:styleId="FontStyle148">
    <w:name w:val="Font Style148"/>
    <w:rsid w:val="00590E01"/>
    <w:rPr>
      <w:rFonts w:ascii="Times New Roman" w:hAnsi="Times New Roman" w:cs="Times New Roman"/>
      <w:i/>
      <w:iCs/>
      <w:sz w:val="20"/>
      <w:szCs w:val="20"/>
    </w:rPr>
  </w:style>
  <w:style w:type="paragraph" w:customStyle="1" w:styleId="Style139">
    <w:name w:val="Style139"/>
    <w:basedOn w:val="a3"/>
    <w:rsid w:val="00590E01"/>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590E01"/>
    <w:rPr>
      <w:rFonts w:ascii="Times New Roman" w:hAnsi="Times New Roman" w:cs="Times New Roman"/>
      <w:b/>
      <w:bCs/>
      <w:i/>
      <w:iCs/>
      <w:spacing w:val="30"/>
      <w:sz w:val="22"/>
      <w:szCs w:val="22"/>
    </w:rPr>
  </w:style>
  <w:style w:type="paragraph" w:customStyle="1" w:styleId="Style161">
    <w:name w:val="Style161"/>
    <w:basedOn w:val="a3"/>
    <w:rsid w:val="00590E01"/>
    <w:pPr>
      <w:widowControl w:val="0"/>
      <w:autoSpaceDE w:val="0"/>
      <w:autoSpaceDN w:val="0"/>
      <w:adjustRightInd w:val="0"/>
      <w:spacing w:line="221" w:lineRule="exact"/>
      <w:ind w:firstLine="379"/>
      <w:jc w:val="both"/>
    </w:pPr>
  </w:style>
  <w:style w:type="character" w:customStyle="1" w:styleId="FontStyle562">
    <w:name w:val="Font Style562"/>
    <w:rsid w:val="00590E01"/>
    <w:rPr>
      <w:rFonts w:ascii="Times New Roman" w:hAnsi="Times New Roman" w:cs="Times New Roman"/>
      <w:b/>
      <w:bCs/>
      <w:spacing w:val="-10"/>
      <w:sz w:val="28"/>
      <w:szCs w:val="28"/>
    </w:rPr>
  </w:style>
  <w:style w:type="paragraph" w:customStyle="1" w:styleId="Style135">
    <w:name w:val="Style135"/>
    <w:basedOn w:val="a3"/>
    <w:rsid w:val="00590E01"/>
    <w:pPr>
      <w:widowControl w:val="0"/>
      <w:autoSpaceDE w:val="0"/>
      <w:autoSpaceDN w:val="0"/>
      <w:adjustRightInd w:val="0"/>
      <w:spacing w:line="302" w:lineRule="exact"/>
      <w:ind w:firstLine="355"/>
    </w:pPr>
  </w:style>
  <w:style w:type="character" w:customStyle="1" w:styleId="FontStyle188">
    <w:name w:val="Font Style188"/>
    <w:rsid w:val="00590E01"/>
    <w:rPr>
      <w:rFonts w:ascii="Times New Roman" w:hAnsi="Times New Roman" w:cs="Times New Roman"/>
      <w:b/>
      <w:bCs/>
      <w:sz w:val="20"/>
      <w:szCs w:val="20"/>
    </w:rPr>
  </w:style>
  <w:style w:type="character" w:customStyle="1" w:styleId="FontStyle581">
    <w:name w:val="Font Style581"/>
    <w:rsid w:val="00590E01"/>
    <w:rPr>
      <w:rFonts w:ascii="Courier New" w:hAnsi="Courier New" w:cs="Courier New"/>
      <w:b/>
      <w:bCs/>
      <w:sz w:val="26"/>
      <w:szCs w:val="26"/>
    </w:rPr>
  </w:style>
  <w:style w:type="character" w:customStyle="1" w:styleId="FontStyle653">
    <w:name w:val="Font Style653"/>
    <w:rsid w:val="00590E01"/>
    <w:rPr>
      <w:rFonts w:ascii="Book Antiqua" w:hAnsi="Book Antiqua" w:cs="Book Antiqua"/>
      <w:b/>
      <w:bCs/>
      <w:sz w:val="18"/>
      <w:szCs w:val="18"/>
    </w:rPr>
  </w:style>
  <w:style w:type="character" w:customStyle="1" w:styleId="FontStyle631">
    <w:name w:val="Font Style631"/>
    <w:rsid w:val="00590E01"/>
    <w:rPr>
      <w:rFonts w:ascii="Times New Roman" w:hAnsi="Times New Roman" w:cs="Times New Roman"/>
      <w:b/>
      <w:bCs/>
      <w:spacing w:val="20"/>
      <w:sz w:val="22"/>
      <w:szCs w:val="22"/>
    </w:rPr>
  </w:style>
  <w:style w:type="character" w:customStyle="1" w:styleId="FontStyle712">
    <w:name w:val="Font Style712"/>
    <w:rsid w:val="00590E01"/>
    <w:rPr>
      <w:rFonts w:ascii="Times New Roman" w:hAnsi="Times New Roman" w:cs="Times New Roman"/>
      <w:b/>
      <w:bCs/>
      <w:sz w:val="20"/>
      <w:szCs w:val="20"/>
    </w:rPr>
  </w:style>
  <w:style w:type="character" w:customStyle="1" w:styleId="FontStyle820">
    <w:name w:val="Font Style820"/>
    <w:rsid w:val="00590E01"/>
    <w:rPr>
      <w:rFonts w:ascii="Times New Roman" w:hAnsi="Times New Roman" w:cs="Times New Roman"/>
      <w:sz w:val="22"/>
      <w:szCs w:val="22"/>
    </w:rPr>
  </w:style>
  <w:style w:type="character" w:customStyle="1" w:styleId="FontStyle821">
    <w:name w:val="Font Style821"/>
    <w:rsid w:val="00590E01"/>
    <w:rPr>
      <w:rFonts w:ascii="Times New Roman" w:hAnsi="Times New Roman" w:cs="Times New Roman"/>
      <w:i/>
      <w:iCs/>
      <w:sz w:val="22"/>
      <w:szCs w:val="22"/>
    </w:rPr>
  </w:style>
  <w:style w:type="paragraph" w:customStyle="1" w:styleId="Style450">
    <w:name w:val="Style450"/>
    <w:basedOn w:val="a3"/>
    <w:rsid w:val="00590E01"/>
    <w:pPr>
      <w:widowControl w:val="0"/>
      <w:autoSpaceDE w:val="0"/>
      <w:autoSpaceDN w:val="0"/>
      <w:adjustRightInd w:val="0"/>
      <w:spacing w:line="336" w:lineRule="exact"/>
      <w:ind w:firstLine="331"/>
      <w:jc w:val="both"/>
    </w:pPr>
  </w:style>
  <w:style w:type="character" w:customStyle="1" w:styleId="z-">
    <w:name w:val="z-Начало формы Знак"/>
    <w:link w:val="z-0"/>
    <w:rsid w:val="00590E01"/>
    <w:rPr>
      <w:rFonts w:ascii="Arial" w:hAnsi="Arial"/>
      <w:b/>
      <w:bCs/>
      <w:kern w:val="32"/>
      <w:sz w:val="32"/>
      <w:szCs w:val="32"/>
    </w:rPr>
  </w:style>
  <w:style w:type="paragraph" w:styleId="z-0">
    <w:name w:val="HTML Top of Form"/>
    <w:basedOn w:val="a3"/>
    <w:next w:val="a3"/>
    <w:link w:val="z-"/>
    <w:unhideWhenUsed/>
    <w:rsid w:val="00590E01"/>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590E01"/>
    <w:rPr>
      <w:rFonts w:ascii="Arial" w:eastAsia="Times New Roman" w:hAnsi="Arial" w:cs="Arial"/>
      <w:vanish/>
      <w:sz w:val="16"/>
      <w:szCs w:val="16"/>
      <w:lang w:eastAsia="ru-RU"/>
    </w:rPr>
  </w:style>
  <w:style w:type="character" w:customStyle="1" w:styleId="Heading2Char">
    <w:name w:val="Heading 2 Char"/>
    <w:aliases w:val="Знак3 Знак Char"/>
    <w:locked/>
    <w:rsid w:val="00590E01"/>
    <w:rPr>
      <w:rFonts w:ascii="Arial" w:hAnsi="Arial" w:cs="Arial"/>
      <w:b/>
      <w:bCs/>
      <w:i/>
      <w:iCs/>
      <w:sz w:val="28"/>
      <w:szCs w:val="28"/>
    </w:rPr>
  </w:style>
  <w:style w:type="paragraph" w:customStyle="1" w:styleId="1d">
    <w:name w:val="Без интервала1"/>
    <w:basedOn w:val="a3"/>
    <w:link w:val="NoSpacingChar"/>
    <w:rsid w:val="00590E01"/>
  </w:style>
  <w:style w:type="character" w:customStyle="1" w:styleId="NoSpacingChar">
    <w:name w:val="No Spacing Char"/>
    <w:link w:val="1d"/>
    <w:locked/>
    <w:rsid w:val="00590E01"/>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590E01"/>
    <w:pPr>
      <w:ind w:left="708"/>
    </w:pPr>
  </w:style>
  <w:style w:type="character" w:customStyle="1" w:styleId="ListParagraphChar4">
    <w:name w:val="List Paragraph Char4"/>
    <w:link w:val="2f0"/>
    <w:locked/>
    <w:rsid w:val="00590E01"/>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590E01"/>
    <w:rPr>
      <w:i/>
      <w:iCs/>
      <w:color w:val="000000"/>
    </w:rPr>
  </w:style>
  <w:style w:type="character" w:customStyle="1" w:styleId="QuoteChar">
    <w:name w:val="Quote Char"/>
    <w:link w:val="210"/>
    <w:locked/>
    <w:rsid w:val="00590E01"/>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590E01"/>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590E01"/>
    <w:rPr>
      <w:rFonts w:ascii="Times New Roman" w:eastAsia="Times New Roman" w:hAnsi="Times New Roman" w:cs="Times New Roman"/>
      <w:b/>
      <w:bCs/>
      <w:i/>
      <w:iCs/>
      <w:color w:val="4F81BD"/>
      <w:sz w:val="24"/>
      <w:szCs w:val="24"/>
    </w:rPr>
  </w:style>
  <w:style w:type="character" w:customStyle="1" w:styleId="1f">
    <w:name w:val="Слабое выделение1"/>
    <w:rsid w:val="00590E01"/>
    <w:rPr>
      <w:rFonts w:cs="Times New Roman"/>
      <w:i/>
      <w:color w:val="808080"/>
    </w:rPr>
  </w:style>
  <w:style w:type="character" w:customStyle="1" w:styleId="1f0">
    <w:name w:val="Сильное выделение1"/>
    <w:rsid w:val="00590E01"/>
    <w:rPr>
      <w:rFonts w:cs="Times New Roman"/>
      <w:b/>
      <w:i/>
      <w:color w:val="4F81BD"/>
    </w:rPr>
  </w:style>
  <w:style w:type="character" w:customStyle="1" w:styleId="1f1">
    <w:name w:val="Слабая ссылка1"/>
    <w:rsid w:val="00590E01"/>
    <w:rPr>
      <w:rFonts w:cs="Times New Roman"/>
      <w:smallCaps/>
      <w:color w:val="C0504D"/>
      <w:u w:val="single"/>
    </w:rPr>
  </w:style>
  <w:style w:type="character" w:customStyle="1" w:styleId="1f2">
    <w:name w:val="Сильная ссылка1"/>
    <w:rsid w:val="00590E01"/>
    <w:rPr>
      <w:rFonts w:cs="Times New Roman"/>
      <w:b/>
      <w:smallCaps/>
      <w:color w:val="C0504D"/>
      <w:spacing w:val="5"/>
      <w:u w:val="single"/>
    </w:rPr>
  </w:style>
  <w:style w:type="character" w:customStyle="1" w:styleId="1f3">
    <w:name w:val="Название книги1"/>
    <w:rsid w:val="00590E01"/>
    <w:rPr>
      <w:rFonts w:cs="Times New Roman"/>
      <w:b/>
      <w:smallCaps/>
      <w:spacing w:val="5"/>
    </w:rPr>
  </w:style>
  <w:style w:type="paragraph" w:customStyle="1" w:styleId="1f4">
    <w:name w:val="Заголовок оглавления1"/>
    <w:basedOn w:val="11"/>
    <w:next w:val="a3"/>
    <w:rsid w:val="00590E01"/>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590E01"/>
    <w:pPr>
      <w:widowControl w:val="0"/>
      <w:spacing w:before="200" w:after="60" w:line="204" w:lineRule="auto"/>
      <w:jc w:val="center"/>
    </w:pPr>
    <w:rPr>
      <w:rFonts w:ascii="SchoolDL" w:hAnsi="SchoolDL"/>
      <w:b/>
      <w:caps/>
      <w:sz w:val="20"/>
      <w:szCs w:val="20"/>
    </w:rPr>
  </w:style>
  <w:style w:type="paragraph" w:customStyle="1" w:styleId="p">
    <w:name w:val="p"/>
    <w:basedOn w:val="a3"/>
    <w:rsid w:val="00590E01"/>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590E01"/>
    <w:rPr>
      <w:rFonts w:cs="Times New Roman"/>
    </w:rPr>
  </w:style>
  <w:style w:type="paragraph" w:customStyle="1" w:styleId="1f6">
    <w:name w:val="ЗАГОЛОВОК 1"/>
    <w:link w:val="1f7"/>
    <w:rsid w:val="00590E01"/>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590E01"/>
    <w:rPr>
      <w:rFonts w:ascii="Times New Roman" w:eastAsia="Times New Roman" w:hAnsi="Times New Roman" w:cs="Times New Roman"/>
      <w:b/>
      <w:caps/>
      <w:sz w:val="24"/>
      <w:szCs w:val="24"/>
      <w:lang w:eastAsia="ru-RU"/>
    </w:rPr>
  </w:style>
  <w:style w:type="paragraph" w:customStyle="1" w:styleId="1f8">
    <w:name w:val="Стиль1"/>
    <w:basedOn w:val="11"/>
    <w:link w:val="1f9"/>
    <w:rsid w:val="00590E01"/>
    <w:pPr>
      <w:keepNext/>
      <w:spacing w:line="312" w:lineRule="auto"/>
      <w:ind w:firstLine="0"/>
      <w:jc w:val="center"/>
    </w:pPr>
    <w:rPr>
      <w:bCs/>
      <w:kern w:val="32"/>
    </w:rPr>
  </w:style>
  <w:style w:type="character" w:customStyle="1" w:styleId="1f9">
    <w:name w:val="Стиль1 Знак"/>
    <w:link w:val="1f8"/>
    <w:locked/>
    <w:rsid w:val="00590E01"/>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590E01"/>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590E01"/>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590E01"/>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590E01"/>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590E01"/>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590E01"/>
    <w:pPr>
      <w:keepNext/>
      <w:numPr>
        <w:numId w:val="8"/>
      </w:numPr>
      <w:tabs>
        <w:tab w:val="left" w:pos="0"/>
      </w:tabs>
      <w:spacing w:before="240" w:after="60"/>
      <w:outlineLvl w:val="3"/>
    </w:pPr>
    <w:rPr>
      <w:bCs/>
      <w:i/>
      <w:sz w:val="28"/>
      <w:szCs w:val="28"/>
    </w:rPr>
  </w:style>
  <w:style w:type="paragraph" w:customStyle="1" w:styleId="1ff">
    <w:name w:val="Обычный1"/>
    <w:rsid w:val="00590E01"/>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590E01"/>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590E01"/>
    <w:rPr>
      <w:rFonts w:ascii="Cambria" w:hAnsi="Cambria" w:cs="Times New Roman"/>
      <w:b/>
      <w:bCs/>
      <w:color w:val="365F91"/>
      <w:sz w:val="28"/>
      <w:szCs w:val="28"/>
    </w:rPr>
  </w:style>
  <w:style w:type="character" w:customStyle="1" w:styleId="apple-converted-space">
    <w:name w:val="apple-converted-space"/>
    <w:rsid w:val="00590E01"/>
  </w:style>
  <w:style w:type="paragraph" w:styleId="afffc">
    <w:name w:val="List Paragraph"/>
    <w:basedOn w:val="a3"/>
    <w:link w:val="afffd"/>
    <w:uiPriority w:val="99"/>
    <w:qFormat/>
    <w:rsid w:val="00590E01"/>
    <w:pPr>
      <w:ind w:left="708"/>
    </w:pPr>
  </w:style>
  <w:style w:type="character" w:customStyle="1" w:styleId="afffd">
    <w:name w:val="Абзац списка Знак"/>
    <w:link w:val="afffc"/>
    <w:uiPriority w:val="99"/>
    <w:rsid w:val="00590E01"/>
    <w:rPr>
      <w:rFonts w:ascii="Times New Roman" w:eastAsia="Times New Roman" w:hAnsi="Times New Roman" w:cs="Times New Roman"/>
      <w:sz w:val="24"/>
      <w:szCs w:val="24"/>
    </w:rPr>
  </w:style>
  <w:style w:type="character" w:customStyle="1" w:styleId="211">
    <w:name w:val="Заголовок 2 Знак1"/>
    <w:uiPriority w:val="99"/>
    <w:rsid w:val="00590E01"/>
    <w:rPr>
      <w:rFonts w:ascii="Arial" w:hAnsi="Arial" w:cs="Arial"/>
      <w:b/>
      <w:bCs/>
      <w:i/>
      <w:iCs/>
      <w:sz w:val="28"/>
      <w:szCs w:val="28"/>
      <w:lang w:val="ru-RU" w:eastAsia="en-US" w:bidi="ar-SA"/>
    </w:rPr>
  </w:style>
  <w:style w:type="character" w:customStyle="1" w:styleId="apple-style-span">
    <w:name w:val="apple-style-span"/>
    <w:uiPriority w:val="99"/>
    <w:rsid w:val="00590E01"/>
  </w:style>
  <w:style w:type="paragraph" w:customStyle="1" w:styleId="1ff0">
    <w:name w:val="абзац1"/>
    <w:basedOn w:val="a3"/>
    <w:rsid w:val="00590E01"/>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590E01"/>
    <w:pPr>
      <w:jc w:val="both"/>
    </w:pPr>
    <w:rPr>
      <w:sz w:val="28"/>
      <w:szCs w:val="20"/>
    </w:rPr>
  </w:style>
  <w:style w:type="paragraph" w:customStyle="1" w:styleId="text">
    <w:name w:val="text"/>
    <w:basedOn w:val="a3"/>
    <w:rsid w:val="00590E01"/>
    <w:pPr>
      <w:spacing w:before="100" w:beforeAutospacing="1" w:after="100" w:afterAutospacing="1"/>
    </w:pPr>
  </w:style>
  <w:style w:type="character" w:customStyle="1" w:styleId="112">
    <w:name w:val="1 Заголовок 1 Знак"/>
    <w:link w:val="113"/>
    <w:locked/>
    <w:rsid w:val="00590E01"/>
    <w:rPr>
      <w:rFonts w:ascii="Arial" w:hAnsi="Arial"/>
      <w:b/>
      <w:sz w:val="32"/>
      <w:szCs w:val="32"/>
    </w:rPr>
  </w:style>
  <w:style w:type="paragraph" w:customStyle="1" w:styleId="113">
    <w:name w:val="1 Заголовок 1"/>
    <w:basedOn w:val="a3"/>
    <w:link w:val="112"/>
    <w:rsid w:val="00590E01"/>
    <w:pPr>
      <w:spacing w:before="240" w:after="60"/>
    </w:pPr>
    <w:rPr>
      <w:rFonts w:ascii="Arial" w:eastAsiaTheme="minorHAnsi" w:hAnsi="Arial" w:cstheme="minorBidi"/>
      <w:b/>
      <w:sz w:val="32"/>
      <w:szCs w:val="32"/>
      <w:lang w:eastAsia="en-US"/>
    </w:rPr>
  </w:style>
  <w:style w:type="paragraph" w:customStyle="1" w:styleId="Style14">
    <w:name w:val="Style14"/>
    <w:basedOn w:val="a3"/>
    <w:rsid w:val="00590E01"/>
    <w:pPr>
      <w:widowControl w:val="0"/>
      <w:autoSpaceDE w:val="0"/>
      <w:autoSpaceDN w:val="0"/>
      <w:adjustRightInd w:val="0"/>
    </w:pPr>
  </w:style>
  <w:style w:type="paragraph" w:customStyle="1" w:styleId="Style11">
    <w:name w:val="Style11"/>
    <w:basedOn w:val="a3"/>
    <w:rsid w:val="00590E01"/>
    <w:pPr>
      <w:widowControl w:val="0"/>
      <w:autoSpaceDE w:val="0"/>
      <w:autoSpaceDN w:val="0"/>
      <w:adjustRightInd w:val="0"/>
    </w:pPr>
  </w:style>
  <w:style w:type="paragraph" w:customStyle="1" w:styleId="FR1">
    <w:name w:val="FR1"/>
    <w:rsid w:val="00590E01"/>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590E01"/>
  </w:style>
  <w:style w:type="paragraph" w:customStyle="1" w:styleId="afffe">
    <w:name w:val="Обычный текст"/>
    <w:basedOn w:val="a3"/>
    <w:link w:val="affff"/>
    <w:rsid w:val="00590E01"/>
    <w:pPr>
      <w:ind w:firstLine="454"/>
      <w:jc w:val="both"/>
    </w:pPr>
    <w:rPr>
      <w:szCs w:val="20"/>
    </w:rPr>
  </w:style>
  <w:style w:type="character" w:customStyle="1" w:styleId="affff">
    <w:name w:val="Обычный текст Знак"/>
    <w:link w:val="afffe"/>
    <w:rsid w:val="00590E01"/>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590E01"/>
    <w:rPr>
      <w:bCs/>
      <w:kern w:val="32"/>
      <w:sz w:val="32"/>
      <w:lang w:val="ru-RU" w:eastAsia="en-US" w:bidi="ar-SA"/>
    </w:rPr>
  </w:style>
  <w:style w:type="character" w:customStyle="1" w:styleId="Heading3Char">
    <w:name w:val="Heading 3 Char"/>
    <w:aliases w:val="Знак2 Char"/>
    <w:locked/>
    <w:rsid w:val="00590E01"/>
    <w:rPr>
      <w:rFonts w:ascii="Arial" w:hAnsi="Arial" w:cs="Arial"/>
      <w:b/>
      <w:bCs/>
      <w:sz w:val="26"/>
      <w:szCs w:val="26"/>
      <w:lang w:val="ru-RU" w:eastAsia="en-US" w:bidi="ar-SA"/>
    </w:rPr>
  </w:style>
  <w:style w:type="character" w:customStyle="1" w:styleId="TitleChar">
    <w:name w:val="Title Char"/>
    <w:locked/>
    <w:rsid w:val="00590E01"/>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590E01"/>
    <w:rPr>
      <w:sz w:val="24"/>
      <w:lang w:val="en-US" w:eastAsia="en-US" w:bidi="ar-SA"/>
    </w:rPr>
  </w:style>
  <w:style w:type="paragraph" w:customStyle="1" w:styleId="l1">
    <w:name w:val="l1"/>
    <w:basedOn w:val="a3"/>
    <w:rsid w:val="00590E01"/>
    <w:pPr>
      <w:spacing w:before="100" w:beforeAutospacing="1" w:after="100" w:afterAutospacing="1"/>
    </w:pPr>
  </w:style>
  <w:style w:type="paragraph" w:customStyle="1" w:styleId="l2">
    <w:name w:val="l2"/>
    <w:basedOn w:val="a3"/>
    <w:rsid w:val="00590E01"/>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590E01"/>
    <w:rPr>
      <w:sz w:val="24"/>
      <w:szCs w:val="24"/>
      <w:lang w:val="ru-RU" w:eastAsia="ru-RU" w:bidi="ar-SA"/>
    </w:rPr>
  </w:style>
  <w:style w:type="character" w:customStyle="1" w:styleId="gapspan">
    <w:name w:val="gapspan"/>
    <w:rsid w:val="00590E01"/>
    <w:rPr>
      <w:rFonts w:cs="Times New Roman"/>
    </w:rPr>
  </w:style>
  <w:style w:type="paragraph" w:customStyle="1" w:styleId="TablLeft">
    <w:name w:val="Tabl Left"/>
    <w:basedOn w:val="a3"/>
    <w:semiHidden/>
    <w:rsid w:val="00590E01"/>
    <w:pPr>
      <w:overflowPunct w:val="0"/>
      <w:autoSpaceDE w:val="0"/>
      <w:autoSpaceDN w:val="0"/>
      <w:adjustRightInd w:val="0"/>
      <w:textAlignment w:val="baseline"/>
    </w:pPr>
    <w:rPr>
      <w:sz w:val="28"/>
      <w:szCs w:val="20"/>
    </w:rPr>
  </w:style>
  <w:style w:type="character" w:customStyle="1" w:styleId="citecrochet1">
    <w:name w:val="cite_crochet1"/>
    <w:rsid w:val="00590E01"/>
    <w:rPr>
      <w:vanish/>
    </w:rPr>
  </w:style>
  <w:style w:type="character" w:customStyle="1" w:styleId="nowrap1">
    <w:name w:val="nowrap1"/>
    <w:rsid w:val="00590E01"/>
  </w:style>
  <w:style w:type="paragraph" w:customStyle="1" w:styleId="style3">
    <w:name w:val="style3"/>
    <w:basedOn w:val="a3"/>
    <w:rsid w:val="00590E01"/>
    <w:pPr>
      <w:spacing w:before="100" w:beforeAutospacing="1" w:after="100" w:afterAutospacing="1"/>
    </w:pPr>
    <w:rPr>
      <w:rFonts w:ascii="Verdana" w:hAnsi="Verdana"/>
      <w:sz w:val="18"/>
      <w:szCs w:val="18"/>
    </w:rPr>
  </w:style>
  <w:style w:type="character" w:customStyle="1" w:styleId="zagl">
    <w:name w:val="zagl"/>
    <w:rsid w:val="00590E01"/>
  </w:style>
  <w:style w:type="character" w:customStyle="1" w:styleId="font4">
    <w:name w:val="font4"/>
    <w:rsid w:val="00590E01"/>
  </w:style>
  <w:style w:type="paragraph" w:customStyle="1" w:styleId="tekstob">
    <w:name w:val="tekstob"/>
    <w:basedOn w:val="a3"/>
    <w:rsid w:val="00590E01"/>
    <w:pPr>
      <w:spacing w:before="100" w:beforeAutospacing="1" w:after="100" w:afterAutospacing="1"/>
    </w:pPr>
  </w:style>
  <w:style w:type="character" w:customStyle="1" w:styleId="st1">
    <w:name w:val="st1"/>
    <w:rsid w:val="00590E01"/>
  </w:style>
  <w:style w:type="character" w:customStyle="1" w:styleId="p1">
    <w:name w:val="p1"/>
    <w:rsid w:val="00590E01"/>
    <w:rPr>
      <w:rFonts w:cs="Times New Roman"/>
    </w:rPr>
  </w:style>
  <w:style w:type="character" w:customStyle="1" w:styleId="accented">
    <w:name w:val="accented"/>
    <w:rsid w:val="00590E01"/>
  </w:style>
  <w:style w:type="character" w:customStyle="1" w:styleId="editsection">
    <w:name w:val="editsection"/>
    <w:rsid w:val="00590E01"/>
  </w:style>
  <w:style w:type="paragraph" w:customStyle="1" w:styleId="-1">
    <w:name w:val="Обычный-1"/>
    <w:basedOn w:val="a3"/>
    <w:rsid w:val="00590E01"/>
    <w:pPr>
      <w:widowControl w:val="0"/>
      <w:spacing w:line="360" w:lineRule="auto"/>
      <w:ind w:firstLine="720"/>
      <w:jc w:val="both"/>
    </w:pPr>
    <w:rPr>
      <w:szCs w:val="20"/>
    </w:rPr>
  </w:style>
  <w:style w:type="paragraph" w:customStyle="1" w:styleId="text-v">
    <w:name w:val="text-v"/>
    <w:basedOn w:val="a3"/>
    <w:rsid w:val="00590E01"/>
    <w:pPr>
      <w:spacing w:before="100" w:beforeAutospacing="1" w:after="100" w:afterAutospacing="1"/>
    </w:pPr>
  </w:style>
  <w:style w:type="paragraph" w:customStyle="1" w:styleId="normal5">
    <w:name w:val="normal5"/>
    <w:basedOn w:val="a3"/>
    <w:rsid w:val="00590E01"/>
    <w:pPr>
      <w:spacing w:before="100" w:beforeAutospacing="1" w:after="100" w:afterAutospacing="1"/>
    </w:pPr>
  </w:style>
  <w:style w:type="paragraph" w:styleId="affff0">
    <w:name w:val="No Spacing"/>
    <w:link w:val="affff1"/>
    <w:qFormat/>
    <w:rsid w:val="00590E01"/>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590E01"/>
    <w:rPr>
      <w:rFonts w:ascii="Times New Roman" w:eastAsia="Times New Roman" w:hAnsi="Times New Roman" w:cs="Times New Roman"/>
      <w:sz w:val="24"/>
      <w:szCs w:val="24"/>
      <w:lang w:eastAsia="ru-RU"/>
    </w:rPr>
  </w:style>
  <w:style w:type="paragraph" w:customStyle="1" w:styleId="1ff1">
    <w:name w:val="Основной текст1"/>
    <w:basedOn w:val="1a"/>
    <w:rsid w:val="00590E01"/>
    <w:pPr>
      <w:widowControl/>
      <w:spacing w:after="120"/>
      <w:ind w:firstLine="0"/>
      <w:jc w:val="left"/>
    </w:pPr>
    <w:rPr>
      <w:rFonts w:ascii="Times New Roman" w:hAnsi="Times New Roman"/>
      <w:sz w:val="24"/>
    </w:rPr>
  </w:style>
  <w:style w:type="character" w:customStyle="1" w:styleId="FontStyle571">
    <w:name w:val="Font Style571"/>
    <w:rsid w:val="00590E01"/>
    <w:rPr>
      <w:rFonts w:ascii="Times New Roman" w:hAnsi="Times New Roman" w:cs="Times New Roman"/>
      <w:b/>
      <w:bCs/>
      <w:i/>
      <w:iCs/>
      <w:spacing w:val="30"/>
      <w:sz w:val="20"/>
      <w:szCs w:val="20"/>
    </w:rPr>
  </w:style>
  <w:style w:type="character" w:customStyle="1" w:styleId="FontStyle658">
    <w:name w:val="Font Style658"/>
    <w:rsid w:val="00590E01"/>
    <w:rPr>
      <w:rFonts w:ascii="Times New Roman" w:hAnsi="Times New Roman" w:cs="Times New Roman"/>
      <w:b/>
      <w:bCs/>
      <w:spacing w:val="-30"/>
      <w:sz w:val="32"/>
      <w:szCs w:val="32"/>
    </w:rPr>
  </w:style>
  <w:style w:type="character" w:customStyle="1" w:styleId="FontStyle596">
    <w:name w:val="Font Style596"/>
    <w:rsid w:val="00590E01"/>
    <w:rPr>
      <w:rFonts w:ascii="Consolas" w:hAnsi="Consolas" w:cs="Consolas"/>
      <w:i/>
      <w:iCs/>
      <w:spacing w:val="10"/>
      <w:sz w:val="24"/>
      <w:szCs w:val="24"/>
    </w:rPr>
  </w:style>
  <w:style w:type="character" w:customStyle="1" w:styleId="FontStyle621">
    <w:name w:val="Font Style621"/>
    <w:rsid w:val="00590E01"/>
    <w:rPr>
      <w:rFonts w:ascii="Times New Roman" w:hAnsi="Times New Roman" w:cs="Times New Roman" w:hint="default"/>
      <w:b/>
      <w:bCs/>
      <w:i/>
      <w:iCs/>
      <w:spacing w:val="30"/>
      <w:sz w:val="18"/>
      <w:szCs w:val="18"/>
    </w:rPr>
  </w:style>
  <w:style w:type="paragraph" w:customStyle="1" w:styleId="Style570">
    <w:name w:val="Style570"/>
    <w:basedOn w:val="a3"/>
    <w:rsid w:val="00590E01"/>
    <w:pPr>
      <w:widowControl w:val="0"/>
      <w:autoSpaceDE w:val="0"/>
      <w:autoSpaceDN w:val="0"/>
      <w:adjustRightInd w:val="0"/>
    </w:pPr>
  </w:style>
  <w:style w:type="character" w:customStyle="1" w:styleId="FontStyle870">
    <w:name w:val="Font Style870"/>
    <w:rsid w:val="00590E01"/>
    <w:rPr>
      <w:rFonts w:ascii="Times New Roman" w:hAnsi="Times New Roman" w:cs="Times New Roman" w:hint="default"/>
      <w:b/>
      <w:bCs/>
      <w:i/>
      <w:iCs/>
      <w:sz w:val="22"/>
      <w:szCs w:val="22"/>
    </w:rPr>
  </w:style>
  <w:style w:type="paragraph" w:customStyle="1" w:styleId="Style43">
    <w:name w:val="Style43"/>
    <w:basedOn w:val="a3"/>
    <w:rsid w:val="00590E01"/>
    <w:pPr>
      <w:widowControl w:val="0"/>
      <w:autoSpaceDE w:val="0"/>
      <w:autoSpaceDN w:val="0"/>
      <w:adjustRightInd w:val="0"/>
      <w:spacing w:line="211" w:lineRule="exact"/>
      <w:ind w:hanging="756"/>
    </w:pPr>
  </w:style>
  <w:style w:type="paragraph" w:customStyle="1" w:styleId="Style318">
    <w:name w:val="Style318"/>
    <w:basedOn w:val="a3"/>
    <w:rsid w:val="00590E01"/>
    <w:pPr>
      <w:widowControl w:val="0"/>
      <w:autoSpaceDE w:val="0"/>
      <w:autoSpaceDN w:val="0"/>
      <w:adjustRightInd w:val="0"/>
      <w:spacing w:line="223" w:lineRule="exact"/>
      <w:ind w:firstLine="374"/>
      <w:jc w:val="both"/>
    </w:pPr>
  </w:style>
  <w:style w:type="character" w:customStyle="1" w:styleId="FontStyle846">
    <w:name w:val="Font Style846"/>
    <w:rsid w:val="00590E01"/>
    <w:rPr>
      <w:rFonts w:ascii="Times New Roman" w:hAnsi="Times New Roman" w:cs="Times New Roman"/>
      <w:b/>
      <w:bCs/>
      <w:sz w:val="22"/>
      <w:szCs w:val="22"/>
    </w:rPr>
  </w:style>
  <w:style w:type="character" w:customStyle="1" w:styleId="FontStyle811">
    <w:name w:val="Font Style811"/>
    <w:rsid w:val="00590E01"/>
    <w:rPr>
      <w:rFonts w:ascii="Times New Roman" w:hAnsi="Times New Roman" w:cs="Times New Roman"/>
      <w:b/>
      <w:bCs/>
      <w:i/>
      <w:iCs/>
      <w:sz w:val="22"/>
      <w:szCs w:val="22"/>
    </w:rPr>
  </w:style>
  <w:style w:type="paragraph" w:customStyle="1" w:styleId="bodytext">
    <w:name w:val="bodytext"/>
    <w:basedOn w:val="a3"/>
    <w:rsid w:val="00590E01"/>
    <w:pPr>
      <w:spacing w:after="100" w:afterAutospacing="1" w:line="300" w:lineRule="atLeast"/>
    </w:pPr>
    <w:rPr>
      <w:rFonts w:ascii="Arial" w:hAnsi="Arial" w:cs="Arial"/>
      <w:color w:val="666666"/>
      <w:sz w:val="21"/>
      <w:szCs w:val="21"/>
    </w:rPr>
  </w:style>
  <w:style w:type="paragraph" w:customStyle="1" w:styleId="subheader">
    <w:name w:val="subheader"/>
    <w:basedOn w:val="a3"/>
    <w:rsid w:val="00590E01"/>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590E01"/>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590E01"/>
  </w:style>
  <w:style w:type="character" w:customStyle="1" w:styleId="mymarkfind">
    <w:name w:val="my_mark_find"/>
    <w:rsid w:val="00590E01"/>
  </w:style>
  <w:style w:type="paragraph" w:customStyle="1" w:styleId="3a">
    <w:name w:val="Знак3"/>
    <w:basedOn w:val="a3"/>
    <w:rsid w:val="00590E01"/>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590E01"/>
    <w:pPr>
      <w:spacing w:before="48" w:after="48"/>
      <w:jc w:val="both"/>
    </w:pPr>
  </w:style>
  <w:style w:type="character" w:customStyle="1" w:styleId="b-serp-url">
    <w:name w:val="b-serp-url"/>
    <w:rsid w:val="00590E01"/>
  </w:style>
  <w:style w:type="paragraph" w:styleId="z-2">
    <w:name w:val="HTML Bottom of Form"/>
    <w:basedOn w:val="a3"/>
    <w:next w:val="a3"/>
    <w:link w:val="z-3"/>
    <w:rsid w:val="00590E01"/>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590E01"/>
    <w:rPr>
      <w:rFonts w:ascii="Arial" w:eastAsia="Times New Roman" w:hAnsi="Arial" w:cs="Times New Roman"/>
      <w:vanish/>
      <w:sz w:val="16"/>
      <w:szCs w:val="16"/>
    </w:rPr>
  </w:style>
  <w:style w:type="paragraph" w:customStyle="1" w:styleId="3b">
    <w:name w:val="Стиль3"/>
    <w:basedOn w:val="a3"/>
    <w:link w:val="3c"/>
    <w:rsid w:val="00590E01"/>
    <w:pPr>
      <w:widowControl w:val="0"/>
      <w:autoSpaceDE w:val="0"/>
      <w:autoSpaceDN w:val="0"/>
      <w:adjustRightInd w:val="0"/>
      <w:ind w:firstLine="567"/>
      <w:jc w:val="both"/>
    </w:pPr>
    <w:rPr>
      <w:b/>
      <w:sz w:val="28"/>
      <w:szCs w:val="20"/>
    </w:rPr>
  </w:style>
  <w:style w:type="character" w:customStyle="1" w:styleId="3c">
    <w:name w:val="Стиль3 Знак"/>
    <w:link w:val="3b"/>
    <w:locked/>
    <w:rsid w:val="00590E01"/>
    <w:rPr>
      <w:rFonts w:ascii="Times New Roman" w:eastAsia="Times New Roman" w:hAnsi="Times New Roman" w:cs="Times New Roman"/>
      <w:b/>
      <w:sz w:val="28"/>
      <w:szCs w:val="20"/>
      <w:lang w:eastAsia="ru-RU"/>
    </w:rPr>
  </w:style>
  <w:style w:type="paragraph" w:customStyle="1" w:styleId="biblio">
    <w:name w:val="biblio"/>
    <w:basedOn w:val="a3"/>
    <w:rsid w:val="00590E01"/>
    <w:pPr>
      <w:spacing w:before="48" w:after="48"/>
      <w:ind w:firstLine="360"/>
      <w:jc w:val="both"/>
    </w:pPr>
    <w:rPr>
      <w:sz w:val="19"/>
      <w:szCs w:val="19"/>
    </w:rPr>
  </w:style>
  <w:style w:type="paragraph" w:customStyle="1" w:styleId="biblio0">
    <w:name w:val="biblio0"/>
    <w:basedOn w:val="a3"/>
    <w:rsid w:val="00590E01"/>
    <w:pPr>
      <w:spacing w:before="48" w:after="48"/>
      <w:jc w:val="both"/>
    </w:pPr>
    <w:rPr>
      <w:sz w:val="19"/>
      <w:szCs w:val="19"/>
    </w:rPr>
  </w:style>
  <w:style w:type="paragraph" w:customStyle="1" w:styleId="podpis">
    <w:name w:val="podpis"/>
    <w:basedOn w:val="a3"/>
    <w:rsid w:val="00590E01"/>
    <w:pPr>
      <w:spacing w:before="48" w:after="48"/>
      <w:jc w:val="right"/>
    </w:pPr>
    <w:rPr>
      <w:i/>
      <w:iCs/>
      <w:sz w:val="19"/>
      <w:szCs w:val="19"/>
    </w:rPr>
  </w:style>
  <w:style w:type="paragraph" w:customStyle="1" w:styleId="ris">
    <w:name w:val="ris"/>
    <w:basedOn w:val="a3"/>
    <w:rsid w:val="00590E01"/>
    <w:pPr>
      <w:spacing w:before="48" w:after="48"/>
      <w:jc w:val="center"/>
    </w:pPr>
    <w:rPr>
      <w:i/>
      <w:iCs/>
      <w:sz w:val="19"/>
      <w:szCs w:val="19"/>
    </w:rPr>
  </w:style>
  <w:style w:type="paragraph" w:customStyle="1" w:styleId="small">
    <w:name w:val="small"/>
    <w:basedOn w:val="a3"/>
    <w:rsid w:val="00590E01"/>
    <w:pPr>
      <w:spacing w:before="48" w:after="48"/>
      <w:ind w:firstLine="360"/>
      <w:jc w:val="both"/>
    </w:pPr>
    <w:rPr>
      <w:sz w:val="19"/>
      <w:szCs w:val="19"/>
    </w:rPr>
  </w:style>
  <w:style w:type="paragraph" w:customStyle="1" w:styleId="small0">
    <w:name w:val="small0"/>
    <w:basedOn w:val="a3"/>
    <w:rsid w:val="00590E01"/>
    <w:pPr>
      <w:spacing w:before="48" w:after="48"/>
      <w:jc w:val="both"/>
    </w:pPr>
    <w:rPr>
      <w:sz w:val="19"/>
      <w:szCs w:val="19"/>
    </w:rPr>
  </w:style>
  <w:style w:type="paragraph" w:customStyle="1" w:styleId="stih4">
    <w:name w:val="stih4"/>
    <w:basedOn w:val="a3"/>
    <w:rsid w:val="00590E01"/>
    <w:pPr>
      <w:spacing w:before="120" w:after="120"/>
      <w:ind w:left="3240"/>
    </w:pPr>
    <w:rPr>
      <w:sz w:val="19"/>
      <w:szCs w:val="19"/>
    </w:rPr>
  </w:style>
  <w:style w:type="paragraph" w:customStyle="1" w:styleId="zag8">
    <w:name w:val="zag8"/>
    <w:basedOn w:val="a3"/>
    <w:rsid w:val="00590E01"/>
    <w:pPr>
      <w:spacing w:before="240" w:after="48"/>
      <w:jc w:val="center"/>
    </w:pPr>
    <w:rPr>
      <w:sz w:val="19"/>
      <w:szCs w:val="19"/>
    </w:rPr>
  </w:style>
  <w:style w:type="character" w:customStyle="1" w:styleId="page">
    <w:name w:val="page"/>
    <w:rsid w:val="00590E01"/>
    <w:rPr>
      <w:i/>
      <w:iCs/>
      <w:vanish/>
      <w:color w:val="00008B"/>
      <w:sz w:val="19"/>
      <w:szCs w:val="19"/>
      <w:bdr w:val="single" w:sz="4" w:space="0" w:color="C1C1C1"/>
    </w:rPr>
  </w:style>
  <w:style w:type="paragraph" w:customStyle="1" w:styleId="hook">
    <w:name w:val="hook"/>
    <w:basedOn w:val="a3"/>
    <w:rsid w:val="00590E01"/>
    <w:pPr>
      <w:spacing w:before="100" w:beforeAutospacing="1" w:after="100" w:afterAutospacing="1"/>
    </w:pPr>
    <w:rPr>
      <w:rFonts w:ascii="Comic Sans MS" w:hAnsi="Comic Sans MS"/>
      <w:b/>
      <w:bCs/>
    </w:rPr>
  </w:style>
  <w:style w:type="character" w:customStyle="1" w:styleId="current">
    <w:name w:val="current"/>
    <w:rsid w:val="00590E01"/>
  </w:style>
  <w:style w:type="paragraph" w:customStyle="1" w:styleId="affff3">
    <w:name w:val="Цитаты"/>
    <w:basedOn w:val="1a"/>
    <w:rsid w:val="00590E01"/>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590E01"/>
    <w:pPr>
      <w:spacing w:before="100" w:after="100"/>
      <w:jc w:val="both"/>
    </w:pPr>
    <w:rPr>
      <w:rFonts w:ascii="Arial" w:hAnsi="Arial"/>
      <w:color w:val="000000"/>
      <w:sz w:val="20"/>
      <w:szCs w:val="20"/>
    </w:rPr>
  </w:style>
  <w:style w:type="character" w:customStyle="1" w:styleId="udar">
    <w:name w:val="udar"/>
    <w:rsid w:val="00590E01"/>
    <w:rPr>
      <w:rFonts w:cs="Times New Roman"/>
    </w:rPr>
  </w:style>
  <w:style w:type="paragraph" w:customStyle="1" w:styleId="CharCharCarCarCharCharCarCarCharCharCarCarCharChar">
    <w:name w:val="Char Char Car Car Char Char Car Car Char Char Car Car Char Char"/>
    <w:basedOn w:val="a3"/>
    <w:rsid w:val="00590E01"/>
    <w:pPr>
      <w:spacing w:after="160" w:line="240" w:lineRule="exact"/>
    </w:pPr>
    <w:rPr>
      <w:sz w:val="20"/>
      <w:szCs w:val="20"/>
    </w:rPr>
  </w:style>
  <w:style w:type="paragraph" w:customStyle="1" w:styleId="310">
    <w:name w:val="Основной текст с отступом 31"/>
    <w:basedOn w:val="a3"/>
    <w:rsid w:val="00590E01"/>
    <w:pPr>
      <w:ind w:firstLine="567"/>
      <w:jc w:val="both"/>
    </w:pPr>
    <w:rPr>
      <w:rFonts w:ascii="Arial" w:hAnsi="Arial"/>
      <w:sz w:val="20"/>
      <w:szCs w:val="20"/>
    </w:rPr>
  </w:style>
  <w:style w:type="character" w:customStyle="1" w:styleId="submenu-table">
    <w:name w:val="submenu-table"/>
    <w:rsid w:val="00590E01"/>
  </w:style>
  <w:style w:type="paragraph" w:customStyle="1" w:styleId="book">
    <w:name w:val="book"/>
    <w:basedOn w:val="a3"/>
    <w:rsid w:val="00590E01"/>
    <w:pPr>
      <w:ind w:firstLine="450"/>
      <w:jc w:val="both"/>
    </w:pPr>
  </w:style>
  <w:style w:type="character" w:customStyle="1" w:styleId="bday">
    <w:name w:val="bday"/>
    <w:rsid w:val="00590E01"/>
  </w:style>
  <w:style w:type="paragraph" w:customStyle="1" w:styleId="212">
    <w:name w:val="Основной текст 21"/>
    <w:basedOn w:val="a3"/>
    <w:rsid w:val="00590E01"/>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590E01"/>
    <w:rPr>
      <w:sz w:val="24"/>
      <w:szCs w:val="24"/>
    </w:rPr>
  </w:style>
  <w:style w:type="paragraph" w:customStyle="1" w:styleId="Style45">
    <w:name w:val="Style45"/>
    <w:basedOn w:val="a3"/>
    <w:rsid w:val="00590E01"/>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590E01"/>
    <w:rPr>
      <w:b/>
      <w:caps/>
      <w:sz w:val="24"/>
      <w:szCs w:val="24"/>
      <w:lang w:val="ru-RU" w:eastAsia="ru-RU" w:bidi="ar-SA"/>
    </w:rPr>
  </w:style>
  <w:style w:type="character" w:customStyle="1" w:styleId="400">
    <w:name w:val="Знак Знак40"/>
    <w:locked/>
    <w:rsid w:val="00590E01"/>
    <w:rPr>
      <w:rFonts w:ascii="Arial" w:hAnsi="Arial" w:cs="Arial"/>
      <w:b/>
      <w:bCs/>
      <w:i/>
      <w:iCs/>
      <w:sz w:val="28"/>
      <w:szCs w:val="28"/>
      <w:lang w:val="ru-RU" w:eastAsia="en-US" w:bidi="ar-SA"/>
    </w:rPr>
  </w:style>
  <w:style w:type="character" w:customStyle="1" w:styleId="390">
    <w:name w:val="Знак Знак39"/>
    <w:locked/>
    <w:rsid w:val="00590E01"/>
    <w:rPr>
      <w:b/>
      <w:bCs/>
      <w:sz w:val="27"/>
      <w:szCs w:val="27"/>
      <w:lang w:val="ru-RU" w:eastAsia="ru-RU" w:bidi="ar-SA"/>
    </w:rPr>
  </w:style>
  <w:style w:type="character" w:customStyle="1" w:styleId="380">
    <w:name w:val="Знак Знак38"/>
    <w:locked/>
    <w:rsid w:val="00590E01"/>
    <w:rPr>
      <w:b/>
      <w:bCs/>
      <w:sz w:val="28"/>
      <w:szCs w:val="28"/>
      <w:lang w:val="ru-RU" w:eastAsia="ru-RU" w:bidi="ar-SA"/>
    </w:rPr>
  </w:style>
  <w:style w:type="character" w:customStyle="1" w:styleId="370">
    <w:name w:val="Знак Знак37"/>
    <w:locked/>
    <w:rsid w:val="00590E01"/>
    <w:rPr>
      <w:b/>
      <w:bCs/>
      <w:i/>
      <w:iCs/>
      <w:sz w:val="26"/>
      <w:szCs w:val="26"/>
      <w:lang w:val="ru-RU" w:eastAsia="ru-RU" w:bidi="ar-SA"/>
    </w:rPr>
  </w:style>
  <w:style w:type="character" w:customStyle="1" w:styleId="360">
    <w:name w:val="Знак Знак36"/>
    <w:locked/>
    <w:rsid w:val="00590E01"/>
    <w:rPr>
      <w:sz w:val="24"/>
      <w:lang w:val="ru-RU" w:eastAsia="ru-RU" w:bidi="ar-SA"/>
    </w:rPr>
  </w:style>
  <w:style w:type="character" w:customStyle="1" w:styleId="350">
    <w:name w:val="Знак Знак35"/>
    <w:locked/>
    <w:rsid w:val="00590E01"/>
    <w:rPr>
      <w:sz w:val="24"/>
      <w:szCs w:val="24"/>
      <w:lang w:val="ru-RU" w:eastAsia="ru-RU" w:bidi="ar-SA"/>
    </w:rPr>
  </w:style>
  <w:style w:type="character" w:customStyle="1" w:styleId="340">
    <w:name w:val="Знак Знак34"/>
    <w:locked/>
    <w:rsid w:val="00590E01"/>
    <w:rPr>
      <w:i/>
      <w:iCs/>
      <w:sz w:val="24"/>
      <w:szCs w:val="24"/>
      <w:lang w:val="ru-RU" w:eastAsia="ru-RU" w:bidi="ar-SA"/>
    </w:rPr>
  </w:style>
  <w:style w:type="character" w:customStyle="1" w:styleId="affff5">
    <w:name w:val="Знак Знак Знак"/>
    <w:locked/>
    <w:rsid w:val="00590E01"/>
    <w:rPr>
      <w:rFonts w:ascii="Courier New" w:hAnsi="Courier New" w:cs="Courier New"/>
      <w:lang w:val="ru-RU" w:eastAsia="ru-RU" w:bidi="ar-SA"/>
    </w:rPr>
  </w:style>
  <w:style w:type="paragraph" w:customStyle="1" w:styleId="affff6">
    <w:name w:val="Знак Знак Знак Знак Знак Знак"/>
    <w:basedOn w:val="a3"/>
    <w:rsid w:val="00590E01"/>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590E01"/>
    <w:pPr>
      <w:autoSpaceDE w:val="0"/>
      <w:autoSpaceDN w:val="0"/>
      <w:adjustRightInd w:val="0"/>
    </w:pPr>
  </w:style>
  <w:style w:type="paragraph" w:customStyle="1" w:styleId="affff8">
    <w:name w:val="Темы"/>
    <w:basedOn w:val="a3"/>
    <w:link w:val="affff9"/>
    <w:rsid w:val="00590E01"/>
    <w:pPr>
      <w:keepNext/>
    </w:pPr>
  </w:style>
  <w:style w:type="character" w:customStyle="1" w:styleId="affff9">
    <w:name w:val="Темы Знак"/>
    <w:link w:val="affff8"/>
    <w:locked/>
    <w:rsid w:val="00590E01"/>
    <w:rPr>
      <w:rFonts w:ascii="Times New Roman" w:eastAsia="Times New Roman" w:hAnsi="Times New Roman" w:cs="Times New Roman"/>
      <w:sz w:val="24"/>
      <w:szCs w:val="24"/>
      <w:lang w:eastAsia="ru-RU"/>
    </w:rPr>
  </w:style>
  <w:style w:type="paragraph" w:customStyle="1" w:styleId="affffa">
    <w:name w:val="a"/>
    <w:basedOn w:val="a3"/>
    <w:rsid w:val="00590E01"/>
    <w:pPr>
      <w:spacing w:before="100" w:beforeAutospacing="1" w:after="100" w:afterAutospacing="1"/>
    </w:pPr>
  </w:style>
  <w:style w:type="paragraph" w:customStyle="1" w:styleId="acxspmiddle">
    <w:name w:val="acxspmiddle"/>
    <w:basedOn w:val="a3"/>
    <w:rsid w:val="00590E01"/>
    <w:pPr>
      <w:spacing w:before="100" w:beforeAutospacing="1" w:after="100" w:afterAutospacing="1"/>
    </w:pPr>
  </w:style>
  <w:style w:type="character" w:customStyle="1" w:styleId="affffb">
    <w:name w:val="Основной текст_"/>
    <w:link w:val="1ff3"/>
    <w:locked/>
    <w:rsid w:val="00590E01"/>
    <w:rPr>
      <w:rFonts w:ascii="Arial" w:hAnsi="Arial" w:cs="Arial"/>
      <w:sz w:val="19"/>
      <w:szCs w:val="19"/>
      <w:shd w:val="clear" w:color="auto" w:fill="FFFFFF"/>
    </w:rPr>
  </w:style>
  <w:style w:type="paragraph" w:customStyle="1" w:styleId="1ff3">
    <w:name w:val="Основной текст1"/>
    <w:basedOn w:val="a3"/>
    <w:link w:val="affffb"/>
    <w:rsid w:val="00590E01"/>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590E01"/>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590E01"/>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590E01"/>
    <w:pPr>
      <w:spacing w:after="160" w:line="240" w:lineRule="exact"/>
    </w:pPr>
    <w:rPr>
      <w:rFonts w:ascii="Verdana" w:hAnsi="Verdana"/>
      <w:lang w:val="en-US" w:eastAsia="en-US"/>
    </w:rPr>
  </w:style>
  <w:style w:type="paragraph" w:customStyle="1" w:styleId="Style24">
    <w:name w:val="Style24"/>
    <w:basedOn w:val="a3"/>
    <w:rsid w:val="00590E01"/>
    <w:pPr>
      <w:widowControl w:val="0"/>
      <w:autoSpaceDE w:val="0"/>
      <w:autoSpaceDN w:val="0"/>
      <w:adjustRightInd w:val="0"/>
      <w:spacing w:line="482" w:lineRule="exact"/>
      <w:ind w:firstLine="720"/>
      <w:jc w:val="both"/>
    </w:pPr>
  </w:style>
  <w:style w:type="paragraph" w:customStyle="1" w:styleId="ConsPlusTitle">
    <w:name w:val="ConsPlusTitle"/>
    <w:rsid w:val="00590E01"/>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590E01"/>
    <w:rPr>
      <w:rFonts w:ascii="Courier New" w:hAnsi="Courier New"/>
      <w:sz w:val="20"/>
      <w:szCs w:val="20"/>
    </w:rPr>
  </w:style>
  <w:style w:type="paragraph" w:customStyle="1" w:styleId="ConsPlusNormal">
    <w:name w:val="ConsPlusNormal"/>
    <w:link w:val="ConsPlusNormal0"/>
    <w:rsid w:val="00590E0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590E01"/>
    <w:rPr>
      <w:rFonts w:ascii="Arial" w:eastAsia="Times New Roman" w:hAnsi="Arial" w:cs="Arial"/>
      <w:sz w:val="20"/>
      <w:szCs w:val="20"/>
      <w:lang w:eastAsia="ru-RU"/>
    </w:rPr>
  </w:style>
  <w:style w:type="paragraph" w:customStyle="1" w:styleId="213">
    <w:name w:val="Заголовок 21"/>
    <w:basedOn w:val="a3"/>
    <w:next w:val="a3"/>
    <w:rsid w:val="00590E01"/>
    <w:pPr>
      <w:keepNext/>
      <w:widowControl w:val="0"/>
      <w:jc w:val="center"/>
    </w:pPr>
    <w:rPr>
      <w:b/>
      <w:sz w:val="26"/>
      <w:szCs w:val="20"/>
    </w:rPr>
  </w:style>
  <w:style w:type="paragraph" w:customStyle="1" w:styleId="2f1">
    <w:name w:val="Обычный2"/>
    <w:basedOn w:val="a3"/>
    <w:rsid w:val="00590E01"/>
    <w:pPr>
      <w:spacing w:before="100" w:beforeAutospacing="1" w:after="100" w:afterAutospacing="1"/>
    </w:pPr>
  </w:style>
  <w:style w:type="paragraph" w:customStyle="1" w:styleId="2f2">
    <w:name w:val="заголовок 2"/>
    <w:basedOn w:val="a3"/>
    <w:next w:val="a3"/>
    <w:rsid w:val="00590E01"/>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590E01"/>
    <w:pPr>
      <w:spacing w:before="24" w:after="16"/>
      <w:ind w:firstLine="454"/>
      <w:jc w:val="center"/>
    </w:pPr>
    <w:rPr>
      <w:rFonts w:ascii="Times New Roman" w:hAnsi="Times New Roman" w:cs="Times New Roman"/>
      <w:b/>
      <w:bCs/>
    </w:rPr>
  </w:style>
  <w:style w:type="paragraph" w:customStyle="1" w:styleId="46">
    <w:name w:val="Стиль4"/>
    <w:basedOn w:val="21"/>
    <w:rsid w:val="00590E01"/>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590E01"/>
    <w:pPr>
      <w:keepNext/>
      <w:spacing w:before="0" w:beforeAutospacing="0" w:after="0" w:afterAutospacing="0" w:line="312" w:lineRule="auto"/>
      <w:ind w:firstLine="454"/>
    </w:pPr>
    <w:rPr>
      <w:sz w:val="22"/>
      <w:szCs w:val="22"/>
    </w:rPr>
  </w:style>
  <w:style w:type="paragraph" w:customStyle="1" w:styleId="63">
    <w:name w:val="Стиль6"/>
    <w:basedOn w:val="a3"/>
    <w:rsid w:val="00590E01"/>
    <w:pPr>
      <w:spacing w:line="312" w:lineRule="auto"/>
      <w:ind w:firstLine="454"/>
      <w:jc w:val="both"/>
    </w:pPr>
  </w:style>
  <w:style w:type="paragraph" w:customStyle="1" w:styleId="affffd">
    <w:name w:val="Стиль По ширине"/>
    <w:basedOn w:val="a3"/>
    <w:rsid w:val="00590E01"/>
    <w:pPr>
      <w:spacing w:line="312" w:lineRule="auto"/>
      <w:ind w:firstLine="454"/>
      <w:jc w:val="both"/>
    </w:pPr>
  </w:style>
  <w:style w:type="paragraph" w:customStyle="1" w:styleId="Style8">
    <w:name w:val="Style8"/>
    <w:basedOn w:val="a3"/>
    <w:rsid w:val="00590E01"/>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590E01"/>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590E01"/>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590E01"/>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590E01"/>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590E01"/>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590E01"/>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590E01"/>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590E01"/>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590E01"/>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590E01"/>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590E01"/>
    <w:rPr>
      <w:rFonts w:ascii="Arial" w:eastAsia="Times New Roman" w:hAnsi="Arial" w:cs="Times New Roman"/>
      <w:sz w:val="20"/>
      <w:szCs w:val="20"/>
      <w:lang w:eastAsia="ru-RU"/>
    </w:rPr>
  </w:style>
  <w:style w:type="paragraph" w:customStyle="1" w:styleId="western">
    <w:name w:val="western"/>
    <w:basedOn w:val="a3"/>
    <w:rsid w:val="00590E01"/>
    <w:pPr>
      <w:shd w:val="clear" w:color="auto" w:fill="FFFFFF"/>
      <w:spacing w:before="778" w:line="475" w:lineRule="atLeast"/>
    </w:pPr>
    <w:rPr>
      <w:color w:val="000000"/>
    </w:rPr>
  </w:style>
  <w:style w:type="character" w:customStyle="1" w:styleId="small11">
    <w:name w:val="small11"/>
    <w:rsid w:val="00590E01"/>
    <w:rPr>
      <w:rFonts w:ascii="Times New Roman" w:hAnsi="Times New Roman" w:cs="Times New Roman" w:hint="default"/>
      <w:sz w:val="16"/>
      <w:szCs w:val="16"/>
    </w:rPr>
  </w:style>
  <w:style w:type="character" w:customStyle="1" w:styleId="b-serp-urlitem1">
    <w:name w:val="b-serp-url__item1"/>
    <w:rsid w:val="00590E01"/>
    <w:rPr>
      <w:rFonts w:ascii="Times New Roman" w:hAnsi="Times New Roman" w:cs="Times New Roman" w:hint="default"/>
    </w:rPr>
  </w:style>
  <w:style w:type="character" w:customStyle="1" w:styleId="121">
    <w:name w:val="Знак Знак12"/>
    <w:locked/>
    <w:rsid w:val="00590E01"/>
    <w:rPr>
      <w:b/>
      <w:bCs w:val="0"/>
      <w:caps/>
      <w:sz w:val="24"/>
      <w:szCs w:val="24"/>
      <w:lang w:val="ru-RU" w:eastAsia="ru-RU" w:bidi="ar-SA"/>
    </w:rPr>
  </w:style>
  <w:style w:type="character" w:customStyle="1" w:styleId="tbln121">
    <w:name w:val="tbln121"/>
    <w:rsid w:val="00590E01"/>
    <w:rPr>
      <w:rFonts w:ascii="Arial" w:hAnsi="Arial" w:cs="Arial" w:hint="default"/>
      <w:b w:val="0"/>
      <w:bCs w:val="0"/>
      <w:i/>
      <w:iCs/>
      <w:strike w:val="0"/>
      <w:dstrike w:val="0"/>
      <w:color w:val="000000"/>
      <w:sz w:val="18"/>
      <w:szCs w:val="18"/>
      <w:u w:val="none"/>
    </w:rPr>
  </w:style>
  <w:style w:type="character" w:customStyle="1" w:styleId="mistake">
    <w:name w:val="mistake"/>
    <w:rsid w:val="00590E01"/>
    <w:rPr>
      <w:sz w:val="24"/>
      <w:szCs w:val="24"/>
    </w:rPr>
  </w:style>
  <w:style w:type="character" w:customStyle="1" w:styleId="trb12">
    <w:name w:val="trb12"/>
    <w:rsid w:val="00590E01"/>
  </w:style>
  <w:style w:type="character" w:customStyle="1" w:styleId="tbln12">
    <w:name w:val="tbln12"/>
    <w:rsid w:val="00590E01"/>
  </w:style>
  <w:style w:type="character" w:customStyle="1" w:styleId="tbb12">
    <w:name w:val="tbb12"/>
    <w:rsid w:val="00590E01"/>
  </w:style>
  <w:style w:type="character" w:customStyle="1" w:styleId="hpsatn">
    <w:name w:val="hps atn"/>
    <w:rsid w:val="00590E01"/>
  </w:style>
  <w:style w:type="character" w:customStyle="1" w:styleId="64">
    <w:name w:val="Знак Знак6"/>
    <w:rsid w:val="00590E01"/>
    <w:rPr>
      <w:rFonts w:ascii="Arial" w:hAnsi="Arial" w:cs="Arial" w:hint="default"/>
      <w:b/>
      <w:bCs/>
      <w:kern w:val="32"/>
      <w:sz w:val="32"/>
      <w:szCs w:val="32"/>
    </w:rPr>
  </w:style>
  <w:style w:type="character" w:customStyle="1" w:styleId="FontStyle42">
    <w:name w:val="Font Style42"/>
    <w:rsid w:val="00590E01"/>
    <w:rPr>
      <w:rFonts w:ascii="Times New Roman" w:hAnsi="Times New Roman" w:cs="Times New Roman" w:hint="default"/>
      <w:sz w:val="26"/>
      <w:szCs w:val="26"/>
    </w:rPr>
  </w:style>
  <w:style w:type="character" w:customStyle="1" w:styleId="FontStyle41">
    <w:name w:val="Font Style41"/>
    <w:rsid w:val="00590E01"/>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590E01"/>
    <w:rPr>
      <w:sz w:val="24"/>
      <w:szCs w:val="24"/>
      <w:lang w:val="ru-RU" w:eastAsia="ru-RU" w:bidi="ar-SA"/>
    </w:rPr>
  </w:style>
  <w:style w:type="character" w:customStyle="1" w:styleId="FontStyle139">
    <w:name w:val="Font Style139"/>
    <w:rsid w:val="00590E01"/>
    <w:rPr>
      <w:rFonts w:ascii="Palatino Linotype" w:hAnsi="Palatino Linotype" w:cs="Palatino Linotype" w:hint="default"/>
      <w:sz w:val="18"/>
      <w:szCs w:val="18"/>
    </w:rPr>
  </w:style>
  <w:style w:type="character" w:customStyle="1" w:styleId="FontStyle157">
    <w:name w:val="Font Style157"/>
    <w:rsid w:val="00590E01"/>
    <w:rPr>
      <w:rFonts w:ascii="Palatino Linotype" w:hAnsi="Palatino Linotype" w:cs="Palatino Linotype" w:hint="default"/>
      <w:sz w:val="18"/>
      <w:szCs w:val="18"/>
    </w:rPr>
  </w:style>
  <w:style w:type="character" w:customStyle="1" w:styleId="FontStyle138">
    <w:name w:val="Font Style138"/>
    <w:rsid w:val="00590E01"/>
    <w:rPr>
      <w:rFonts w:ascii="Palatino Linotype" w:hAnsi="Palatino Linotype" w:cs="Palatino Linotype" w:hint="default"/>
      <w:b/>
      <w:bCs/>
      <w:sz w:val="18"/>
      <w:szCs w:val="18"/>
    </w:rPr>
  </w:style>
  <w:style w:type="character" w:customStyle="1" w:styleId="FontStyle146">
    <w:name w:val="Font Style146"/>
    <w:rsid w:val="00590E01"/>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590E01"/>
    <w:rPr>
      <w:sz w:val="24"/>
      <w:szCs w:val="24"/>
      <w:lang w:val="ru-RU" w:eastAsia="ru-RU" w:bidi="ar-SA"/>
    </w:rPr>
  </w:style>
  <w:style w:type="character" w:customStyle="1" w:styleId="1ff7">
    <w:name w:val="Знак1"/>
    <w:rsid w:val="00590E01"/>
    <w:rPr>
      <w:rFonts w:ascii="Arial" w:hAnsi="Arial" w:cs="Arial" w:hint="default"/>
      <w:b/>
      <w:bCs/>
      <w:kern w:val="32"/>
      <w:sz w:val="32"/>
      <w:szCs w:val="32"/>
      <w:lang w:val="ru-RU" w:eastAsia="ru-RU" w:bidi="ar-SA"/>
    </w:rPr>
  </w:style>
  <w:style w:type="character" w:customStyle="1" w:styleId="2f3">
    <w:name w:val="Знак2"/>
    <w:rsid w:val="00590E01"/>
    <w:rPr>
      <w:sz w:val="24"/>
      <w:lang w:val="ru-RU" w:eastAsia="en-US" w:bidi="ar-SA"/>
    </w:rPr>
  </w:style>
  <w:style w:type="character" w:customStyle="1" w:styleId="311">
    <w:name w:val="Заголовок 3 Знак1"/>
    <w:aliases w:val="Знак2 Знак3"/>
    <w:locked/>
    <w:rsid w:val="00590E01"/>
    <w:rPr>
      <w:b/>
      <w:bCs/>
      <w:sz w:val="27"/>
      <w:szCs w:val="27"/>
      <w:lang w:val="ru-RU" w:eastAsia="ru-RU" w:bidi="ar-SA"/>
    </w:rPr>
  </w:style>
  <w:style w:type="paragraph" w:customStyle="1" w:styleId="mane">
    <w:name w:val="mane"/>
    <w:rsid w:val="00590E01"/>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590E01"/>
    <w:rPr>
      <w:rFonts w:ascii="Sylfaen" w:hAnsi="Sylfaen" w:cs="Sylfaen"/>
      <w:sz w:val="18"/>
      <w:szCs w:val="18"/>
    </w:rPr>
  </w:style>
  <w:style w:type="character" w:customStyle="1" w:styleId="keyword1">
    <w:name w:val="keyword1"/>
    <w:rsid w:val="00590E01"/>
    <w:rPr>
      <w:i/>
      <w:iCs/>
    </w:rPr>
  </w:style>
  <w:style w:type="character" w:customStyle="1" w:styleId="keyworddef1">
    <w:name w:val="keyword_def1"/>
    <w:rsid w:val="00590E01"/>
    <w:rPr>
      <w:b/>
      <w:bCs/>
      <w:i/>
      <w:iCs/>
    </w:rPr>
  </w:style>
  <w:style w:type="character" w:customStyle="1" w:styleId="afffff">
    <w:name w:val="Выделение в тексте документа"/>
    <w:rsid w:val="00590E01"/>
    <w:rPr>
      <w:rFonts w:cs="Times New Roman"/>
      <w:b/>
    </w:rPr>
  </w:style>
  <w:style w:type="paragraph" w:customStyle="1" w:styleId="afffff0">
    <w:name w:val="Текст документа"/>
    <w:basedOn w:val="a3"/>
    <w:rsid w:val="00590E01"/>
    <w:pPr>
      <w:ind w:firstLine="709"/>
      <w:jc w:val="both"/>
    </w:pPr>
  </w:style>
  <w:style w:type="character" w:customStyle="1" w:styleId="xmlemitalic1">
    <w:name w:val="xml_em_italic1"/>
    <w:rsid w:val="00590E01"/>
    <w:rPr>
      <w:i/>
      <w:iCs/>
    </w:rPr>
  </w:style>
  <w:style w:type="paragraph" w:customStyle="1" w:styleId="afffff1">
    <w:name w:val="Модуль"/>
    <w:basedOn w:val="a3"/>
    <w:rsid w:val="00590E01"/>
    <w:pPr>
      <w:keepNext/>
      <w:jc w:val="both"/>
    </w:pPr>
  </w:style>
  <w:style w:type="character" w:customStyle="1" w:styleId="WW8Num4z3">
    <w:name w:val="WW8Num4z3"/>
    <w:rsid w:val="00590E01"/>
    <w:rPr>
      <w:rFonts w:ascii="Symbol" w:hAnsi="Symbol"/>
    </w:rPr>
  </w:style>
  <w:style w:type="paragraph" w:customStyle="1" w:styleId="114">
    <w:name w:val="Название11"/>
    <w:basedOn w:val="a3"/>
    <w:next w:val="aff2"/>
    <w:qFormat/>
    <w:rsid w:val="00590E01"/>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590E01"/>
    <w:pPr>
      <w:suppressLineNumbers/>
      <w:suppressAutoHyphens/>
    </w:pPr>
    <w:rPr>
      <w:lang w:eastAsia="ar-SA"/>
    </w:rPr>
  </w:style>
  <w:style w:type="paragraph" w:customStyle="1" w:styleId="afffff3">
    <w:name w:val="Заголовок таблицы"/>
    <w:basedOn w:val="afffff2"/>
    <w:rsid w:val="00590E01"/>
    <w:pPr>
      <w:jc w:val="center"/>
    </w:pPr>
    <w:rPr>
      <w:b/>
      <w:bCs/>
    </w:rPr>
  </w:style>
  <w:style w:type="paragraph" w:customStyle="1" w:styleId="Style46">
    <w:name w:val="Style46"/>
    <w:basedOn w:val="a3"/>
    <w:rsid w:val="00590E01"/>
    <w:pPr>
      <w:widowControl w:val="0"/>
      <w:autoSpaceDE w:val="0"/>
      <w:autoSpaceDN w:val="0"/>
      <w:adjustRightInd w:val="0"/>
      <w:spacing w:line="240" w:lineRule="exact"/>
      <w:ind w:hanging="106"/>
    </w:pPr>
  </w:style>
  <w:style w:type="paragraph" w:customStyle="1" w:styleId="Style61">
    <w:name w:val="Style61"/>
    <w:basedOn w:val="a3"/>
    <w:rsid w:val="00590E01"/>
    <w:pPr>
      <w:widowControl w:val="0"/>
      <w:autoSpaceDE w:val="0"/>
      <w:autoSpaceDN w:val="0"/>
      <w:adjustRightInd w:val="0"/>
      <w:spacing w:line="242" w:lineRule="exact"/>
      <w:ind w:hanging="446"/>
    </w:pPr>
  </w:style>
  <w:style w:type="paragraph" w:customStyle="1" w:styleId="Style164">
    <w:name w:val="Style164"/>
    <w:basedOn w:val="a3"/>
    <w:rsid w:val="00590E01"/>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590E01"/>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590E01"/>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590E01"/>
    <w:pPr>
      <w:spacing w:before="100" w:beforeAutospacing="1" w:after="100" w:afterAutospacing="1"/>
      <w:ind w:firstLine="360"/>
      <w:jc w:val="both"/>
    </w:pPr>
  </w:style>
  <w:style w:type="character" w:customStyle="1" w:styleId="c1">
    <w:name w:val="c1"/>
    <w:rsid w:val="00590E01"/>
  </w:style>
  <w:style w:type="character" w:customStyle="1" w:styleId="afffff4">
    <w:name w:val="Текст.Акцентированный"/>
    <w:rsid w:val="00590E01"/>
    <w:rPr>
      <w:rFonts w:cs="Times New Roman"/>
      <w:i/>
    </w:rPr>
  </w:style>
  <w:style w:type="paragraph" w:customStyle="1" w:styleId="65">
    <w:name w:val="Обычный (веб)6"/>
    <w:basedOn w:val="a3"/>
    <w:rsid w:val="00590E01"/>
  </w:style>
  <w:style w:type="paragraph" w:customStyle="1" w:styleId="afffff5">
    <w:name w:val="слайд"/>
    <w:basedOn w:val="a3"/>
    <w:rsid w:val="00590E01"/>
    <w:pPr>
      <w:jc w:val="both"/>
    </w:pPr>
    <w:rPr>
      <w:sz w:val="36"/>
      <w:lang w:eastAsia="en-US"/>
    </w:rPr>
  </w:style>
  <w:style w:type="character" w:customStyle="1" w:styleId="st">
    <w:name w:val="st"/>
    <w:rsid w:val="00590E01"/>
  </w:style>
  <w:style w:type="character" w:customStyle="1" w:styleId="keyworddef">
    <w:name w:val="keyword_def"/>
    <w:rsid w:val="00590E01"/>
  </w:style>
  <w:style w:type="character" w:customStyle="1" w:styleId="grame">
    <w:name w:val="grame"/>
    <w:rsid w:val="00590E01"/>
  </w:style>
  <w:style w:type="paragraph" w:customStyle="1" w:styleId="115">
    <w:name w:val="Обычный + 11 пт"/>
    <w:basedOn w:val="a3"/>
    <w:rsid w:val="00590E01"/>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590E01"/>
  </w:style>
  <w:style w:type="paragraph" w:customStyle="1" w:styleId="afffff6">
    <w:name w:val="Знак Знак Знак Знак Знак Знак Знак Знак Знак Знак Знак Знак Знак"/>
    <w:basedOn w:val="a3"/>
    <w:rsid w:val="00590E01"/>
    <w:pPr>
      <w:spacing w:after="160" w:line="240" w:lineRule="exact"/>
    </w:pPr>
    <w:rPr>
      <w:rFonts w:ascii="Verdana" w:hAnsi="Verdana"/>
      <w:lang w:val="en-US" w:eastAsia="en-US"/>
    </w:rPr>
  </w:style>
  <w:style w:type="character" w:customStyle="1" w:styleId="pav31">
    <w:name w:val="pav31"/>
    <w:rsid w:val="00590E01"/>
    <w:rPr>
      <w:rFonts w:ascii="Comic Sans MS" w:hAnsi="Comic Sans MS" w:hint="default"/>
      <w:color w:val="272652"/>
      <w:sz w:val="12"/>
      <w:szCs w:val="12"/>
    </w:rPr>
  </w:style>
  <w:style w:type="paragraph" w:customStyle="1" w:styleId="pri">
    <w:name w:val="pri"/>
    <w:basedOn w:val="a3"/>
    <w:rsid w:val="00590E01"/>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590E01"/>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590E01"/>
    <w:rPr>
      <w:rFonts w:ascii="Times New Roman" w:eastAsia="Times New Roman" w:hAnsi="Times New Roman" w:cs="Times New Roman"/>
      <w:i/>
      <w:snapToGrid w:val="0"/>
      <w:sz w:val="12"/>
      <w:szCs w:val="20"/>
      <w:lang w:eastAsia="ru-RU"/>
    </w:rPr>
  </w:style>
  <w:style w:type="character" w:customStyle="1" w:styleId="WW8Num3z1">
    <w:name w:val="WW8Num3z1"/>
    <w:rsid w:val="00590E01"/>
    <w:rPr>
      <w:rFonts w:ascii="Times New Roman" w:eastAsia="Times New Roman" w:hAnsi="Times New Roman" w:cs="Times New Roman"/>
    </w:rPr>
  </w:style>
  <w:style w:type="character" w:customStyle="1" w:styleId="WW8Num4z0">
    <w:name w:val="WW8Num4z0"/>
    <w:rsid w:val="00590E01"/>
    <w:rPr>
      <w:rFonts w:ascii="Wingdings" w:hAnsi="Wingdings"/>
    </w:rPr>
  </w:style>
  <w:style w:type="character" w:customStyle="1" w:styleId="WW8Num4z1">
    <w:name w:val="WW8Num4z1"/>
    <w:rsid w:val="00590E01"/>
    <w:rPr>
      <w:rFonts w:ascii="Courier New" w:hAnsi="Courier New" w:cs="Courier New"/>
    </w:rPr>
  </w:style>
  <w:style w:type="character" w:customStyle="1" w:styleId="WW8Num6z1">
    <w:name w:val="WW8Num6z1"/>
    <w:rsid w:val="00590E01"/>
    <w:rPr>
      <w:rFonts w:ascii="Times New Roman" w:eastAsia="Times New Roman" w:hAnsi="Times New Roman" w:cs="Times New Roman"/>
    </w:rPr>
  </w:style>
  <w:style w:type="character" w:customStyle="1" w:styleId="WW8Num7z1">
    <w:name w:val="WW8Num7z1"/>
    <w:rsid w:val="00590E01"/>
    <w:rPr>
      <w:rFonts w:ascii="Times New Roman" w:eastAsia="Times New Roman" w:hAnsi="Times New Roman" w:cs="Times New Roman"/>
    </w:rPr>
  </w:style>
  <w:style w:type="character" w:customStyle="1" w:styleId="WW8Num8z0">
    <w:name w:val="WW8Num8z0"/>
    <w:rsid w:val="00590E01"/>
    <w:rPr>
      <w:color w:val="auto"/>
    </w:rPr>
  </w:style>
  <w:style w:type="character" w:customStyle="1" w:styleId="WW8Num14z0">
    <w:name w:val="WW8Num14z0"/>
    <w:rsid w:val="00590E01"/>
    <w:rPr>
      <w:rFonts w:ascii="Wingdings" w:hAnsi="Wingdings"/>
    </w:rPr>
  </w:style>
  <w:style w:type="character" w:customStyle="1" w:styleId="WW8Num14z1">
    <w:name w:val="WW8Num14z1"/>
    <w:rsid w:val="00590E01"/>
    <w:rPr>
      <w:rFonts w:ascii="Courier New" w:hAnsi="Courier New" w:cs="Courier New"/>
    </w:rPr>
  </w:style>
  <w:style w:type="character" w:customStyle="1" w:styleId="WW8Num14z3">
    <w:name w:val="WW8Num14z3"/>
    <w:rsid w:val="00590E01"/>
    <w:rPr>
      <w:rFonts w:ascii="Symbol" w:hAnsi="Symbol"/>
    </w:rPr>
  </w:style>
  <w:style w:type="character" w:customStyle="1" w:styleId="WW8Num15z1">
    <w:name w:val="WW8Num15z1"/>
    <w:rsid w:val="00590E01"/>
    <w:rPr>
      <w:rFonts w:ascii="Times New Roman" w:eastAsia="Times New Roman" w:hAnsi="Times New Roman" w:cs="Times New Roman"/>
    </w:rPr>
  </w:style>
  <w:style w:type="character" w:customStyle="1" w:styleId="WW8Num17z1">
    <w:name w:val="WW8Num17z1"/>
    <w:rsid w:val="00590E01"/>
    <w:rPr>
      <w:rFonts w:ascii="Times New Roman" w:eastAsia="Times New Roman" w:hAnsi="Times New Roman" w:cs="Times New Roman"/>
    </w:rPr>
  </w:style>
  <w:style w:type="character" w:customStyle="1" w:styleId="WW8Num18z0">
    <w:name w:val="WW8Num18z0"/>
    <w:rsid w:val="00590E01"/>
    <w:rPr>
      <w:rFonts w:ascii="Wingdings" w:hAnsi="Wingdings"/>
      <w:sz w:val="20"/>
    </w:rPr>
  </w:style>
  <w:style w:type="character" w:customStyle="1" w:styleId="FontStyle514">
    <w:name w:val="Font Style514"/>
    <w:rsid w:val="00590E01"/>
    <w:rPr>
      <w:rFonts w:ascii="Times New Roman" w:hAnsi="Times New Roman" w:cs="Times New Roman" w:hint="default"/>
      <w:sz w:val="20"/>
      <w:szCs w:val="20"/>
    </w:rPr>
  </w:style>
  <w:style w:type="character" w:customStyle="1" w:styleId="FontStyle528">
    <w:name w:val="Font Style528"/>
    <w:rsid w:val="00590E01"/>
    <w:rPr>
      <w:rFonts w:ascii="Times New Roman" w:hAnsi="Times New Roman" w:cs="Times New Roman"/>
      <w:b/>
      <w:bCs/>
      <w:i/>
      <w:iCs/>
      <w:sz w:val="16"/>
      <w:szCs w:val="16"/>
    </w:rPr>
  </w:style>
  <w:style w:type="character" w:customStyle="1" w:styleId="MTEquationSection">
    <w:name w:val="MTEquationSection"/>
    <w:rsid w:val="00590E01"/>
    <w:rPr>
      <w:vanish/>
      <w:color w:val="FF0000"/>
      <w:lang w:val="en-US"/>
    </w:rPr>
  </w:style>
  <w:style w:type="character" w:customStyle="1" w:styleId="texample1">
    <w:name w:val="texample1"/>
    <w:rsid w:val="00590E01"/>
    <w:rPr>
      <w:rFonts w:ascii="Courier New" w:hAnsi="Courier New" w:cs="Courier New" w:hint="default"/>
      <w:color w:val="8B0000"/>
    </w:rPr>
  </w:style>
  <w:style w:type="character" w:customStyle="1" w:styleId="FontStyle28">
    <w:name w:val="Font Style28"/>
    <w:rsid w:val="00590E01"/>
    <w:rPr>
      <w:rFonts w:ascii="Times New Roman" w:hAnsi="Times New Roman" w:cs="Times New Roman"/>
      <w:i/>
      <w:iCs/>
      <w:sz w:val="18"/>
      <w:szCs w:val="18"/>
    </w:rPr>
  </w:style>
  <w:style w:type="character" w:customStyle="1" w:styleId="FontStyle33">
    <w:name w:val="Font Style33"/>
    <w:rsid w:val="00590E01"/>
    <w:rPr>
      <w:rFonts w:ascii="Arial" w:hAnsi="Arial" w:cs="Arial"/>
      <w:sz w:val="16"/>
      <w:szCs w:val="16"/>
    </w:rPr>
  </w:style>
  <w:style w:type="character" w:customStyle="1" w:styleId="FontStyle20">
    <w:name w:val="Font Style20"/>
    <w:rsid w:val="00590E01"/>
    <w:rPr>
      <w:rFonts w:ascii="Book Antiqua" w:hAnsi="Book Antiqua" w:cs="Book Antiqua"/>
      <w:sz w:val="18"/>
      <w:szCs w:val="18"/>
    </w:rPr>
  </w:style>
  <w:style w:type="paragraph" w:customStyle="1" w:styleId="Style6">
    <w:name w:val="Style6"/>
    <w:basedOn w:val="a3"/>
    <w:rsid w:val="00590E01"/>
    <w:pPr>
      <w:widowControl w:val="0"/>
      <w:autoSpaceDE w:val="0"/>
      <w:autoSpaceDN w:val="0"/>
      <w:adjustRightInd w:val="0"/>
    </w:pPr>
    <w:rPr>
      <w:rFonts w:ascii="Arial Narrow" w:hAnsi="Arial Narrow"/>
    </w:rPr>
  </w:style>
  <w:style w:type="character" w:customStyle="1" w:styleId="FontStyle14">
    <w:name w:val="Font Style14"/>
    <w:rsid w:val="00590E01"/>
    <w:rPr>
      <w:rFonts w:ascii="Franklin Gothic Book" w:hAnsi="Franklin Gothic Book" w:cs="Franklin Gothic Book"/>
      <w:b/>
      <w:bCs/>
      <w:sz w:val="30"/>
      <w:szCs w:val="30"/>
    </w:rPr>
  </w:style>
  <w:style w:type="character" w:customStyle="1" w:styleId="FontStyle13">
    <w:name w:val="Font Style13"/>
    <w:rsid w:val="00590E01"/>
    <w:rPr>
      <w:rFonts w:ascii="Arial" w:hAnsi="Arial" w:cs="Arial"/>
      <w:b/>
      <w:bCs/>
      <w:sz w:val="14"/>
      <w:szCs w:val="14"/>
    </w:rPr>
  </w:style>
  <w:style w:type="paragraph" w:customStyle="1" w:styleId="Style18">
    <w:name w:val="Style18"/>
    <w:basedOn w:val="a3"/>
    <w:rsid w:val="00590E01"/>
    <w:pPr>
      <w:widowControl w:val="0"/>
      <w:autoSpaceDE w:val="0"/>
      <w:autoSpaceDN w:val="0"/>
      <w:adjustRightInd w:val="0"/>
      <w:spacing w:line="483" w:lineRule="exact"/>
      <w:ind w:firstLine="566"/>
      <w:jc w:val="both"/>
    </w:pPr>
  </w:style>
  <w:style w:type="paragraph" w:customStyle="1" w:styleId="2f4">
    <w:name w:val="Загол. 2 ур."/>
    <w:basedOn w:val="a3"/>
    <w:rsid w:val="00590E01"/>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590E01"/>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590E01"/>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590E01"/>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590E01"/>
  </w:style>
  <w:style w:type="character" w:customStyle="1" w:styleId="fontstyle15">
    <w:name w:val="fontstyle15"/>
    <w:rsid w:val="00590E01"/>
  </w:style>
  <w:style w:type="character" w:customStyle="1" w:styleId="fontstyle140">
    <w:name w:val="fontstyle14"/>
    <w:rsid w:val="00590E01"/>
  </w:style>
  <w:style w:type="character" w:customStyle="1" w:styleId="fontstyle16">
    <w:name w:val="fontstyle16"/>
    <w:rsid w:val="00590E01"/>
  </w:style>
  <w:style w:type="character" w:customStyle="1" w:styleId="noprint">
    <w:name w:val="noprint"/>
    <w:rsid w:val="00590E01"/>
  </w:style>
  <w:style w:type="paragraph" w:customStyle="1" w:styleId="center">
    <w:name w:val="center"/>
    <w:basedOn w:val="a3"/>
    <w:rsid w:val="00590E01"/>
    <w:pPr>
      <w:spacing w:before="100" w:beforeAutospacing="1" w:after="100" w:afterAutospacing="1"/>
    </w:pPr>
  </w:style>
  <w:style w:type="paragraph" w:customStyle="1" w:styleId="p12left">
    <w:name w:val="p12_left"/>
    <w:basedOn w:val="a3"/>
    <w:rsid w:val="00590E01"/>
    <w:pPr>
      <w:spacing w:before="100" w:beforeAutospacing="1" w:after="100" w:afterAutospacing="1"/>
    </w:pPr>
  </w:style>
  <w:style w:type="character" w:customStyle="1" w:styleId="spelle">
    <w:name w:val="spelle"/>
    <w:rsid w:val="00590E01"/>
  </w:style>
  <w:style w:type="character" w:customStyle="1" w:styleId="a00">
    <w:name w:val="a0"/>
    <w:rsid w:val="00590E01"/>
  </w:style>
  <w:style w:type="character" w:customStyle="1" w:styleId="style10">
    <w:name w:val="style1"/>
    <w:rsid w:val="00590E01"/>
  </w:style>
  <w:style w:type="character" w:customStyle="1" w:styleId="Typewriter">
    <w:name w:val="Typewriter"/>
    <w:rsid w:val="00590E01"/>
    <w:rPr>
      <w:rFonts w:ascii="Courier New" w:hAnsi="Courier New"/>
      <w:sz w:val="20"/>
    </w:rPr>
  </w:style>
  <w:style w:type="paragraph" w:customStyle="1" w:styleId="ConsNonformat">
    <w:name w:val="ConsNonformat"/>
    <w:rsid w:val="00590E0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590E01"/>
    <w:pPr>
      <w:tabs>
        <w:tab w:val="center" w:pos="4153"/>
        <w:tab w:val="right" w:pos="8306"/>
      </w:tabs>
    </w:pPr>
    <w:rPr>
      <w:rFonts w:ascii="Arial" w:hAnsi="Arial"/>
      <w:szCs w:val="20"/>
    </w:rPr>
  </w:style>
  <w:style w:type="character" w:customStyle="1" w:styleId="keyword">
    <w:name w:val="keyword"/>
    <w:rsid w:val="00590E01"/>
  </w:style>
  <w:style w:type="character" w:customStyle="1" w:styleId="texample">
    <w:name w:val="texample"/>
    <w:rsid w:val="00590E01"/>
  </w:style>
  <w:style w:type="character" w:customStyle="1" w:styleId="sentence">
    <w:name w:val="sentence"/>
    <w:rsid w:val="00590E01"/>
  </w:style>
  <w:style w:type="character" w:customStyle="1" w:styleId="input">
    <w:name w:val="input"/>
    <w:rsid w:val="00590E01"/>
  </w:style>
  <w:style w:type="character" w:customStyle="1" w:styleId="xmlemitalic">
    <w:name w:val="xml_em_italic"/>
    <w:rsid w:val="00590E01"/>
  </w:style>
  <w:style w:type="character" w:customStyle="1" w:styleId="WW8Num16z0">
    <w:name w:val="WW8Num16z0"/>
    <w:rsid w:val="00590E01"/>
    <w:rPr>
      <w:rFonts w:ascii="Wingdings 2" w:hAnsi="Wingdings 2" w:cs="OpenSymbol"/>
    </w:rPr>
  </w:style>
  <w:style w:type="paragraph" w:customStyle="1" w:styleId="afffff8">
    <w:name w:val="Абзац"/>
    <w:basedOn w:val="a3"/>
    <w:rsid w:val="00590E01"/>
    <w:pPr>
      <w:spacing w:line="312" w:lineRule="auto"/>
      <w:ind w:firstLine="567"/>
      <w:jc w:val="both"/>
    </w:pPr>
    <w:rPr>
      <w:spacing w:val="-4"/>
      <w:szCs w:val="20"/>
    </w:rPr>
  </w:style>
  <w:style w:type="character" w:customStyle="1" w:styleId="BodyTextIndent3Char">
    <w:name w:val="Body Text Indent 3 Char"/>
    <w:semiHidden/>
    <w:locked/>
    <w:rsid w:val="00590E01"/>
    <w:rPr>
      <w:sz w:val="16"/>
      <w:szCs w:val="16"/>
      <w:lang w:val="ru-RU" w:eastAsia="ru-RU" w:bidi="ar-SA"/>
    </w:rPr>
  </w:style>
  <w:style w:type="character" w:customStyle="1" w:styleId="FontStyle54">
    <w:name w:val="Font Style54"/>
    <w:rsid w:val="00590E01"/>
    <w:rPr>
      <w:rFonts w:ascii="Times New Roman" w:hAnsi="Times New Roman" w:cs="Times New Roman"/>
      <w:sz w:val="24"/>
      <w:szCs w:val="24"/>
    </w:rPr>
  </w:style>
  <w:style w:type="character" w:customStyle="1" w:styleId="HTML10">
    <w:name w:val="Стандартный HTML Знак1"/>
    <w:semiHidden/>
    <w:rsid w:val="00590E01"/>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590E01"/>
    <w:rPr>
      <w:sz w:val="24"/>
      <w:szCs w:val="24"/>
    </w:rPr>
  </w:style>
  <w:style w:type="character" w:customStyle="1" w:styleId="1ffb">
    <w:name w:val="Текст примечания Знак1"/>
    <w:semiHidden/>
    <w:rsid w:val="00590E01"/>
  </w:style>
  <w:style w:type="character" w:customStyle="1" w:styleId="1ffc">
    <w:name w:val="Нижний колонтитул Знак1"/>
    <w:semiHidden/>
    <w:rsid w:val="00590E01"/>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590E01"/>
    <w:rPr>
      <w:sz w:val="16"/>
      <w:szCs w:val="16"/>
    </w:rPr>
  </w:style>
  <w:style w:type="character" w:customStyle="1" w:styleId="313">
    <w:name w:val="Основной текст с отступом 3 Знак1"/>
    <w:semiHidden/>
    <w:rsid w:val="00590E01"/>
    <w:rPr>
      <w:sz w:val="16"/>
      <w:szCs w:val="16"/>
    </w:rPr>
  </w:style>
  <w:style w:type="character" w:customStyle="1" w:styleId="214">
    <w:name w:val="Основной текст с отступом 2 Знак1"/>
    <w:semiHidden/>
    <w:rsid w:val="00590E01"/>
    <w:rPr>
      <w:sz w:val="24"/>
      <w:szCs w:val="24"/>
    </w:rPr>
  </w:style>
  <w:style w:type="character" w:customStyle="1" w:styleId="215">
    <w:name w:val="Основной текст 2 Знак1"/>
    <w:semiHidden/>
    <w:rsid w:val="00590E01"/>
    <w:rPr>
      <w:sz w:val="24"/>
      <w:szCs w:val="24"/>
    </w:rPr>
  </w:style>
  <w:style w:type="character" w:customStyle="1" w:styleId="1ffd">
    <w:name w:val="Схема документа Знак1"/>
    <w:semiHidden/>
    <w:rsid w:val="00590E01"/>
    <w:rPr>
      <w:rFonts w:ascii="Tahoma" w:hAnsi="Tahoma" w:cs="Tahoma"/>
      <w:sz w:val="16"/>
      <w:szCs w:val="16"/>
    </w:rPr>
  </w:style>
  <w:style w:type="character" w:customStyle="1" w:styleId="1ffe">
    <w:name w:val="Текст выноски Знак1"/>
    <w:semiHidden/>
    <w:rsid w:val="00590E01"/>
    <w:rPr>
      <w:rFonts w:ascii="Tahoma" w:hAnsi="Tahoma" w:cs="Tahoma"/>
      <w:sz w:val="16"/>
      <w:szCs w:val="16"/>
    </w:rPr>
  </w:style>
  <w:style w:type="character" w:customStyle="1" w:styleId="1fff">
    <w:name w:val="Название Знак1"/>
    <w:rsid w:val="00590E01"/>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590E01"/>
    <w:rPr>
      <w:b/>
      <w:bCs/>
    </w:rPr>
  </w:style>
  <w:style w:type="character" w:customStyle="1" w:styleId="serp-urlitem">
    <w:name w:val="serp-url__item"/>
    <w:rsid w:val="00590E01"/>
  </w:style>
  <w:style w:type="character" w:customStyle="1" w:styleId="1fff1">
    <w:name w:val="Гиперссылка1"/>
    <w:rsid w:val="00590E01"/>
    <w:rPr>
      <w:strike w:val="0"/>
      <w:dstrike w:val="0"/>
      <w:color w:val="006890"/>
      <w:u w:val="none"/>
    </w:rPr>
  </w:style>
  <w:style w:type="character" w:customStyle="1" w:styleId="221">
    <w:name w:val="Заголовок 2 Знак2"/>
    <w:rsid w:val="00590E01"/>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590E01"/>
    <w:rPr>
      <w:sz w:val="24"/>
      <w:szCs w:val="24"/>
    </w:rPr>
  </w:style>
  <w:style w:type="paragraph" w:customStyle="1" w:styleId="paragraf2">
    <w:name w:val="paragraf2"/>
    <w:basedOn w:val="a3"/>
    <w:rsid w:val="00590E01"/>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590E01"/>
    <w:pPr>
      <w:tabs>
        <w:tab w:val="center" w:pos="4680"/>
        <w:tab w:val="right" w:pos="9360"/>
      </w:tabs>
      <w:ind w:right="850"/>
    </w:pPr>
    <w:rPr>
      <w:lang w:eastAsia="en-US"/>
    </w:rPr>
  </w:style>
  <w:style w:type="paragraph" w:customStyle="1" w:styleId="Mycell">
    <w:name w:val="My cell"/>
    <w:basedOn w:val="a3"/>
    <w:rsid w:val="00590E01"/>
    <w:pPr>
      <w:widowControl w:val="0"/>
      <w:jc w:val="both"/>
    </w:pPr>
    <w:rPr>
      <w:rFonts w:ascii="Antiqua" w:hAnsi="Antiqua"/>
      <w:szCs w:val="20"/>
      <w:lang w:val="en-GB"/>
    </w:rPr>
  </w:style>
  <w:style w:type="character" w:customStyle="1" w:styleId="FontStyle55">
    <w:name w:val="Font Style55"/>
    <w:rsid w:val="00590E01"/>
    <w:rPr>
      <w:rFonts w:ascii="Times New Roman" w:hAnsi="Times New Roman" w:cs="Times New Roman"/>
      <w:sz w:val="28"/>
      <w:szCs w:val="28"/>
    </w:rPr>
  </w:style>
  <w:style w:type="paragraph" w:customStyle="1" w:styleId="Style49">
    <w:name w:val="Style49"/>
    <w:basedOn w:val="a3"/>
    <w:rsid w:val="00590E01"/>
    <w:pPr>
      <w:widowControl w:val="0"/>
      <w:autoSpaceDE w:val="0"/>
      <w:autoSpaceDN w:val="0"/>
      <w:adjustRightInd w:val="0"/>
      <w:spacing w:line="480" w:lineRule="exact"/>
      <w:ind w:firstLine="240"/>
      <w:jc w:val="both"/>
    </w:pPr>
  </w:style>
  <w:style w:type="character" w:customStyle="1" w:styleId="gogofoundword">
    <w:name w:val="gogofoundword"/>
    <w:rsid w:val="00590E01"/>
  </w:style>
  <w:style w:type="paragraph" w:customStyle="1" w:styleId="20">
    <w:name w:val="Обычный 2"/>
    <w:basedOn w:val="a3"/>
    <w:rsid w:val="00590E01"/>
    <w:pPr>
      <w:numPr>
        <w:ilvl w:val="1"/>
        <w:numId w:val="9"/>
      </w:numPr>
      <w:tabs>
        <w:tab w:val="left" w:pos="1211"/>
      </w:tabs>
      <w:jc w:val="both"/>
    </w:pPr>
    <w:rPr>
      <w:sz w:val="20"/>
      <w:szCs w:val="20"/>
    </w:rPr>
  </w:style>
  <w:style w:type="paragraph" w:customStyle="1" w:styleId="2f5">
    <w:name w:val="Стиль Заголовок 2 + полужирный"/>
    <w:basedOn w:val="21"/>
    <w:rsid w:val="00590E01"/>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590E01"/>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590E01"/>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590E01"/>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590E01"/>
    <w:pPr>
      <w:keepNext/>
      <w:pageBreakBefore/>
      <w:autoSpaceDE w:val="0"/>
      <w:autoSpaceDN w:val="0"/>
      <w:adjustRightInd w:val="0"/>
      <w:spacing w:line="312" w:lineRule="auto"/>
    </w:pPr>
    <w:rPr>
      <w:bCs/>
      <w:szCs w:val="20"/>
    </w:rPr>
  </w:style>
  <w:style w:type="paragraph" w:customStyle="1" w:styleId="314">
    <w:name w:val="Заголовок 3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590E01"/>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590E01"/>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590E01"/>
    <w:rPr>
      <w:color w:val="auto"/>
    </w:rPr>
  </w:style>
  <w:style w:type="paragraph" w:customStyle="1" w:styleId="Caaieiaie2">
    <w:name w:val="Caaieiaie 2"/>
    <w:basedOn w:val="Default"/>
    <w:next w:val="Default"/>
    <w:rsid w:val="00590E01"/>
    <w:rPr>
      <w:color w:val="auto"/>
    </w:rPr>
  </w:style>
  <w:style w:type="paragraph" w:customStyle="1" w:styleId="afffffb">
    <w:name w:val="Нормальный"/>
    <w:rsid w:val="00590E01"/>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590E01"/>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590E01"/>
    <w:rPr>
      <w:rFonts w:ascii="Times New Roman" w:hAnsi="Times New Roman" w:cs="Times New Roman"/>
      <w:i/>
      <w:iCs/>
      <w:sz w:val="20"/>
      <w:szCs w:val="20"/>
    </w:rPr>
  </w:style>
  <w:style w:type="character" w:customStyle="1" w:styleId="Heading4Char">
    <w:name w:val="Heading 4 Char"/>
    <w:semiHidden/>
    <w:locked/>
    <w:rsid w:val="00590E01"/>
    <w:rPr>
      <w:b/>
      <w:bCs/>
      <w:sz w:val="28"/>
      <w:szCs w:val="28"/>
      <w:lang w:val="ru-RU" w:eastAsia="ru-RU" w:bidi="ar-SA"/>
    </w:rPr>
  </w:style>
  <w:style w:type="paragraph" w:customStyle="1" w:styleId="e">
    <w:name w:val="Основн*e"/>
    <w:basedOn w:val="a3"/>
    <w:rsid w:val="00590E01"/>
    <w:pPr>
      <w:widowControl w:val="0"/>
      <w:autoSpaceDE w:val="0"/>
      <w:autoSpaceDN w:val="0"/>
      <w:adjustRightInd w:val="0"/>
      <w:spacing w:line="360" w:lineRule="auto"/>
      <w:ind w:firstLine="709"/>
      <w:jc w:val="both"/>
    </w:pPr>
    <w:rPr>
      <w:sz w:val="28"/>
      <w:szCs w:val="28"/>
    </w:rPr>
  </w:style>
  <w:style w:type="character" w:customStyle="1" w:styleId="font2">
    <w:name w:val="font2"/>
    <w:rsid w:val="00590E01"/>
  </w:style>
  <w:style w:type="character" w:customStyle="1" w:styleId="FontStyle40">
    <w:name w:val="Font Style40"/>
    <w:rsid w:val="00590E01"/>
    <w:rPr>
      <w:rFonts w:ascii="Times New Roman" w:hAnsi="Times New Roman" w:cs="Times New Roman"/>
      <w:sz w:val="26"/>
      <w:szCs w:val="26"/>
    </w:rPr>
  </w:style>
  <w:style w:type="paragraph" w:customStyle="1" w:styleId="Style23">
    <w:name w:val="Style23"/>
    <w:basedOn w:val="a3"/>
    <w:rsid w:val="00590E01"/>
    <w:pPr>
      <w:widowControl w:val="0"/>
      <w:autoSpaceDE w:val="0"/>
      <w:autoSpaceDN w:val="0"/>
      <w:adjustRightInd w:val="0"/>
      <w:spacing w:line="482" w:lineRule="exact"/>
      <w:ind w:firstLine="720"/>
      <w:jc w:val="both"/>
    </w:pPr>
  </w:style>
  <w:style w:type="character" w:customStyle="1" w:styleId="FontStyle43">
    <w:name w:val="Font Style43"/>
    <w:rsid w:val="00590E01"/>
    <w:rPr>
      <w:rFonts w:ascii="Times New Roman" w:hAnsi="Times New Roman" w:cs="Times New Roman"/>
      <w:b/>
      <w:bCs/>
      <w:sz w:val="26"/>
      <w:szCs w:val="26"/>
    </w:rPr>
  </w:style>
  <w:style w:type="character" w:customStyle="1" w:styleId="FontStyle59">
    <w:name w:val="Font Style59"/>
    <w:rsid w:val="00590E01"/>
    <w:rPr>
      <w:rFonts w:ascii="Times New Roman" w:hAnsi="Times New Roman" w:cs="Times New Roman"/>
      <w:sz w:val="28"/>
      <w:szCs w:val="28"/>
    </w:rPr>
  </w:style>
  <w:style w:type="paragraph" w:customStyle="1" w:styleId="Style28">
    <w:name w:val="Style28"/>
    <w:basedOn w:val="a3"/>
    <w:rsid w:val="00590E01"/>
    <w:pPr>
      <w:widowControl w:val="0"/>
      <w:autoSpaceDE w:val="0"/>
      <w:autoSpaceDN w:val="0"/>
      <w:adjustRightInd w:val="0"/>
      <w:spacing w:line="494" w:lineRule="exact"/>
      <w:ind w:firstLine="902"/>
    </w:pPr>
  </w:style>
  <w:style w:type="character" w:customStyle="1" w:styleId="blk">
    <w:name w:val="blk"/>
    <w:rsid w:val="00590E01"/>
  </w:style>
  <w:style w:type="character" w:customStyle="1" w:styleId="FontStyle47">
    <w:name w:val="Font Style47"/>
    <w:rsid w:val="00590E01"/>
    <w:rPr>
      <w:rFonts w:ascii="Times New Roman" w:hAnsi="Times New Roman" w:cs="Times New Roman"/>
      <w:b/>
      <w:bCs/>
      <w:sz w:val="22"/>
      <w:szCs w:val="22"/>
    </w:rPr>
  </w:style>
  <w:style w:type="character" w:customStyle="1" w:styleId="FontStyle44">
    <w:name w:val="Font Style44"/>
    <w:rsid w:val="00590E01"/>
    <w:rPr>
      <w:rFonts w:ascii="Times New Roman" w:hAnsi="Times New Roman" w:cs="Times New Roman"/>
      <w:b/>
      <w:bCs/>
      <w:sz w:val="26"/>
      <w:szCs w:val="26"/>
    </w:rPr>
  </w:style>
  <w:style w:type="character" w:customStyle="1" w:styleId="FontStyle34">
    <w:name w:val="Font Style34"/>
    <w:rsid w:val="00590E01"/>
    <w:rPr>
      <w:rFonts w:ascii="Times New Roman" w:hAnsi="Times New Roman" w:cs="Times New Roman"/>
      <w:sz w:val="26"/>
      <w:szCs w:val="26"/>
    </w:rPr>
  </w:style>
  <w:style w:type="paragraph" w:styleId="afffffd">
    <w:name w:val="Intense Quote"/>
    <w:basedOn w:val="a3"/>
    <w:next w:val="a3"/>
    <w:link w:val="afffffe"/>
    <w:qFormat/>
    <w:rsid w:val="00590E01"/>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590E01"/>
    <w:rPr>
      <w:rFonts w:ascii="Times New Roman" w:eastAsia="Times New Roman" w:hAnsi="Times New Roman" w:cs="Times New Roman"/>
      <w:b/>
      <w:bCs/>
      <w:i/>
      <w:iCs/>
      <w:color w:val="4F81BD"/>
      <w:sz w:val="24"/>
      <w:szCs w:val="24"/>
    </w:rPr>
  </w:style>
  <w:style w:type="character" w:customStyle="1" w:styleId="FontStyle45">
    <w:name w:val="Font Style45"/>
    <w:rsid w:val="00590E01"/>
    <w:rPr>
      <w:rFonts w:ascii="Times New Roman" w:hAnsi="Times New Roman" w:cs="Times New Roman"/>
      <w:i/>
      <w:iCs/>
      <w:sz w:val="26"/>
      <w:szCs w:val="26"/>
    </w:rPr>
  </w:style>
  <w:style w:type="paragraph" w:customStyle="1" w:styleId="Style36">
    <w:name w:val="Style36"/>
    <w:basedOn w:val="a3"/>
    <w:rsid w:val="00590E01"/>
    <w:pPr>
      <w:widowControl w:val="0"/>
      <w:autoSpaceDE w:val="0"/>
      <w:autoSpaceDN w:val="0"/>
      <w:adjustRightInd w:val="0"/>
    </w:pPr>
  </w:style>
  <w:style w:type="paragraph" w:customStyle="1" w:styleId="47">
    <w:name w:val="Квадрат4"/>
    <w:basedOn w:val="a3"/>
    <w:rsid w:val="00590E01"/>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590E01"/>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590E01"/>
    <w:rPr>
      <w:rFonts w:ascii="Century Schoolbook" w:hAnsi="Century Schoolbook"/>
      <w:sz w:val="21"/>
      <w:szCs w:val="21"/>
      <w:shd w:val="clear" w:color="auto" w:fill="FFFFFF"/>
    </w:rPr>
  </w:style>
  <w:style w:type="paragraph" w:customStyle="1" w:styleId="225">
    <w:name w:val="Основной текст (22)"/>
    <w:basedOn w:val="a3"/>
    <w:link w:val="223"/>
    <w:rsid w:val="00590E01"/>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590E01"/>
    <w:rPr>
      <w:rFonts w:ascii="Arial" w:hAnsi="Arial" w:cs="Arial"/>
      <w:b/>
      <w:bCs/>
      <w:i/>
      <w:iCs/>
      <w:sz w:val="21"/>
      <w:szCs w:val="21"/>
      <w:shd w:val="clear" w:color="auto" w:fill="FFFFFF"/>
    </w:rPr>
  </w:style>
  <w:style w:type="paragraph" w:customStyle="1" w:styleId="341">
    <w:name w:val="Основной текст34"/>
    <w:basedOn w:val="a3"/>
    <w:rsid w:val="00590E01"/>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590E01"/>
    <w:rPr>
      <w:rFonts w:ascii="Century Schoolbook" w:hAnsi="Century Schoolbook"/>
      <w:sz w:val="18"/>
      <w:szCs w:val="18"/>
      <w:shd w:val="clear" w:color="auto" w:fill="FFFFFF"/>
    </w:rPr>
  </w:style>
  <w:style w:type="paragraph" w:customStyle="1" w:styleId="132">
    <w:name w:val="Основной текст (13)"/>
    <w:basedOn w:val="a3"/>
    <w:link w:val="130"/>
    <w:rsid w:val="00590E01"/>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590E01"/>
    <w:rPr>
      <w:rFonts w:ascii="Century Schoolbook" w:hAnsi="Century Schoolbook"/>
      <w:sz w:val="18"/>
      <w:szCs w:val="18"/>
      <w:shd w:val="clear" w:color="auto" w:fill="FFFFFF"/>
    </w:rPr>
  </w:style>
  <w:style w:type="paragraph" w:customStyle="1" w:styleId="93">
    <w:name w:val="Основной текст (9)"/>
    <w:basedOn w:val="a3"/>
    <w:link w:val="92"/>
    <w:rsid w:val="00590E01"/>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590E01"/>
    <w:rPr>
      <w:rFonts w:ascii="Century Schoolbook" w:hAnsi="Century Schoolbook"/>
      <w:sz w:val="18"/>
      <w:szCs w:val="18"/>
      <w:shd w:val="clear" w:color="auto" w:fill="FFFFFF"/>
    </w:rPr>
  </w:style>
  <w:style w:type="paragraph" w:customStyle="1" w:styleId="3f">
    <w:name w:val="Основной текст (3)"/>
    <w:basedOn w:val="a3"/>
    <w:link w:val="3e"/>
    <w:rsid w:val="00590E01"/>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590E01"/>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590E01"/>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590E01"/>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590E01"/>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590E01"/>
    <w:rPr>
      <w:sz w:val="24"/>
      <w:lang w:eastAsia="ru-RU"/>
    </w:rPr>
  </w:style>
  <w:style w:type="paragraph" w:customStyle="1" w:styleId="affffff0">
    <w:name w:val="Êðàòêèé îáðàòíûé àäðåñ"/>
    <w:basedOn w:val="a3"/>
    <w:rsid w:val="00590E01"/>
    <w:rPr>
      <w:rFonts w:ascii="MS Sans Serif" w:hAnsi="MS Sans Serif"/>
      <w:sz w:val="20"/>
      <w:szCs w:val="20"/>
      <w:lang w:val="en-US"/>
    </w:rPr>
  </w:style>
  <w:style w:type="character" w:customStyle="1" w:styleId="530">
    <w:name w:val="Знак Знак53"/>
    <w:locked/>
    <w:rsid w:val="00590E01"/>
    <w:rPr>
      <w:b/>
      <w:caps/>
      <w:sz w:val="24"/>
      <w:szCs w:val="24"/>
      <w:lang w:val="ru-RU" w:eastAsia="ru-RU" w:bidi="ar-SA"/>
    </w:rPr>
  </w:style>
  <w:style w:type="character" w:customStyle="1" w:styleId="ft250">
    <w:name w:val="ft250"/>
    <w:rsid w:val="00590E01"/>
  </w:style>
  <w:style w:type="paragraph" w:customStyle="1" w:styleId="s16">
    <w:name w:val="s_16"/>
    <w:basedOn w:val="a3"/>
    <w:rsid w:val="00590E01"/>
    <w:pPr>
      <w:spacing w:before="100" w:beforeAutospacing="1" w:after="100" w:afterAutospacing="1"/>
    </w:pPr>
  </w:style>
  <w:style w:type="character" w:customStyle="1" w:styleId="410">
    <w:name w:val="Знак Знак41"/>
    <w:locked/>
    <w:rsid w:val="00590E01"/>
    <w:rPr>
      <w:sz w:val="16"/>
      <w:szCs w:val="16"/>
      <w:lang w:val="ru-RU" w:eastAsia="ru-RU" w:bidi="ar-SA"/>
    </w:rPr>
  </w:style>
  <w:style w:type="paragraph" w:customStyle="1" w:styleId="Iniiaiieoaenonionooiii3">
    <w:name w:val="Iniiaiie oaeno n ionooiii 3"/>
    <w:basedOn w:val="a3"/>
    <w:rsid w:val="00590E01"/>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590E01"/>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590E01"/>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590E01"/>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590E01"/>
    <w:rPr>
      <w:rFonts w:ascii="Arial" w:eastAsia="Times New Roman" w:hAnsi="Arial" w:cs="Arial"/>
      <w:b/>
      <w:bCs/>
      <w:kern w:val="32"/>
      <w:sz w:val="32"/>
      <w:szCs w:val="32"/>
      <w:lang w:eastAsia="ru-RU"/>
    </w:rPr>
  </w:style>
  <w:style w:type="paragraph" w:customStyle="1" w:styleId="article">
    <w:name w:val="article"/>
    <w:basedOn w:val="a3"/>
    <w:rsid w:val="00590E01"/>
    <w:pPr>
      <w:spacing w:before="100" w:beforeAutospacing="1" w:after="100" w:afterAutospacing="1"/>
    </w:pPr>
  </w:style>
  <w:style w:type="character" w:customStyle="1" w:styleId="HTML11">
    <w:name w:val="Адрес HTML Знак1"/>
    <w:rsid w:val="00590E01"/>
    <w:rPr>
      <w:rFonts w:ascii="Times New Roman" w:eastAsia="Times New Roman" w:hAnsi="Times New Roman"/>
      <w:i/>
      <w:iCs/>
      <w:sz w:val="24"/>
      <w:szCs w:val="24"/>
    </w:rPr>
  </w:style>
  <w:style w:type="paragraph" w:customStyle="1" w:styleId="affffff1">
    <w:name w:val="ненормальный"/>
    <w:basedOn w:val="a3"/>
    <w:rsid w:val="00590E01"/>
    <w:pPr>
      <w:spacing w:line="360" w:lineRule="auto"/>
      <w:ind w:firstLine="709"/>
      <w:jc w:val="both"/>
    </w:pPr>
    <w:rPr>
      <w:sz w:val="28"/>
      <w:szCs w:val="20"/>
    </w:rPr>
  </w:style>
  <w:style w:type="character" w:customStyle="1" w:styleId="FontStyle564">
    <w:name w:val="Font Style564"/>
    <w:rsid w:val="00590E01"/>
    <w:rPr>
      <w:rFonts w:ascii="Times New Roman" w:hAnsi="Times New Roman" w:cs="Times New Roman"/>
      <w:sz w:val="20"/>
      <w:szCs w:val="20"/>
    </w:rPr>
  </w:style>
  <w:style w:type="character" w:customStyle="1" w:styleId="FontStyle115">
    <w:name w:val="Font Style115"/>
    <w:rsid w:val="00590E01"/>
    <w:rPr>
      <w:rFonts w:ascii="Times New Roman" w:hAnsi="Times New Roman" w:cs="Times New Roman"/>
      <w:sz w:val="28"/>
      <w:szCs w:val="28"/>
    </w:rPr>
  </w:style>
  <w:style w:type="character" w:customStyle="1" w:styleId="FontStyle117">
    <w:name w:val="Font Style117"/>
    <w:rsid w:val="00590E01"/>
    <w:rPr>
      <w:rFonts w:ascii="Times New Roman" w:hAnsi="Times New Roman" w:cs="Times New Roman"/>
      <w:i/>
      <w:iCs/>
      <w:sz w:val="28"/>
      <w:szCs w:val="28"/>
    </w:rPr>
  </w:style>
  <w:style w:type="character" w:customStyle="1" w:styleId="ft318">
    <w:name w:val="ft318"/>
    <w:rsid w:val="00590E01"/>
  </w:style>
  <w:style w:type="character" w:customStyle="1" w:styleId="fieldname">
    <w:name w:val="fieldname"/>
    <w:rsid w:val="00590E01"/>
  </w:style>
  <w:style w:type="character" w:customStyle="1" w:styleId="FontStyle448">
    <w:name w:val="Font Style448"/>
    <w:rsid w:val="00590E01"/>
    <w:rPr>
      <w:rFonts w:ascii="Times New Roman" w:hAnsi="Times New Roman" w:cs="Times New Roman"/>
      <w:sz w:val="20"/>
      <w:szCs w:val="20"/>
    </w:rPr>
  </w:style>
  <w:style w:type="paragraph" w:customStyle="1" w:styleId="caaieiaie3">
    <w:name w:val="caaieiaie 3"/>
    <w:rsid w:val="00590E01"/>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590E01"/>
    <w:rPr>
      <w:rFonts w:ascii="Garamond" w:hAnsi="Garamond" w:cs="Garamond"/>
      <w:sz w:val="24"/>
      <w:szCs w:val="24"/>
    </w:rPr>
  </w:style>
  <w:style w:type="character" w:customStyle="1" w:styleId="FooterChar">
    <w:name w:val="Footer Char"/>
    <w:locked/>
    <w:rsid w:val="00590E01"/>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590E01"/>
    <w:rPr>
      <w:lang w:eastAsia="en-US"/>
    </w:rPr>
  </w:style>
  <w:style w:type="character" w:customStyle="1" w:styleId="316">
    <w:name w:val="Знак3 Знак Знак1"/>
    <w:aliases w:val=" Знак3 Знак Знак Знак1"/>
    <w:semiHidden/>
    <w:locked/>
    <w:rsid w:val="00590E01"/>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590E01"/>
    <w:rPr>
      <w:rFonts w:ascii="Arial" w:hAnsi="Arial"/>
      <w:b/>
      <w:sz w:val="36"/>
      <w:lang w:val="ru-RU" w:eastAsia="en-US"/>
    </w:rPr>
  </w:style>
  <w:style w:type="character" w:customStyle="1" w:styleId="2f6">
    <w:name w:val="Знак Знак2"/>
    <w:rsid w:val="00590E01"/>
    <w:rPr>
      <w:rFonts w:ascii="Arial" w:hAnsi="Arial"/>
      <w:b/>
      <w:sz w:val="36"/>
      <w:lang w:val="ru-RU" w:eastAsia="en-US"/>
    </w:rPr>
  </w:style>
  <w:style w:type="paragraph" w:customStyle="1" w:styleId="1fff5">
    <w:name w:val="Знак Знак Знак Знак Знак Знак1"/>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590E01"/>
    <w:rPr>
      <w:b/>
      <w:caps/>
      <w:sz w:val="24"/>
      <w:lang w:val="ru-RU" w:eastAsia="ru-RU"/>
    </w:rPr>
  </w:style>
  <w:style w:type="character" w:customStyle="1" w:styleId="143">
    <w:name w:val="Знак Знак14"/>
    <w:locked/>
    <w:rsid w:val="00590E01"/>
    <w:rPr>
      <w:b/>
      <w:sz w:val="27"/>
      <w:lang w:val="ru-RU" w:eastAsia="ru-RU"/>
    </w:rPr>
  </w:style>
  <w:style w:type="character" w:customStyle="1" w:styleId="72">
    <w:name w:val="Знак Знак7"/>
    <w:rsid w:val="00590E01"/>
    <w:rPr>
      <w:sz w:val="16"/>
      <w:lang w:val="ru-RU" w:eastAsia="ru-RU"/>
    </w:rPr>
  </w:style>
  <w:style w:type="character" w:customStyle="1" w:styleId="151">
    <w:name w:val="Знак Знак15"/>
    <w:rsid w:val="00590E01"/>
    <w:rPr>
      <w:rFonts w:ascii="Arial" w:hAnsi="Arial"/>
      <w:b/>
      <w:i/>
      <w:sz w:val="28"/>
      <w:lang w:val="ru-RU" w:eastAsia="en-US"/>
    </w:rPr>
  </w:style>
  <w:style w:type="character" w:customStyle="1" w:styleId="101">
    <w:name w:val="Знак Знак10"/>
    <w:rsid w:val="00590E01"/>
    <w:rPr>
      <w:rFonts w:ascii="Calibri" w:hAnsi="Calibri"/>
      <w:i/>
      <w:sz w:val="24"/>
      <w:lang w:val="ru-RU" w:eastAsia="en-US"/>
    </w:rPr>
  </w:style>
  <w:style w:type="character" w:customStyle="1" w:styleId="611">
    <w:name w:val="Знак Знак61"/>
    <w:locked/>
    <w:rsid w:val="00590E01"/>
    <w:rPr>
      <w:sz w:val="24"/>
    </w:rPr>
  </w:style>
  <w:style w:type="character" w:customStyle="1" w:styleId="affffff2">
    <w:name w:val="Основной текст + Курсив"/>
    <w:aliases w:val="Интервал 1 pt144"/>
    <w:rsid w:val="00590E01"/>
    <w:rPr>
      <w:i/>
      <w:spacing w:val="20"/>
      <w:sz w:val="22"/>
    </w:rPr>
  </w:style>
  <w:style w:type="character" w:customStyle="1" w:styleId="460">
    <w:name w:val="Знак Знак46"/>
    <w:locked/>
    <w:rsid w:val="00590E01"/>
    <w:rPr>
      <w:rFonts w:ascii="Arial" w:hAnsi="Arial" w:cs="Arial"/>
      <w:b/>
      <w:bCs/>
      <w:i/>
      <w:iCs/>
      <w:sz w:val="28"/>
      <w:szCs w:val="28"/>
      <w:lang w:val="ru-RU" w:eastAsia="en-US" w:bidi="ar-SA"/>
    </w:rPr>
  </w:style>
  <w:style w:type="character" w:customStyle="1" w:styleId="56">
    <w:name w:val="Знак5 Знак Знак"/>
    <w:locked/>
    <w:rsid w:val="00590E01"/>
    <w:rPr>
      <w:sz w:val="16"/>
      <w:szCs w:val="16"/>
      <w:lang w:val="ru-RU" w:eastAsia="ru-RU" w:bidi="ar-SA"/>
    </w:rPr>
  </w:style>
  <w:style w:type="paragraph" w:customStyle="1" w:styleId="affffff3">
    <w:name w:val="заг_пар"/>
    <w:basedOn w:val="32"/>
    <w:next w:val="1a"/>
    <w:rsid w:val="00590E01"/>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590E01"/>
    <w:pPr>
      <w:widowControl w:val="0"/>
    </w:pPr>
    <w:rPr>
      <w:rFonts w:ascii="Calibri" w:hAnsi="Calibri"/>
      <w:sz w:val="22"/>
      <w:szCs w:val="22"/>
      <w:lang w:val="en-US" w:eastAsia="en-US"/>
    </w:rPr>
  </w:style>
  <w:style w:type="paragraph" w:customStyle="1" w:styleId="affffff4">
    <w:name w:val="параг_огл"/>
    <w:basedOn w:val="a3"/>
    <w:next w:val="aff0"/>
    <w:rsid w:val="00590E01"/>
    <w:rPr>
      <w:sz w:val="20"/>
      <w:szCs w:val="20"/>
      <w:lang w:eastAsia="en-US"/>
    </w:rPr>
  </w:style>
  <w:style w:type="paragraph" w:customStyle="1" w:styleId="411">
    <w:name w:val="Заголовок 41"/>
    <w:basedOn w:val="1a"/>
    <w:next w:val="1a"/>
    <w:rsid w:val="00590E01"/>
    <w:pPr>
      <w:keepNext/>
      <w:widowControl/>
      <w:ind w:firstLine="0"/>
      <w:jc w:val="left"/>
    </w:pPr>
    <w:rPr>
      <w:rFonts w:ascii="Times New Roman" w:hAnsi="Times New Roman"/>
      <w:snapToGrid/>
      <w:sz w:val="24"/>
    </w:rPr>
  </w:style>
  <w:style w:type="paragraph" w:customStyle="1" w:styleId="Style17">
    <w:name w:val="Style17"/>
    <w:basedOn w:val="a3"/>
    <w:rsid w:val="00590E01"/>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590E01"/>
    <w:pPr>
      <w:keepNext/>
      <w:widowControl w:val="0"/>
      <w:jc w:val="center"/>
    </w:pPr>
    <w:rPr>
      <w:rFonts w:eastAsia="Calibri"/>
      <w:b/>
      <w:sz w:val="26"/>
      <w:szCs w:val="20"/>
    </w:rPr>
  </w:style>
  <w:style w:type="paragraph" w:customStyle="1" w:styleId="2f7">
    <w:name w:val="Обычный2"/>
    <w:basedOn w:val="a3"/>
    <w:rsid w:val="00590E01"/>
    <w:pPr>
      <w:spacing w:before="100" w:beforeAutospacing="1" w:after="100" w:afterAutospacing="1"/>
    </w:pPr>
    <w:rPr>
      <w:rFonts w:eastAsia="Calibri"/>
    </w:rPr>
  </w:style>
  <w:style w:type="paragraph" w:customStyle="1" w:styleId="217">
    <w:name w:val="Основной текст 21"/>
    <w:basedOn w:val="a3"/>
    <w:rsid w:val="00590E01"/>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590E01"/>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590E01"/>
    <w:pPr>
      <w:widowControl/>
      <w:spacing w:before="0" w:after="0"/>
    </w:pPr>
    <w:rPr>
      <w:rFonts w:ascii="Courier New" w:eastAsia="Calibri" w:hAnsi="Courier New"/>
      <w:sz w:val="20"/>
    </w:rPr>
  </w:style>
  <w:style w:type="paragraph" w:customStyle="1" w:styleId="412">
    <w:name w:val="Заголовок 41"/>
    <w:basedOn w:val="1ff"/>
    <w:next w:val="1ff"/>
    <w:rsid w:val="00590E01"/>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590E01"/>
    <w:pPr>
      <w:spacing w:after="160" w:line="240" w:lineRule="exact"/>
    </w:pPr>
    <w:rPr>
      <w:rFonts w:ascii="Verdana" w:eastAsia="Calibri" w:hAnsi="Verdana"/>
      <w:lang w:val="en-US" w:eastAsia="en-US"/>
    </w:rPr>
  </w:style>
  <w:style w:type="paragraph" w:customStyle="1" w:styleId="affffff5">
    <w:name w:val="Мой стиль"/>
    <w:basedOn w:val="a3"/>
    <w:rsid w:val="00590E01"/>
    <w:pPr>
      <w:ind w:left="284" w:right="567"/>
      <w:jc w:val="center"/>
    </w:pPr>
    <w:rPr>
      <w:rFonts w:ascii="Calibri" w:hAnsi="Calibri" w:cs="Calibri"/>
      <w:b/>
      <w:bCs/>
      <w:sz w:val="28"/>
      <w:szCs w:val="28"/>
    </w:rPr>
  </w:style>
  <w:style w:type="paragraph" w:customStyle="1" w:styleId="base">
    <w:name w:val="base"/>
    <w:basedOn w:val="a3"/>
    <w:rsid w:val="00590E01"/>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590E01"/>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590E01"/>
    <w:rPr>
      <w:sz w:val="16"/>
      <w:szCs w:val="16"/>
      <w:lang w:bidi="ar-SA"/>
    </w:rPr>
  </w:style>
  <w:style w:type="character" w:customStyle="1" w:styleId="1fff8">
    <w:name w:val="Знак1 Знак Знак"/>
    <w:rsid w:val="00590E01"/>
    <w:rPr>
      <w:sz w:val="24"/>
      <w:szCs w:val="24"/>
      <w:lang w:val="ru-RU" w:eastAsia="ru-RU" w:bidi="ar-SA"/>
    </w:rPr>
  </w:style>
  <w:style w:type="character" w:customStyle="1" w:styleId="1fff9">
    <w:name w:val="Знак Знак Знак1"/>
    <w:locked/>
    <w:rsid w:val="00590E01"/>
    <w:rPr>
      <w:b/>
      <w:caps/>
      <w:sz w:val="24"/>
      <w:szCs w:val="24"/>
      <w:lang w:val="ru-RU" w:eastAsia="ru-RU" w:bidi="ar-SA"/>
    </w:rPr>
  </w:style>
  <w:style w:type="character" w:customStyle="1" w:styleId="sem">
    <w:name w:val="sem"/>
    <w:rsid w:val="00590E01"/>
  </w:style>
  <w:style w:type="paragraph" w:customStyle="1" w:styleId="1">
    <w:name w:val="1"/>
    <w:basedOn w:val="a3"/>
    <w:rsid w:val="00590E01"/>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590E01"/>
    <w:rPr>
      <w:rFonts w:ascii="Times New Roman" w:hAnsi="Times New Roman"/>
      <w:i w:val="0"/>
      <w:iCs w:val="0"/>
      <w:sz w:val="24"/>
      <w:lang w:eastAsia="ru-RU"/>
    </w:rPr>
  </w:style>
  <w:style w:type="paragraph" w:customStyle="1" w:styleId="main">
    <w:name w:val="main"/>
    <w:basedOn w:val="a3"/>
    <w:rsid w:val="00590E01"/>
    <w:pPr>
      <w:ind w:firstLine="400"/>
      <w:jc w:val="both"/>
      <w:textAlignment w:val="center"/>
    </w:pPr>
    <w:rPr>
      <w:sz w:val="27"/>
      <w:szCs w:val="27"/>
    </w:rPr>
  </w:style>
  <w:style w:type="character" w:customStyle="1" w:styleId="affffff6">
    <w:name w:val="кадр"/>
    <w:rsid w:val="00590E01"/>
  </w:style>
  <w:style w:type="character" w:customStyle="1" w:styleId="-">
    <w:name w:val="опред-е"/>
    <w:rsid w:val="00590E01"/>
  </w:style>
  <w:style w:type="paragraph" w:customStyle="1" w:styleId="218">
    <w:name w:val="Основной текст с отступом 21"/>
    <w:basedOn w:val="a3"/>
    <w:rsid w:val="00590E01"/>
    <w:pPr>
      <w:keepNext/>
      <w:ind w:right="-2" w:firstLine="709"/>
      <w:jc w:val="both"/>
    </w:pPr>
    <w:rPr>
      <w:sz w:val="28"/>
      <w:szCs w:val="20"/>
    </w:rPr>
  </w:style>
  <w:style w:type="character" w:customStyle="1" w:styleId="searchmatch">
    <w:name w:val="searchmatch"/>
    <w:rsid w:val="00590E01"/>
  </w:style>
  <w:style w:type="character" w:customStyle="1" w:styleId="FontStyle160">
    <w:name w:val="Font Style16"/>
    <w:rsid w:val="00590E01"/>
    <w:rPr>
      <w:rFonts w:ascii="Times New Roman" w:hAnsi="Times New Roman" w:cs="Times New Roman"/>
      <w:sz w:val="26"/>
      <w:szCs w:val="26"/>
    </w:rPr>
  </w:style>
  <w:style w:type="paragraph" w:customStyle="1" w:styleId="1KGK9">
    <w:name w:val="1KG=K9"/>
    <w:rsid w:val="00590E01"/>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590E01"/>
    <w:rPr>
      <w:rFonts w:ascii="Times New Roman" w:hAnsi="Times New Roman" w:cs="Times New Roman"/>
      <w:i/>
      <w:iCs/>
      <w:sz w:val="24"/>
      <w:szCs w:val="24"/>
    </w:rPr>
  </w:style>
  <w:style w:type="character" w:customStyle="1" w:styleId="1fffa">
    <w:name w:val="Основной шрифт абзаца1"/>
    <w:rsid w:val="00590E01"/>
  </w:style>
  <w:style w:type="character" w:customStyle="1" w:styleId="affffff7">
    <w:name w:val="Символ сноски"/>
    <w:rsid w:val="00590E01"/>
  </w:style>
  <w:style w:type="character" w:customStyle="1" w:styleId="mnemo">
    <w:name w:val="mnemo"/>
    <w:rsid w:val="00590E01"/>
  </w:style>
  <w:style w:type="character" w:customStyle="1" w:styleId="texhtml">
    <w:name w:val="texhtml"/>
    <w:rsid w:val="00590E01"/>
  </w:style>
  <w:style w:type="paragraph" w:customStyle="1" w:styleId="1fffb">
    <w:name w:val="Название1"/>
    <w:basedOn w:val="a3"/>
    <w:rsid w:val="00590E01"/>
    <w:pPr>
      <w:suppressLineNumbers/>
      <w:suppressAutoHyphens/>
      <w:spacing w:before="120" w:after="120"/>
    </w:pPr>
    <w:rPr>
      <w:rFonts w:cs="Mangal"/>
      <w:i/>
      <w:iCs/>
      <w:lang w:eastAsia="ar-SA"/>
    </w:rPr>
  </w:style>
  <w:style w:type="paragraph" w:customStyle="1" w:styleId="1fffc">
    <w:name w:val="Указатель1"/>
    <w:basedOn w:val="a3"/>
    <w:rsid w:val="00590E01"/>
    <w:pPr>
      <w:suppressLineNumbers/>
      <w:suppressAutoHyphens/>
    </w:pPr>
    <w:rPr>
      <w:rFonts w:cs="Mangal"/>
      <w:lang w:eastAsia="ar-SA"/>
    </w:rPr>
  </w:style>
  <w:style w:type="character" w:customStyle="1" w:styleId="butback">
    <w:name w:val="butback"/>
    <w:rsid w:val="00590E01"/>
  </w:style>
  <w:style w:type="paragraph" w:customStyle="1" w:styleId="Style26">
    <w:name w:val="Style26"/>
    <w:basedOn w:val="a3"/>
    <w:rsid w:val="00590E01"/>
    <w:pPr>
      <w:widowControl w:val="0"/>
      <w:autoSpaceDE w:val="0"/>
      <w:autoSpaceDN w:val="0"/>
      <w:adjustRightInd w:val="0"/>
      <w:spacing w:line="485" w:lineRule="exact"/>
      <w:ind w:firstLine="902"/>
      <w:jc w:val="both"/>
    </w:pPr>
  </w:style>
  <w:style w:type="paragraph" w:customStyle="1" w:styleId="Style7">
    <w:name w:val="Style7"/>
    <w:basedOn w:val="a3"/>
    <w:rsid w:val="00590E01"/>
    <w:pPr>
      <w:widowControl w:val="0"/>
      <w:autoSpaceDE w:val="0"/>
      <w:autoSpaceDN w:val="0"/>
      <w:adjustRightInd w:val="0"/>
    </w:pPr>
  </w:style>
  <w:style w:type="paragraph" w:customStyle="1" w:styleId="Style32">
    <w:name w:val="Style32"/>
    <w:basedOn w:val="a3"/>
    <w:rsid w:val="00590E01"/>
    <w:pPr>
      <w:widowControl w:val="0"/>
      <w:autoSpaceDE w:val="0"/>
      <w:autoSpaceDN w:val="0"/>
      <w:adjustRightInd w:val="0"/>
    </w:pPr>
  </w:style>
  <w:style w:type="paragraph" w:customStyle="1" w:styleId="Style34">
    <w:name w:val="Style34"/>
    <w:basedOn w:val="a3"/>
    <w:rsid w:val="00590E01"/>
    <w:pPr>
      <w:widowControl w:val="0"/>
      <w:autoSpaceDE w:val="0"/>
      <w:autoSpaceDN w:val="0"/>
      <w:adjustRightInd w:val="0"/>
      <w:spacing w:line="485" w:lineRule="exact"/>
      <w:ind w:firstLine="691"/>
    </w:pPr>
  </w:style>
  <w:style w:type="paragraph" w:customStyle="1" w:styleId="Style4">
    <w:name w:val="Style4"/>
    <w:basedOn w:val="a3"/>
    <w:rsid w:val="00590E01"/>
    <w:pPr>
      <w:widowControl w:val="0"/>
      <w:autoSpaceDE w:val="0"/>
      <w:autoSpaceDN w:val="0"/>
      <w:adjustRightInd w:val="0"/>
      <w:spacing w:line="499" w:lineRule="exact"/>
      <w:ind w:firstLine="667"/>
      <w:jc w:val="both"/>
    </w:pPr>
  </w:style>
  <w:style w:type="paragraph" w:customStyle="1" w:styleId="Style40">
    <w:name w:val="Style40"/>
    <w:basedOn w:val="a3"/>
    <w:rsid w:val="00590E01"/>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590E01"/>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590E01"/>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590E01"/>
    <w:pPr>
      <w:widowControl w:val="0"/>
      <w:autoSpaceDE w:val="0"/>
      <w:autoSpaceDN w:val="0"/>
      <w:adjustRightInd w:val="0"/>
      <w:spacing w:line="446" w:lineRule="exact"/>
    </w:pPr>
  </w:style>
  <w:style w:type="paragraph" w:customStyle="1" w:styleId="Style20">
    <w:name w:val="Style20"/>
    <w:basedOn w:val="a3"/>
    <w:rsid w:val="00590E01"/>
    <w:pPr>
      <w:widowControl w:val="0"/>
      <w:autoSpaceDE w:val="0"/>
      <w:autoSpaceDN w:val="0"/>
      <w:adjustRightInd w:val="0"/>
      <w:spacing w:line="485" w:lineRule="exact"/>
      <w:ind w:firstLine="854"/>
      <w:jc w:val="both"/>
    </w:pPr>
  </w:style>
  <w:style w:type="paragraph" w:customStyle="1" w:styleId="Style13">
    <w:name w:val="Style13"/>
    <w:basedOn w:val="a3"/>
    <w:rsid w:val="00590E01"/>
    <w:pPr>
      <w:widowControl w:val="0"/>
      <w:autoSpaceDE w:val="0"/>
      <w:autoSpaceDN w:val="0"/>
      <w:adjustRightInd w:val="0"/>
      <w:spacing w:line="486" w:lineRule="exact"/>
      <w:ind w:firstLine="710"/>
      <w:jc w:val="both"/>
    </w:pPr>
  </w:style>
  <w:style w:type="paragraph" w:customStyle="1" w:styleId="urllink">
    <w:name w:val="urllink"/>
    <w:basedOn w:val="a3"/>
    <w:rsid w:val="00590E01"/>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590E01"/>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590E01"/>
    <w:pPr>
      <w:tabs>
        <w:tab w:val="left" w:pos="454"/>
      </w:tabs>
      <w:ind w:left="454" w:hanging="454"/>
      <w:jc w:val="both"/>
    </w:pPr>
    <w:rPr>
      <w:b/>
    </w:rPr>
  </w:style>
  <w:style w:type="paragraph" w:customStyle="1" w:styleId="10pt">
    <w:name w:val="Стиль Основной текст с отступом + 10 pt по ширине"/>
    <w:basedOn w:val="aff9"/>
    <w:rsid w:val="00590E01"/>
    <w:pPr>
      <w:spacing w:after="0"/>
      <w:ind w:left="0" w:firstLine="454"/>
      <w:jc w:val="both"/>
    </w:pPr>
    <w:rPr>
      <w:sz w:val="20"/>
      <w:szCs w:val="20"/>
    </w:rPr>
  </w:style>
  <w:style w:type="paragraph" w:customStyle="1" w:styleId="ConsPlusDocList">
    <w:name w:val="ConsPlusDocList"/>
    <w:rsid w:val="00590E0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590E01"/>
  </w:style>
  <w:style w:type="paragraph" w:customStyle="1" w:styleId="affffff8">
    <w:name w:val="Стиль"/>
    <w:link w:val="3f1"/>
    <w:rsid w:val="00590E0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590E01"/>
    <w:rPr>
      <w:rFonts w:ascii="Times New Roman" w:eastAsia="Times New Roman" w:hAnsi="Times New Roman" w:cs="Times New Roman"/>
      <w:sz w:val="24"/>
      <w:szCs w:val="24"/>
      <w:lang w:eastAsia="ru-RU"/>
    </w:rPr>
  </w:style>
  <w:style w:type="paragraph" w:customStyle="1" w:styleId="affffff9">
    <w:name w:val="Литература"/>
    <w:basedOn w:val="a3"/>
    <w:rsid w:val="00590E01"/>
    <w:pPr>
      <w:keepNext/>
      <w:jc w:val="center"/>
    </w:pPr>
    <w:rPr>
      <w:b/>
    </w:rPr>
  </w:style>
  <w:style w:type="paragraph" w:customStyle="1" w:styleId="affffffa">
    <w:name w:val="Знак Знак Знак Знак Знак Знак Знак"/>
    <w:basedOn w:val="a3"/>
    <w:rsid w:val="00590E01"/>
    <w:pPr>
      <w:spacing w:after="160" w:line="240" w:lineRule="exact"/>
    </w:pPr>
    <w:rPr>
      <w:rFonts w:ascii="Verdana" w:hAnsi="Verdana"/>
      <w:sz w:val="20"/>
      <w:szCs w:val="20"/>
      <w:lang w:val="en-US" w:eastAsia="en-US"/>
    </w:rPr>
  </w:style>
  <w:style w:type="character" w:customStyle="1" w:styleId="highlighthighlightactive">
    <w:name w:val="highlight highlight_active"/>
    <w:rsid w:val="00590E01"/>
  </w:style>
  <w:style w:type="paragraph" w:customStyle="1" w:styleId="osntext">
    <w:name w:val="osn_text"/>
    <w:basedOn w:val="a3"/>
    <w:rsid w:val="00590E01"/>
    <w:pPr>
      <w:widowControl w:val="0"/>
      <w:ind w:firstLine="567"/>
      <w:jc w:val="both"/>
    </w:pPr>
    <w:rPr>
      <w:sz w:val="20"/>
      <w:szCs w:val="20"/>
    </w:rPr>
  </w:style>
  <w:style w:type="paragraph" w:customStyle="1" w:styleId="copyrights">
    <w:name w:val="copyrights"/>
    <w:basedOn w:val="a3"/>
    <w:rsid w:val="00590E01"/>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590E01"/>
    <w:pPr>
      <w:widowControl w:val="0"/>
      <w:autoSpaceDE w:val="0"/>
      <w:autoSpaceDN w:val="0"/>
      <w:adjustRightInd w:val="0"/>
    </w:pPr>
  </w:style>
  <w:style w:type="paragraph" w:customStyle="1" w:styleId="Style30">
    <w:name w:val="Style30"/>
    <w:basedOn w:val="a3"/>
    <w:rsid w:val="00590E01"/>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590E01"/>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590E01"/>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590E01"/>
    <w:pPr>
      <w:numPr>
        <w:ilvl w:val="1"/>
      </w:numPr>
      <w:tabs>
        <w:tab w:val="left" w:pos="792"/>
      </w:tabs>
    </w:pPr>
    <w:rPr>
      <w:i w:val="0"/>
      <w:iCs w:val="0"/>
      <w:kern w:val="32"/>
      <w:sz w:val="24"/>
      <w:szCs w:val="32"/>
      <w:lang w:eastAsia="ru-RU"/>
    </w:rPr>
  </w:style>
  <w:style w:type="character" w:styleId="affffffb">
    <w:name w:val="Subtle Emphasis"/>
    <w:qFormat/>
    <w:rsid w:val="00590E01"/>
    <w:rPr>
      <w:i/>
      <w:iCs/>
      <w:color w:val="808080"/>
    </w:rPr>
  </w:style>
  <w:style w:type="character" w:styleId="affffffc">
    <w:name w:val="Placeholder Text"/>
    <w:semiHidden/>
    <w:rsid w:val="00590E01"/>
    <w:rPr>
      <w:color w:val="808080"/>
    </w:rPr>
  </w:style>
  <w:style w:type="character" w:customStyle="1" w:styleId="textcopy">
    <w:name w:val="textcopy"/>
    <w:rsid w:val="00590E01"/>
  </w:style>
  <w:style w:type="character" w:customStyle="1" w:styleId="affffffd">
    <w:name w:val="Выделенный"/>
    <w:rsid w:val="00590E01"/>
    <w:rPr>
      <w:b/>
      <w:lang w:val="ru-RU" w:eastAsia="ru-RU"/>
    </w:rPr>
  </w:style>
  <w:style w:type="character" w:customStyle="1" w:styleId="ft224">
    <w:name w:val="ft224"/>
    <w:rsid w:val="00590E01"/>
  </w:style>
  <w:style w:type="paragraph" w:customStyle="1" w:styleId="1ffff">
    <w:name w:val="стиль1"/>
    <w:basedOn w:val="a3"/>
    <w:rsid w:val="00590E01"/>
    <w:pPr>
      <w:spacing w:before="100" w:beforeAutospacing="1" w:after="100" w:afterAutospacing="1"/>
    </w:pPr>
  </w:style>
  <w:style w:type="character" w:customStyle="1" w:styleId="PlainTextChar">
    <w:name w:val="Plain Text Char"/>
    <w:aliases w:val="Heading 12 Char,Знак8 Char"/>
    <w:semiHidden/>
    <w:locked/>
    <w:rsid w:val="00590E01"/>
    <w:rPr>
      <w:rFonts w:ascii="Courier New" w:hAnsi="Courier New"/>
      <w:lang w:val="ru-RU" w:eastAsia="ru-RU" w:bidi="ar-SA"/>
    </w:rPr>
  </w:style>
  <w:style w:type="paragraph" w:customStyle="1" w:styleId="Times">
    <w:name w:val="Times"/>
    <w:basedOn w:val="TableParagraph"/>
    <w:rsid w:val="00590E01"/>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590E01"/>
  </w:style>
  <w:style w:type="paragraph" w:customStyle="1" w:styleId="2f9">
    <w:name w:val="Основной текст2"/>
    <w:basedOn w:val="a3"/>
    <w:rsid w:val="00590E01"/>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590E01"/>
    <w:rPr>
      <w:rFonts w:cs="Times New Roman"/>
      <w:color w:val="666666"/>
    </w:rPr>
  </w:style>
  <w:style w:type="paragraph" w:customStyle="1" w:styleId="12pt025">
    <w:name w:val="Стиль 12 pt полужирный Черный уплотненный на  025 пт"/>
    <w:basedOn w:val="11"/>
    <w:rsid w:val="00590E01"/>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590E01"/>
    <w:pPr>
      <w:numPr>
        <w:numId w:val="13"/>
      </w:numPr>
      <w:tabs>
        <w:tab w:val="left" w:pos="0"/>
      </w:tabs>
      <w:jc w:val="both"/>
    </w:pPr>
    <w:rPr>
      <w:b/>
    </w:rPr>
  </w:style>
  <w:style w:type="character" w:customStyle="1" w:styleId="FontStyle111">
    <w:name w:val="Font Style111"/>
    <w:rsid w:val="00590E01"/>
    <w:rPr>
      <w:rFonts w:ascii="Century Schoolbook" w:hAnsi="Century Schoolbook" w:cs="Century Schoolbook" w:hint="default"/>
      <w:sz w:val="18"/>
      <w:szCs w:val="18"/>
    </w:rPr>
  </w:style>
  <w:style w:type="character" w:customStyle="1" w:styleId="FontStyle136">
    <w:name w:val="Font Style136"/>
    <w:rsid w:val="00590E01"/>
    <w:rPr>
      <w:rFonts w:ascii="Century Schoolbook" w:hAnsi="Century Schoolbook" w:cs="Century Schoolbook"/>
      <w:b/>
      <w:bCs/>
      <w:sz w:val="18"/>
      <w:szCs w:val="18"/>
    </w:rPr>
  </w:style>
  <w:style w:type="paragraph" w:customStyle="1" w:styleId="Style67">
    <w:name w:val="Style67"/>
    <w:basedOn w:val="a3"/>
    <w:rsid w:val="00590E01"/>
    <w:pPr>
      <w:widowControl w:val="0"/>
      <w:autoSpaceDE w:val="0"/>
      <w:autoSpaceDN w:val="0"/>
      <w:adjustRightInd w:val="0"/>
    </w:pPr>
    <w:rPr>
      <w:rFonts w:ascii="Arial Black" w:hAnsi="Arial Black"/>
    </w:rPr>
  </w:style>
  <w:style w:type="character" w:customStyle="1" w:styleId="r">
    <w:name w:val="r"/>
    <w:rsid w:val="00590E01"/>
  </w:style>
  <w:style w:type="character" w:customStyle="1" w:styleId="rl">
    <w:name w:val="rl"/>
    <w:rsid w:val="00590E01"/>
  </w:style>
  <w:style w:type="character" w:customStyle="1" w:styleId="ep">
    <w:name w:val="ep"/>
    <w:rsid w:val="00590E01"/>
  </w:style>
  <w:style w:type="character" w:customStyle="1" w:styleId="f">
    <w:name w:val="f"/>
    <w:rsid w:val="00590E01"/>
  </w:style>
  <w:style w:type="paragraph" w:customStyle="1" w:styleId="affffffe">
    <w:name w:val="Диссер"/>
    <w:basedOn w:val="a3"/>
    <w:rsid w:val="00590E01"/>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590E01"/>
    <w:rPr>
      <w:sz w:val="24"/>
      <w:szCs w:val="24"/>
      <w:lang w:val="ru-RU" w:eastAsia="ru-RU" w:bidi="ar-SA"/>
    </w:rPr>
  </w:style>
  <w:style w:type="character" w:customStyle="1" w:styleId="430">
    <w:name w:val="Знак Знак43"/>
    <w:locked/>
    <w:rsid w:val="00590E01"/>
    <w:rPr>
      <w:color w:val="000000"/>
      <w:sz w:val="28"/>
      <w:szCs w:val="24"/>
      <w:lang w:eastAsia="ru-RU"/>
    </w:rPr>
  </w:style>
  <w:style w:type="paragraph" w:customStyle="1" w:styleId="afffffff">
    <w:name w:val="Знак Знак Знак Знак Знак Знак Знак Знак Знак"/>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590E01"/>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590E01"/>
    <w:rPr>
      <w:sz w:val="24"/>
      <w:szCs w:val="24"/>
      <w:lang w:val="ru-RU" w:eastAsia="ru-RU" w:bidi="ar-SA"/>
    </w:rPr>
  </w:style>
  <w:style w:type="paragraph" w:customStyle="1" w:styleId="a1">
    <w:name w:val="мой"/>
    <w:basedOn w:val="a3"/>
    <w:rsid w:val="00590E01"/>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590E01"/>
    <w:pPr>
      <w:widowControl/>
      <w:ind w:firstLine="0"/>
      <w:jc w:val="left"/>
    </w:pPr>
    <w:rPr>
      <w:rFonts w:ascii="Times New Roman" w:hAnsi="Times New Roman"/>
      <w:snapToGrid/>
      <w:sz w:val="24"/>
    </w:rPr>
  </w:style>
  <w:style w:type="paragraph" w:customStyle="1" w:styleId="31">
    <w:name w:val="заголовок 3"/>
    <w:basedOn w:val="a3"/>
    <w:next w:val="a3"/>
    <w:rsid w:val="00590E01"/>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590E01"/>
  </w:style>
  <w:style w:type="paragraph" w:customStyle="1" w:styleId="-0">
    <w:name w:val="абзац-Азар"/>
    <w:basedOn w:val="afe"/>
    <w:rsid w:val="00590E01"/>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590E01"/>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590E01"/>
    <w:rPr>
      <w:rFonts w:ascii="Arial" w:hAnsi="Arial"/>
      <w:sz w:val="24"/>
      <w:szCs w:val="24"/>
      <w:lang w:bidi="ar-SA"/>
    </w:rPr>
  </w:style>
  <w:style w:type="paragraph" w:customStyle="1" w:styleId="1ffff1">
    <w:name w:val="Знак Знак Знак Знак Знак Знак1 Знак Знак Знак"/>
    <w:basedOn w:val="a3"/>
    <w:rsid w:val="00590E01"/>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590E01"/>
    <w:pPr>
      <w:spacing w:before="100" w:beforeAutospacing="1" w:after="100" w:afterAutospacing="1"/>
      <w:jc w:val="both"/>
    </w:pPr>
    <w:rPr>
      <w:rFonts w:ascii="Georgia" w:hAnsi="Georgia"/>
      <w:color w:val="555555"/>
    </w:rPr>
  </w:style>
  <w:style w:type="paragraph" w:customStyle="1" w:styleId="bodytxt">
    <w:name w:val="bodytxt"/>
    <w:basedOn w:val="a3"/>
    <w:rsid w:val="00590E01"/>
    <w:pPr>
      <w:spacing w:before="100" w:beforeAutospacing="1" w:after="100" w:afterAutospacing="1"/>
    </w:pPr>
    <w:rPr>
      <w:rFonts w:ascii="Tahoma" w:hAnsi="Tahoma" w:cs="Tahoma"/>
      <w:color w:val="111111"/>
      <w:sz w:val="33"/>
      <w:szCs w:val="33"/>
    </w:rPr>
  </w:style>
  <w:style w:type="character" w:customStyle="1" w:styleId="afffffff1">
    <w:name w:val="выделение"/>
    <w:rsid w:val="00590E01"/>
    <w:rPr>
      <w:rFonts w:cs="Times New Roman"/>
    </w:rPr>
  </w:style>
  <w:style w:type="paragraph" w:customStyle="1" w:styleId="a">
    <w:name w:val="нумерованный содержание"/>
    <w:basedOn w:val="a3"/>
    <w:rsid w:val="00590E01"/>
    <w:pPr>
      <w:numPr>
        <w:numId w:val="16"/>
      </w:numPr>
    </w:pPr>
    <w:rPr>
      <w:rFonts w:eastAsia="Calibri"/>
      <w:szCs w:val="22"/>
      <w:lang w:eastAsia="en-US"/>
    </w:rPr>
  </w:style>
  <w:style w:type="character" w:customStyle="1" w:styleId="440">
    <w:name w:val="Знак Знак44"/>
    <w:locked/>
    <w:rsid w:val="00590E01"/>
    <w:rPr>
      <w:sz w:val="24"/>
      <w:szCs w:val="24"/>
    </w:rPr>
  </w:style>
  <w:style w:type="character" w:customStyle="1" w:styleId="FontStyle18">
    <w:name w:val="Font Style18"/>
    <w:rsid w:val="00590E01"/>
    <w:rPr>
      <w:rFonts w:ascii="Times New Roman" w:hAnsi="Times New Roman" w:cs="Times New Roman"/>
      <w:b/>
      <w:bCs/>
      <w:sz w:val="18"/>
      <w:szCs w:val="18"/>
    </w:rPr>
  </w:style>
  <w:style w:type="character" w:customStyle="1" w:styleId="FontStyle19">
    <w:name w:val="Font Style19"/>
    <w:rsid w:val="00590E01"/>
    <w:rPr>
      <w:rFonts w:ascii="Arial" w:hAnsi="Arial" w:cs="Arial"/>
      <w:sz w:val="16"/>
      <w:szCs w:val="16"/>
    </w:rPr>
  </w:style>
  <w:style w:type="character" w:customStyle="1" w:styleId="FontStyle150">
    <w:name w:val="Font Style15"/>
    <w:rsid w:val="00590E01"/>
    <w:rPr>
      <w:rFonts w:ascii="Georgia" w:hAnsi="Georgia" w:cs="Georgia"/>
      <w:sz w:val="18"/>
      <w:szCs w:val="18"/>
    </w:rPr>
  </w:style>
  <w:style w:type="character" w:customStyle="1" w:styleId="FontStyle17">
    <w:name w:val="Font Style17"/>
    <w:rsid w:val="00590E01"/>
    <w:rPr>
      <w:rFonts w:ascii="Times New Roman" w:hAnsi="Times New Roman" w:cs="Times New Roman"/>
      <w:sz w:val="20"/>
      <w:szCs w:val="20"/>
    </w:rPr>
  </w:style>
  <w:style w:type="character" w:customStyle="1" w:styleId="c0">
    <w:name w:val="c0"/>
    <w:rsid w:val="00590E01"/>
  </w:style>
  <w:style w:type="character" w:customStyle="1" w:styleId="FontStyle48">
    <w:name w:val="Font Style48"/>
    <w:rsid w:val="00590E01"/>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590E01"/>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590E01"/>
    <w:pPr>
      <w:spacing w:before="100" w:beforeAutospacing="1" w:after="100" w:afterAutospacing="1"/>
    </w:pPr>
  </w:style>
  <w:style w:type="character" w:customStyle="1" w:styleId="WW8Num1z0">
    <w:name w:val="WW8Num1z0"/>
    <w:rsid w:val="00590E01"/>
  </w:style>
  <w:style w:type="character" w:customStyle="1" w:styleId="WW8Num1z1">
    <w:name w:val="WW8Num1z1"/>
    <w:rsid w:val="00590E01"/>
  </w:style>
  <w:style w:type="character" w:customStyle="1" w:styleId="WW8Num1z2">
    <w:name w:val="WW8Num1z2"/>
    <w:rsid w:val="00590E01"/>
  </w:style>
  <w:style w:type="character" w:customStyle="1" w:styleId="WW8Num1z3">
    <w:name w:val="WW8Num1z3"/>
    <w:rsid w:val="00590E01"/>
  </w:style>
  <w:style w:type="character" w:customStyle="1" w:styleId="WW8Num1z4">
    <w:name w:val="WW8Num1z4"/>
    <w:rsid w:val="00590E01"/>
  </w:style>
  <w:style w:type="character" w:customStyle="1" w:styleId="WW8Num1z5">
    <w:name w:val="WW8Num1z5"/>
    <w:rsid w:val="00590E01"/>
  </w:style>
  <w:style w:type="character" w:customStyle="1" w:styleId="WW8Num1z6">
    <w:name w:val="WW8Num1z6"/>
    <w:rsid w:val="00590E01"/>
  </w:style>
  <w:style w:type="character" w:customStyle="1" w:styleId="WW8Num1z7">
    <w:name w:val="WW8Num1z7"/>
    <w:rsid w:val="00590E01"/>
  </w:style>
  <w:style w:type="character" w:customStyle="1" w:styleId="WW8Num1z8">
    <w:name w:val="WW8Num1z8"/>
    <w:rsid w:val="00590E01"/>
  </w:style>
  <w:style w:type="character" w:customStyle="1" w:styleId="WW8Num2z0">
    <w:name w:val="WW8Num2z0"/>
    <w:rsid w:val="00590E01"/>
    <w:rPr>
      <w:rFonts w:ascii="Symbol" w:hAnsi="Symbol" w:cs="Symbol"/>
    </w:rPr>
  </w:style>
  <w:style w:type="character" w:customStyle="1" w:styleId="WW8Num2z1">
    <w:name w:val="WW8Num2z1"/>
    <w:rsid w:val="00590E01"/>
    <w:rPr>
      <w:rFonts w:ascii="Courier New" w:hAnsi="Courier New" w:cs="Courier New"/>
    </w:rPr>
  </w:style>
  <w:style w:type="character" w:customStyle="1" w:styleId="WW8Num2z2">
    <w:name w:val="WW8Num2z2"/>
    <w:rsid w:val="00590E01"/>
    <w:rPr>
      <w:rFonts w:ascii="Wingdings" w:hAnsi="Wingdings" w:cs="Wingdings"/>
    </w:rPr>
  </w:style>
  <w:style w:type="character" w:customStyle="1" w:styleId="WW8Num3z0">
    <w:name w:val="WW8Num3z0"/>
    <w:rsid w:val="00590E01"/>
    <w:rPr>
      <w:rFonts w:ascii="Symbol" w:hAnsi="Symbol" w:cs="Symbol"/>
      <w:color w:val="auto"/>
    </w:rPr>
  </w:style>
  <w:style w:type="character" w:customStyle="1" w:styleId="WW8Num3z2">
    <w:name w:val="WW8Num3z2"/>
    <w:rsid w:val="00590E01"/>
    <w:rPr>
      <w:rFonts w:ascii="Wingdings" w:hAnsi="Wingdings" w:cs="Wingdings"/>
    </w:rPr>
  </w:style>
  <w:style w:type="character" w:customStyle="1" w:styleId="WW8Num3z3">
    <w:name w:val="WW8Num3z3"/>
    <w:rsid w:val="00590E01"/>
    <w:rPr>
      <w:rFonts w:ascii="Symbol" w:hAnsi="Symbol" w:cs="Symbol"/>
    </w:rPr>
  </w:style>
  <w:style w:type="character" w:customStyle="1" w:styleId="WW8Num4z2">
    <w:name w:val="WW8Num4z2"/>
    <w:rsid w:val="00590E01"/>
  </w:style>
  <w:style w:type="character" w:customStyle="1" w:styleId="WW8Num4z4">
    <w:name w:val="WW8Num4z4"/>
    <w:rsid w:val="00590E01"/>
  </w:style>
  <w:style w:type="character" w:customStyle="1" w:styleId="WW8Num4z5">
    <w:name w:val="WW8Num4z5"/>
    <w:rsid w:val="00590E01"/>
  </w:style>
  <w:style w:type="character" w:customStyle="1" w:styleId="WW8Num4z6">
    <w:name w:val="WW8Num4z6"/>
    <w:rsid w:val="00590E01"/>
  </w:style>
  <w:style w:type="character" w:customStyle="1" w:styleId="WW8Num4z7">
    <w:name w:val="WW8Num4z7"/>
    <w:rsid w:val="00590E01"/>
  </w:style>
  <w:style w:type="character" w:customStyle="1" w:styleId="WW8Num4z8">
    <w:name w:val="WW8Num4z8"/>
    <w:rsid w:val="00590E01"/>
  </w:style>
  <w:style w:type="character" w:customStyle="1" w:styleId="WW8Num5z0">
    <w:name w:val="WW8Num5z0"/>
    <w:rsid w:val="00590E01"/>
  </w:style>
  <w:style w:type="character" w:customStyle="1" w:styleId="WW8Num5z1">
    <w:name w:val="WW8Num5z1"/>
    <w:rsid w:val="00590E01"/>
  </w:style>
  <w:style w:type="character" w:customStyle="1" w:styleId="WW8Num5z2">
    <w:name w:val="WW8Num5z2"/>
    <w:rsid w:val="00590E01"/>
  </w:style>
  <w:style w:type="character" w:customStyle="1" w:styleId="WW8Num5z3">
    <w:name w:val="WW8Num5z3"/>
    <w:rsid w:val="00590E01"/>
  </w:style>
  <w:style w:type="character" w:customStyle="1" w:styleId="WW8Num5z4">
    <w:name w:val="WW8Num5z4"/>
    <w:rsid w:val="00590E01"/>
  </w:style>
  <w:style w:type="character" w:customStyle="1" w:styleId="WW8Num5z5">
    <w:name w:val="WW8Num5z5"/>
    <w:rsid w:val="00590E01"/>
  </w:style>
  <w:style w:type="character" w:customStyle="1" w:styleId="WW8Num5z6">
    <w:name w:val="WW8Num5z6"/>
    <w:rsid w:val="00590E01"/>
  </w:style>
  <w:style w:type="character" w:customStyle="1" w:styleId="WW8Num5z7">
    <w:name w:val="WW8Num5z7"/>
    <w:rsid w:val="00590E01"/>
  </w:style>
  <w:style w:type="character" w:customStyle="1" w:styleId="WW8Num5z8">
    <w:name w:val="WW8Num5z8"/>
    <w:rsid w:val="00590E01"/>
  </w:style>
  <w:style w:type="character" w:customStyle="1" w:styleId="WW8Num6z0">
    <w:name w:val="WW8Num6z0"/>
    <w:rsid w:val="00590E01"/>
  </w:style>
  <w:style w:type="character" w:customStyle="1" w:styleId="WW8Num6z2">
    <w:name w:val="WW8Num6z2"/>
    <w:rsid w:val="00590E01"/>
  </w:style>
  <w:style w:type="character" w:customStyle="1" w:styleId="WW8Num6z3">
    <w:name w:val="WW8Num6z3"/>
    <w:rsid w:val="00590E01"/>
  </w:style>
  <w:style w:type="character" w:customStyle="1" w:styleId="WW8Num6z4">
    <w:name w:val="WW8Num6z4"/>
    <w:rsid w:val="00590E01"/>
  </w:style>
  <w:style w:type="character" w:customStyle="1" w:styleId="WW8Num6z5">
    <w:name w:val="WW8Num6z5"/>
    <w:rsid w:val="00590E01"/>
  </w:style>
  <w:style w:type="character" w:customStyle="1" w:styleId="WW8Num6z6">
    <w:name w:val="WW8Num6z6"/>
    <w:rsid w:val="00590E01"/>
  </w:style>
  <w:style w:type="character" w:customStyle="1" w:styleId="WW8Num6z7">
    <w:name w:val="WW8Num6z7"/>
    <w:rsid w:val="00590E01"/>
  </w:style>
  <w:style w:type="character" w:customStyle="1" w:styleId="WW8Num6z8">
    <w:name w:val="WW8Num6z8"/>
    <w:rsid w:val="00590E01"/>
  </w:style>
  <w:style w:type="character" w:customStyle="1" w:styleId="WW8Num7z0">
    <w:name w:val="WW8Num7z0"/>
    <w:rsid w:val="00590E01"/>
    <w:rPr>
      <w:rFonts w:ascii="Symbol" w:hAnsi="Symbol" w:cs="Symbol"/>
    </w:rPr>
  </w:style>
  <w:style w:type="character" w:customStyle="1" w:styleId="WW8Num7z2">
    <w:name w:val="WW8Num7z2"/>
    <w:rsid w:val="00590E01"/>
  </w:style>
  <w:style w:type="character" w:customStyle="1" w:styleId="WW8Num7z3">
    <w:name w:val="WW8Num7z3"/>
    <w:rsid w:val="00590E01"/>
  </w:style>
  <w:style w:type="character" w:customStyle="1" w:styleId="WW8Num7z4">
    <w:name w:val="WW8Num7z4"/>
    <w:rsid w:val="00590E01"/>
  </w:style>
  <w:style w:type="character" w:customStyle="1" w:styleId="WW8Num7z5">
    <w:name w:val="WW8Num7z5"/>
    <w:rsid w:val="00590E01"/>
  </w:style>
  <w:style w:type="character" w:customStyle="1" w:styleId="WW8Num7z6">
    <w:name w:val="WW8Num7z6"/>
    <w:rsid w:val="00590E01"/>
  </w:style>
  <w:style w:type="character" w:customStyle="1" w:styleId="WW8Num7z7">
    <w:name w:val="WW8Num7z7"/>
    <w:rsid w:val="00590E01"/>
  </w:style>
  <w:style w:type="character" w:customStyle="1" w:styleId="WW8Num7z8">
    <w:name w:val="WW8Num7z8"/>
    <w:rsid w:val="00590E01"/>
  </w:style>
  <w:style w:type="character" w:customStyle="1" w:styleId="WW8Num8z1">
    <w:name w:val="WW8Num8z1"/>
    <w:rsid w:val="00590E01"/>
  </w:style>
  <w:style w:type="character" w:customStyle="1" w:styleId="WW8Num8z2">
    <w:name w:val="WW8Num8z2"/>
    <w:rsid w:val="00590E01"/>
  </w:style>
  <w:style w:type="character" w:customStyle="1" w:styleId="WW8Num8z3">
    <w:name w:val="WW8Num8z3"/>
    <w:rsid w:val="00590E01"/>
  </w:style>
  <w:style w:type="character" w:customStyle="1" w:styleId="WW8Num8z4">
    <w:name w:val="WW8Num8z4"/>
    <w:rsid w:val="00590E01"/>
  </w:style>
  <w:style w:type="character" w:customStyle="1" w:styleId="WW8Num8z5">
    <w:name w:val="WW8Num8z5"/>
    <w:rsid w:val="00590E01"/>
  </w:style>
  <w:style w:type="character" w:customStyle="1" w:styleId="WW8Num8z6">
    <w:name w:val="WW8Num8z6"/>
    <w:rsid w:val="00590E01"/>
  </w:style>
  <w:style w:type="character" w:customStyle="1" w:styleId="WW8Num8z7">
    <w:name w:val="WW8Num8z7"/>
    <w:rsid w:val="00590E01"/>
  </w:style>
  <w:style w:type="character" w:customStyle="1" w:styleId="WW8Num8z8">
    <w:name w:val="WW8Num8z8"/>
    <w:rsid w:val="00590E01"/>
  </w:style>
  <w:style w:type="character" w:customStyle="1" w:styleId="WW8Num9z0">
    <w:name w:val="WW8Num9z0"/>
    <w:rsid w:val="00590E01"/>
  </w:style>
  <w:style w:type="character" w:customStyle="1" w:styleId="WW8Num9z1">
    <w:name w:val="WW8Num9z1"/>
    <w:rsid w:val="00590E01"/>
  </w:style>
  <w:style w:type="character" w:customStyle="1" w:styleId="WW8Num9z2">
    <w:name w:val="WW8Num9z2"/>
    <w:rsid w:val="00590E01"/>
  </w:style>
  <w:style w:type="character" w:customStyle="1" w:styleId="WW8Num9z3">
    <w:name w:val="WW8Num9z3"/>
    <w:rsid w:val="00590E01"/>
  </w:style>
  <w:style w:type="character" w:customStyle="1" w:styleId="WW8Num9z4">
    <w:name w:val="WW8Num9z4"/>
    <w:rsid w:val="00590E01"/>
  </w:style>
  <w:style w:type="character" w:customStyle="1" w:styleId="WW8Num9z5">
    <w:name w:val="WW8Num9z5"/>
    <w:rsid w:val="00590E01"/>
  </w:style>
  <w:style w:type="character" w:customStyle="1" w:styleId="WW8Num9z6">
    <w:name w:val="WW8Num9z6"/>
    <w:rsid w:val="00590E01"/>
  </w:style>
  <w:style w:type="character" w:customStyle="1" w:styleId="WW8Num9z7">
    <w:name w:val="WW8Num9z7"/>
    <w:rsid w:val="00590E01"/>
  </w:style>
  <w:style w:type="character" w:customStyle="1" w:styleId="WW8Num9z8">
    <w:name w:val="WW8Num9z8"/>
    <w:rsid w:val="00590E01"/>
  </w:style>
  <w:style w:type="character" w:customStyle="1" w:styleId="WW8Num10z0">
    <w:name w:val="WW8Num10z0"/>
    <w:rsid w:val="00590E01"/>
  </w:style>
  <w:style w:type="character" w:customStyle="1" w:styleId="WW8Num10z1">
    <w:name w:val="WW8Num10z1"/>
    <w:rsid w:val="00590E01"/>
  </w:style>
  <w:style w:type="character" w:customStyle="1" w:styleId="WW8Num10z2">
    <w:name w:val="WW8Num10z2"/>
    <w:rsid w:val="00590E01"/>
  </w:style>
  <w:style w:type="character" w:customStyle="1" w:styleId="WW8Num10z3">
    <w:name w:val="WW8Num10z3"/>
    <w:rsid w:val="00590E01"/>
  </w:style>
  <w:style w:type="character" w:customStyle="1" w:styleId="WW8Num10z4">
    <w:name w:val="WW8Num10z4"/>
    <w:rsid w:val="00590E01"/>
  </w:style>
  <w:style w:type="character" w:customStyle="1" w:styleId="WW8Num10z5">
    <w:name w:val="WW8Num10z5"/>
    <w:rsid w:val="00590E01"/>
  </w:style>
  <w:style w:type="character" w:customStyle="1" w:styleId="WW8Num10z6">
    <w:name w:val="WW8Num10z6"/>
    <w:rsid w:val="00590E01"/>
  </w:style>
  <w:style w:type="character" w:customStyle="1" w:styleId="WW8Num10z7">
    <w:name w:val="WW8Num10z7"/>
    <w:rsid w:val="00590E01"/>
  </w:style>
  <w:style w:type="character" w:customStyle="1" w:styleId="WW8Num10z8">
    <w:name w:val="WW8Num10z8"/>
    <w:rsid w:val="00590E01"/>
  </w:style>
  <w:style w:type="character" w:customStyle="1" w:styleId="WW8Num11z0">
    <w:name w:val="WW8Num11z0"/>
    <w:rsid w:val="00590E01"/>
  </w:style>
  <w:style w:type="character" w:customStyle="1" w:styleId="WW8Num11z1">
    <w:name w:val="WW8Num11z1"/>
    <w:rsid w:val="00590E01"/>
    <w:rPr>
      <w:rFonts w:ascii="Symbol" w:hAnsi="Symbol" w:cs="Symbol"/>
    </w:rPr>
  </w:style>
  <w:style w:type="character" w:customStyle="1" w:styleId="WW8Num11z2">
    <w:name w:val="WW8Num11z2"/>
    <w:rsid w:val="00590E01"/>
  </w:style>
  <w:style w:type="character" w:customStyle="1" w:styleId="WW8Num11z3">
    <w:name w:val="WW8Num11z3"/>
    <w:rsid w:val="00590E01"/>
  </w:style>
  <w:style w:type="character" w:customStyle="1" w:styleId="WW8Num11z4">
    <w:name w:val="WW8Num11z4"/>
    <w:rsid w:val="00590E01"/>
  </w:style>
  <w:style w:type="character" w:customStyle="1" w:styleId="WW8Num11z5">
    <w:name w:val="WW8Num11z5"/>
    <w:rsid w:val="00590E01"/>
  </w:style>
  <w:style w:type="character" w:customStyle="1" w:styleId="WW8Num11z6">
    <w:name w:val="WW8Num11z6"/>
    <w:rsid w:val="00590E01"/>
  </w:style>
  <w:style w:type="character" w:customStyle="1" w:styleId="WW8Num11z7">
    <w:name w:val="WW8Num11z7"/>
    <w:rsid w:val="00590E01"/>
  </w:style>
  <w:style w:type="character" w:customStyle="1" w:styleId="WW8Num11z8">
    <w:name w:val="WW8Num11z8"/>
    <w:rsid w:val="00590E01"/>
  </w:style>
  <w:style w:type="character" w:customStyle="1" w:styleId="WW8Num12z0">
    <w:name w:val="WW8Num12z0"/>
    <w:rsid w:val="00590E01"/>
  </w:style>
  <w:style w:type="character" w:customStyle="1" w:styleId="WW8Num12z1">
    <w:name w:val="WW8Num12z1"/>
    <w:rsid w:val="00590E01"/>
    <w:rPr>
      <w:b/>
      <w:bCs/>
    </w:rPr>
  </w:style>
  <w:style w:type="character" w:customStyle="1" w:styleId="WW8Num12z2">
    <w:name w:val="WW8Num12z2"/>
    <w:rsid w:val="00590E01"/>
  </w:style>
  <w:style w:type="character" w:customStyle="1" w:styleId="WW8Num12z3">
    <w:name w:val="WW8Num12z3"/>
    <w:rsid w:val="00590E01"/>
  </w:style>
  <w:style w:type="character" w:customStyle="1" w:styleId="WW8Num12z4">
    <w:name w:val="WW8Num12z4"/>
    <w:rsid w:val="00590E01"/>
  </w:style>
  <w:style w:type="character" w:customStyle="1" w:styleId="WW8Num12z5">
    <w:name w:val="WW8Num12z5"/>
    <w:rsid w:val="00590E01"/>
  </w:style>
  <w:style w:type="character" w:customStyle="1" w:styleId="WW8Num12z6">
    <w:name w:val="WW8Num12z6"/>
    <w:rsid w:val="00590E01"/>
  </w:style>
  <w:style w:type="character" w:customStyle="1" w:styleId="WW8Num12z7">
    <w:name w:val="WW8Num12z7"/>
    <w:rsid w:val="00590E01"/>
  </w:style>
  <w:style w:type="character" w:customStyle="1" w:styleId="WW8Num12z8">
    <w:name w:val="WW8Num12z8"/>
    <w:rsid w:val="00590E01"/>
  </w:style>
  <w:style w:type="character" w:customStyle="1" w:styleId="WW8Num13z0">
    <w:name w:val="WW8Num13z0"/>
    <w:rsid w:val="00590E01"/>
    <w:rPr>
      <w:rFonts w:ascii="Symbol" w:hAnsi="Symbol" w:cs="Symbol"/>
    </w:rPr>
  </w:style>
  <w:style w:type="character" w:customStyle="1" w:styleId="WW8Num13z1">
    <w:name w:val="WW8Num13z1"/>
    <w:rsid w:val="00590E01"/>
    <w:rPr>
      <w:rFonts w:ascii="Courier New" w:hAnsi="Courier New" w:cs="Courier New"/>
    </w:rPr>
  </w:style>
  <w:style w:type="character" w:customStyle="1" w:styleId="WW8Num13z2">
    <w:name w:val="WW8Num13z2"/>
    <w:rsid w:val="00590E01"/>
    <w:rPr>
      <w:rFonts w:ascii="Wingdings" w:hAnsi="Wingdings" w:cs="Wingdings"/>
    </w:rPr>
  </w:style>
  <w:style w:type="character" w:customStyle="1" w:styleId="WW8Num14z2">
    <w:name w:val="WW8Num14z2"/>
    <w:rsid w:val="00590E01"/>
    <w:rPr>
      <w:rFonts w:ascii="Wingdings" w:hAnsi="Wingdings" w:cs="Wingdings"/>
    </w:rPr>
  </w:style>
  <w:style w:type="character" w:customStyle="1" w:styleId="WW8Num15z0">
    <w:name w:val="WW8Num15z0"/>
    <w:rsid w:val="00590E01"/>
  </w:style>
  <w:style w:type="character" w:customStyle="1" w:styleId="WW8Num15z2">
    <w:name w:val="WW8Num15z2"/>
    <w:rsid w:val="00590E01"/>
  </w:style>
  <w:style w:type="character" w:customStyle="1" w:styleId="WW8Num15z3">
    <w:name w:val="WW8Num15z3"/>
    <w:rsid w:val="00590E01"/>
  </w:style>
  <w:style w:type="character" w:customStyle="1" w:styleId="WW8Num15z4">
    <w:name w:val="WW8Num15z4"/>
    <w:rsid w:val="00590E01"/>
  </w:style>
  <w:style w:type="character" w:customStyle="1" w:styleId="WW8Num15z5">
    <w:name w:val="WW8Num15z5"/>
    <w:rsid w:val="00590E01"/>
  </w:style>
  <w:style w:type="character" w:customStyle="1" w:styleId="WW8Num15z6">
    <w:name w:val="WW8Num15z6"/>
    <w:rsid w:val="00590E01"/>
  </w:style>
  <w:style w:type="character" w:customStyle="1" w:styleId="WW8Num15z7">
    <w:name w:val="WW8Num15z7"/>
    <w:rsid w:val="00590E01"/>
  </w:style>
  <w:style w:type="character" w:customStyle="1" w:styleId="WW8Num15z8">
    <w:name w:val="WW8Num15z8"/>
    <w:rsid w:val="00590E01"/>
  </w:style>
  <w:style w:type="character" w:customStyle="1" w:styleId="WW8Num16z1">
    <w:name w:val="WW8Num16z1"/>
    <w:rsid w:val="00590E01"/>
  </w:style>
  <w:style w:type="character" w:customStyle="1" w:styleId="WW8Num16z2">
    <w:name w:val="WW8Num16z2"/>
    <w:rsid w:val="00590E01"/>
  </w:style>
  <w:style w:type="character" w:customStyle="1" w:styleId="WW8Num16z3">
    <w:name w:val="WW8Num16z3"/>
    <w:rsid w:val="00590E01"/>
  </w:style>
  <w:style w:type="character" w:customStyle="1" w:styleId="WW8Num16z4">
    <w:name w:val="WW8Num16z4"/>
    <w:rsid w:val="00590E01"/>
  </w:style>
  <w:style w:type="character" w:customStyle="1" w:styleId="WW8Num16z5">
    <w:name w:val="WW8Num16z5"/>
    <w:rsid w:val="00590E01"/>
  </w:style>
  <w:style w:type="character" w:customStyle="1" w:styleId="WW8Num16z6">
    <w:name w:val="WW8Num16z6"/>
    <w:rsid w:val="00590E01"/>
  </w:style>
  <w:style w:type="character" w:customStyle="1" w:styleId="WW8Num16z7">
    <w:name w:val="WW8Num16z7"/>
    <w:rsid w:val="00590E01"/>
  </w:style>
  <w:style w:type="character" w:customStyle="1" w:styleId="WW8Num16z8">
    <w:name w:val="WW8Num16z8"/>
    <w:rsid w:val="00590E01"/>
  </w:style>
  <w:style w:type="character" w:customStyle="1" w:styleId="WW8Num17z0">
    <w:name w:val="WW8Num17z0"/>
    <w:rsid w:val="00590E01"/>
    <w:rPr>
      <w:rFonts w:ascii="Times New Roman" w:hAnsi="Times New Roman" w:cs="Times New Roman"/>
      <w:b w:val="0"/>
      <w:i w:val="0"/>
      <w:sz w:val="24"/>
      <w:szCs w:val="24"/>
    </w:rPr>
  </w:style>
  <w:style w:type="character" w:customStyle="1" w:styleId="WW8Num17z2">
    <w:name w:val="WW8Num17z2"/>
    <w:rsid w:val="00590E01"/>
  </w:style>
  <w:style w:type="character" w:customStyle="1" w:styleId="WW8Num17z3">
    <w:name w:val="WW8Num17z3"/>
    <w:rsid w:val="00590E01"/>
  </w:style>
  <w:style w:type="character" w:customStyle="1" w:styleId="WW8Num17z4">
    <w:name w:val="WW8Num17z4"/>
    <w:rsid w:val="00590E01"/>
  </w:style>
  <w:style w:type="character" w:customStyle="1" w:styleId="WW8Num17z5">
    <w:name w:val="WW8Num17z5"/>
    <w:rsid w:val="00590E01"/>
  </w:style>
  <w:style w:type="character" w:customStyle="1" w:styleId="WW8Num17z6">
    <w:name w:val="WW8Num17z6"/>
    <w:rsid w:val="00590E01"/>
  </w:style>
  <w:style w:type="character" w:customStyle="1" w:styleId="WW8Num17z7">
    <w:name w:val="WW8Num17z7"/>
    <w:rsid w:val="00590E01"/>
  </w:style>
  <w:style w:type="character" w:customStyle="1" w:styleId="WW8Num17z8">
    <w:name w:val="WW8Num17z8"/>
    <w:rsid w:val="00590E01"/>
  </w:style>
  <w:style w:type="character" w:customStyle="1" w:styleId="WW8Num18z1">
    <w:name w:val="WW8Num18z1"/>
    <w:rsid w:val="00590E01"/>
  </w:style>
  <w:style w:type="character" w:customStyle="1" w:styleId="WW8Num18z2">
    <w:name w:val="WW8Num18z2"/>
    <w:rsid w:val="00590E01"/>
  </w:style>
  <w:style w:type="character" w:customStyle="1" w:styleId="WW8Num18z3">
    <w:name w:val="WW8Num18z3"/>
    <w:rsid w:val="00590E01"/>
  </w:style>
  <w:style w:type="character" w:customStyle="1" w:styleId="WW8Num18z4">
    <w:name w:val="WW8Num18z4"/>
    <w:rsid w:val="00590E01"/>
  </w:style>
  <w:style w:type="character" w:customStyle="1" w:styleId="WW8Num18z5">
    <w:name w:val="WW8Num18z5"/>
    <w:rsid w:val="00590E01"/>
  </w:style>
  <w:style w:type="character" w:customStyle="1" w:styleId="WW8Num18z6">
    <w:name w:val="WW8Num18z6"/>
    <w:rsid w:val="00590E01"/>
  </w:style>
  <w:style w:type="character" w:customStyle="1" w:styleId="WW8Num18z7">
    <w:name w:val="WW8Num18z7"/>
    <w:rsid w:val="00590E01"/>
  </w:style>
  <w:style w:type="character" w:customStyle="1" w:styleId="WW8Num18z8">
    <w:name w:val="WW8Num18z8"/>
    <w:rsid w:val="00590E01"/>
  </w:style>
  <w:style w:type="character" w:customStyle="1" w:styleId="WW8Num19z0">
    <w:name w:val="WW8Num19z0"/>
    <w:rsid w:val="00590E01"/>
  </w:style>
  <w:style w:type="character" w:customStyle="1" w:styleId="WW8Num19z1">
    <w:name w:val="WW8Num19z1"/>
    <w:rsid w:val="00590E01"/>
  </w:style>
  <w:style w:type="character" w:customStyle="1" w:styleId="WW8Num19z2">
    <w:name w:val="WW8Num19z2"/>
    <w:rsid w:val="00590E01"/>
  </w:style>
  <w:style w:type="character" w:customStyle="1" w:styleId="WW8Num19z3">
    <w:name w:val="WW8Num19z3"/>
    <w:rsid w:val="00590E01"/>
  </w:style>
  <w:style w:type="character" w:customStyle="1" w:styleId="WW8Num19z4">
    <w:name w:val="WW8Num19z4"/>
    <w:rsid w:val="00590E01"/>
  </w:style>
  <w:style w:type="character" w:customStyle="1" w:styleId="WW8Num19z5">
    <w:name w:val="WW8Num19z5"/>
    <w:rsid w:val="00590E01"/>
  </w:style>
  <w:style w:type="character" w:customStyle="1" w:styleId="WW8Num19z6">
    <w:name w:val="WW8Num19z6"/>
    <w:rsid w:val="00590E01"/>
  </w:style>
  <w:style w:type="character" w:customStyle="1" w:styleId="WW8Num19z7">
    <w:name w:val="WW8Num19z7"/>
    <w:rsid w:val="00590E01"/>
  </w:style>
  <w:style w:type="character" w:customStyle="1" w:styleId="WW8Num19z8">
    <w:name w:val="WW8Num19z8"/>
    <w:rsid w:val="00590E01"/>
  </w:style>
  <w:style w:type="character" w:customStyle="1" w:styleId="WW8Num20z0">
    <w:name w:val="WW8Num20z0"/>
    <w:rsid w:val="00590E01"/>
  </w:style>
  <w:style w:type="character" w:customStyle="1" w:styleId="WW8Num21z0">
    <w:name w:val="WW8Num21z0"/>
    <w:rsid w:val="00590E01"/>
  </w:style>
  <w:style w:type="character" w:customStyle="1" w:styleId="WW8Num21z1">
    <w:name w:val="WW8Num21z1"/>
    <w:rsid w:val="00590E01"/>
  </w:style>
  <w:style w:type="character" w:customStyle="1" w:styleId="WW8Num21z2">
    <w:name w:val="WW8Num21z2"/>
    <w:rsid w:val="00590E01"/>
  </w:style>
  <w:style w:type="character" w:customStyle="1" w:styleId="WW8Num21z3">
    <w:name w:val="WW8Num21z3"/>
    <w:rsid w:val="00590E01"/>
  </w:style>
  <w:style w:type="character" w:customStyle="1" w:styleId="WW8Num21z4">
    <w:name w:val="WW8Num21z4"/>
    <w:rsid w:val="00590E01"/>
  </w:style>
  <w:style w:type="character" w:customStyle="1" w:styleId="WW8Num21z5">
    <w:name w:val="WW8Num21z5"/>
    <w:rsid w:val="00590E01"/>
  </w:style>
  <w:style w:type="character" w:customStyle="1" w:styleId="WW8Num21z6">
    <w:name w:val="WW8Num21z6"/>
    <w:rsid w:val="00590E01"/>
  </w:style>
  <w:style w:type="character" w:customStyle="1" w:styleId="WW8Num21z7">
    <w:name w:val="WW8Num21z7"/>
    <w:rsid w:val="00590E01"/>
  </w:style>
  <w:style w:type="character" w:customStyle="1" w:styleId="WW8Num21z8">
    <w:name w:val="WW8Num21z8"/>
    <w:rsid w:val="00590E01"/>
  </w:style>
  <w:style w:type="character" w:customStyle="1" w:styleId="WW8Num22z0">
    <w:name w:val="WW8Num22z0"/>
    <w:rsid w:val="00590E01"/>
    <w:rPr>
      <w:rFonts w:ascii="Symbol" w:hAnsi="Symbol" w:cs="Symbol"/>
    </w:rPr>
  </w:style>
  <w:style w:type="character" w:customStyle="1" w:styleId="WW8Num22z1">
    <w:name w:val="WW8Num22z1"/>
    <w:rsid w:val="00590E01"/>
    <w:rPr>
      <w:rFonts w:ascii="Courier New" w:hAnsi="Courier New" w:cs="Courier New"/>
    </w:rPr>
  </w:style>
  <w:style w:type="character" w:customStyle="1" w:styleId="WW8Num22z2">
    <w:name w:val="WW8Num22z2"/>
    <w:rsid w:val="00590E01"/>
    <w:rPr>
      <w:rFonts w:ascii="Wingdings" w:hAnsi="Wingdings" w:cs="Wingdings"/>
    </w:rPr>
  </w:style>
  <w:style w:type="character" w:customStyle="1" w:styleId="WW8Num23z0">
    <w:name w:val="WW8Num23z0"/>
    <w:rsid w:val="00590E01"/>
    <w:rPr>
      <w:b w:val="0"/>
      <w:bCs/>
    </w:rPr>
  </w:style>
  <w:style w:type="character" w:customStyle="1" w:styleId="WW8Num23z1">
    <w:name w:val="WW8Num23z1"/>
    <w:rsid w:val="00590E01"/>
  </w:style>
  <w:style w:type="character" w:customStyle="1" w:styleId="WW8Num23z2">
    <w:name w:val="WW8Num23z2"/>
    <w:rsid w:val="00590E01"/>
  </w:style>
  <w:style w:type="character" w:customStyle="1" w:styleId="WW8Num23z3">
    <w:name w:val="WW8Num23z3"/>
    <w:rsid w:val="00590E01"/>
  </w:style>
  <w:style w:type="character" w:customStyle="1" w:styleId="WW8Num23z4">
    <w:name w:val="WW8Num23z4"/>
    <w:rsid w:val="00590E01"/>
  </w:style>
  <w:style w:type="character" w:customStyle="1" w:styleId="WW8Num23z5">
    <w:name w:val="WW8Num23z5"/>
    <w:rsid w:val="00590E01"/>
  </w:style>
  <w:style w:type="character" w:customStyle="1" w:styleId="WW8Num23z6">
    <w:name w:val="WW8Num23z6"/>
    <w:rsid w:val="00590E01"/>
  </w:style>
  <w:style w:type="character" w:customStyle="1" w:styleId="WW8Num23z7">
    <w:name w:val="WW8Num23z7"/>
    <w:rsid w:val="00590E01"/>
  </w:style>
  <w:style w:type="character" w:customStyle="1" w:styleId="WW8Num23z8">
    <w:name w:val="WW8Num23z8"/>
    <w:rsid w:val="00590E01"/>
  </w:style>
  <w:style w:type="character" w:customStyle="1" w:styleId="WW8Num24z0">
    <w:name w:val="WW8Num24z0"/>
    <w:rsid w:val="00590E01"/>
    <w:rPr>
      <w:rFonts w:ascii="Symbol" w:hAnsi="Symbol" w:cs="Symbol"/>
      <w:sz w:val="24"/>
      <w:szCs w:val="24"/>
    </w:rPr>
  </w:style>
  <w:style w:type="character" w:customStyle="1" w:styleId="WW8Num24z1">
    <w:name w:val="WW8Num24z1"/>
    <w:rsid w:val="00590E01"/>
    <w:rPr>
      <w:rFonts w:ascii="Courier New" w:hAnsi="Courier New" w:cs="Courier New"/>
    </w:rPr>
  </w:style>
  <w:style w:type="character" w:customStyle="1" w:styleId="WW8Num24z2">
    <w:name w:val="WW8Num24z2"/>
    <w:rsid w:val="00590E01"/>
    <w:rPr>
      <w:rFonts w:ascii="Wingdings" w:hAnsi="Wingdings" w:cs="Wingdings"/>
    </w:rPr>
  </w:style>
  <w:style w:type="character" w:customStyle="1" w:styleId="WW8Num24z3">
    <w:name w:val="WW8Num24z3"/>
    <w:rsid w:val="00590E01"/>
    <w:rPr>
      <w:rFonts w:ascii="Symbol" w:hAnsi="Symbol" w:cs="Symbol"/>
    </w:rPr>
  </w:style>
  <w:style w:type="character" w:customStyle="1" w:styleId="WW8Num25z0">
    <w:name w:val="WW8Num25z0"/>
    <w:rsid w:val="00590E01"/>
    <w:rPr>
      <w:rFonts w:ascii="Symbol" w:hAnsi="Symbol" w:cs="Symbol"/>
      <w:color w:val="auto"/>
    </w:rPr>
  </w:style>
  <w:style w:type="character" w:customStyle="1" w:styleId="WW8Num25z1">
    <w:name w:val="WW8Num25z1"/>
    <w:rsid w:val="00590E01"/>
    <w:rPr>
      <w:rFonts w:ascii="Courier New" w:hAnsi="Courier New" w:cs="Courier New"/>
    </w:rPr>
  </w:style>
  <w:style w:type="character" w:customStyle="1" w:styleId="WW8Num25z2">
    <w:name w:val="WW8Num25z2"/>
    <w:rsid w:val="00590E01"/>
    <w:rPr>
      <w:rFonts w:ascii="Wingdings" w:hAnsi="Wingdings" w:cs="Wingdings"/>
    </w:rPr>
  </w:style>
  <w:style w:type="character" w:customStyle="1" w:styleId="WW8Num25z3">
    <w:name w:val="WW8Num25z3"/>
    <w:rsid w:val="00590E01"/>
    <w:rPr>
      <w:rFonts w:ascii="Symbol" w:hAnsi="Symbol" w:cs="Symbol"/>
    </w:rPr>
  </w:style>
  <w:style w:type="character" w:customStyle="1" w:styleId="WW8Num26z0">
    <w:name w:val="WW8Num26z0"/>
    <w:rsid w:val="00590E01"/>
    <w:rPr>
      <w:rFonts w:ascii="Symbol" w:hAnsi="Symbol" w:cs="Symbol"/>
    </w:rPr>
  </w:style>
  <w:style w:type="character" w:customStyle="1" w:styleId="WW8Num26z1">
    <w:name w:val="WW8Num26z1"/>
    <w:rsid w:val="00590E01"/>
    <w:rPr>
      <w:rFonts w:ascii="Courier New" w:hAnsi="Courier New" w:cs="Courier New"/>
    </w:rPr>
  </w:style>
  <w:style w:type="character" w:customStyle="1" w:styleId="WW8Num26z2">
    <w:name w:val="WW8Num26z2"/>
    <w:rsid w:val="00590E01"/>
    <w:rPr>
      <w:rFonts w:ascii="Wingdings" w:hAnsi="Wingdings" w:cs="Wingdings"/>
    </w:rPr>
  </w:style>
  <w:style w:type="character" w:customStyle="1" w:styleId="WW8Num27z0">
    <w:name w:val="WW8Num27z0"/>
    <w:rsid w:val="00590E01"/>
  </w:style>
  <w:style w:type="character" w:customStyle="1" w:styleId="WW8Num27z1">
    <w:name w:val="WW8Num27z1"/>
    <w:rsid w:val="00590E01"/>
  </w:style>
  <w:style w:type="character" w:customStyle="1" w:styleId="WW8Num27z2">
    <w:name w:val="WW8Num27z2"/>
    <w:rsid w:val="00590E01"/>
  </w:style>
  <w:style w:type="character" w:customStyle="1" w:styleId="WW8Num27z3">
    <w:name w:val="WW8Num27z3"/>
    <w:rsid w:val="00590E01"/>
  </w:style>
  <w:style w:type="character" w:customStyle="1" w:styleId="WW8Num27z4">
    <w:name w:val="WW8Num27z4"/>
    <w:rsid w:val="00590E01"/>
  </w:style>
  <w:style w:type="character" w:customStyle="1" w:styleId="WW8Num27z5">
    <w:name w:val="WW8Num27z5"/>
    <w:rsid w:val="00590E01"/>
  </w:style>
  <w:style w:type="character" w:customStyle="1" w:styleId="WW8Num27z6">
    <w:name w:val="WW8Num27z6"/>
    <w:rsid w:val="00590E01"/>
  </w:style>
  <w:style w:type="character" w:customStyle="1" w:styleId="WW8Num27z7">
    <w:name w:val="WW8Num27z7"/>
    <w:rsid w:val="00590E01"/>
  </w:style>
  <w:style w:type="character" w:customStyle="1" w:styleId="WW8Num27z8">
    <w:name w:val="WW8Num27z8"/>
    <w:rsid w:val="00590E01"/>
  </w:style>
  <w:style w:type="character" w:customStyle="1" w:styleId="WW8Num28z0">
    <w:name w:val="WW8Num28z0"/>
    <w:rsid w:val="00590E01"/>
  </w:style>
  <w:style w:type="character" w:customStyle="1" w:styleId="WW8Num28z1">
    <w:name w:val="WW8Num28z1"/>
    <w:rsid w:val="00590E01"/>
    <w:rPr>
      <w:rFonts w:ascii="Symbol" w:hAnsi="Symbol" w:cs="Symbol"/>
      <w:sz w:val="24"/>
      <w:szCs w:val="24"/>
    </w:rPr>
  </w:style>
  <w:style w:type="character" w:customStyle="1" w:styleId="WW8Num28z2">
    <w:name w:val="WW8Num28z2"/>
    <w:rsid w:val="00590E01"/>
  </w:style>
  <w:style w:type="character" w:customStyle="1" w:styleId="WW8Num28z3">
    <w:name w:val="WW8Num28z3"/>
    <w:rsid w:val="00590E01"/>
  </w:style>
  <w:style w:type="character" w:customStyle="1" w:styleId="WW8Num28z4">
    <w:name w:val="WW8Num28z4"/>
    <w:rsid w:val="00590E01"/>
  </w:style>
  <w:style w:type="character" w:customStyle="1" w:styleId="WW8Num28z5">
    <w:name w:val="WW8Num28z5"/>
    <w:rsid w:val="00590E01"/>
  </w:style>
  <w:style w:type="character" w:customStyle="1" w:styleId="WW8Num28z6">
    <w:name w:val="WW8Num28z6"/>
    <w:rsid w:val="00590E01"/>
  </w:style>
  <w:style w:type="character" w:customStyle="1" w:styleId="WW8Num28z7">
    <w:name w:val="WW8Num28z7"/>
    <w:rsid w:val="00590E01"/>
  </w:style>
  <w:style w:type="character" w:customStyle="1" w:styleId="WW8Num28z8">
    <w:name w:val="WW8Num28z8"/>
    <w:rsid w:val="00590E01"/>
  </w:style>
  <w:style w:type="character" w:customStyle="1" w:styleId="WW8Num29z0">
    <w:name w:val="WW8Num29z0"/>
    <w:rsid w:val="00590E01"/>
  </w:style>
  <w:style w:type="character" w:customStyle="1" w:styleId="WW8Num29z1">
    <w:name w:val="WW8Num29z1"/>
    <w:rsid w:val="00590E01"/>
  </w:style>
  <w:style w:type="character" w:customStyle="1" w:styleId="WW8Num29z2">
    <w:name w:val="WW8Num29z2"/>
    <w:rsid w:val="00590E01"/>
  </w:style>
  <w:style w:type="character" w:customStyle="1" w:styleId="WW8Num29z3">
    <w:name w:val="WW8Num29z3"/>
    <w:rsid w:val="00590E01"/>
  </w:style>
  <w:style w:type="character" w:customStyle="1" w:styleId="WW8Num29z4">
    <w:name w:val="WW8Num29z4"/>
    <w:rsid w:val="00590E01"/>
  </w:style>
  <w:style w:type="character" w:customStyle="1" w:styleId="WW8Num29z5">
    <w:name w:val="WW8Num29z5"/>
    <w:rsid w:val="00590E01"/>
  </w:style>
  <w:style w:type="character" w:customStyle="1" w:styleId="WW8Num29z6">
    <w:name w:val="WW8Num29z6"/>
    <w:rsid w:val="00590E01"/>
  </w:style>
  <w:style w:type="character" w:customStyle="1" w:styleId="WW8Num29z7">
    <w:name w:val="WW8Num29z7"/>
    <w:rsid w:val="00590E01"/>
  </w:style>
  <w:style w:type="character" w:customStyle="1" w:styleId="WW8Num29z8">
    <w:name w:val="WW8Num29z8"/>
    <w:rsid w:val="00590E01"/>
  </w:style>
  <w:style w:type="character" w:customStyle="1" w:styleId="WW8Num30z0">
    <w:name w:val="WW8Num30z0"/>
    <w:rsid w:val="00590E01"/>
    <w:rPr>
      <w:rFonts w:ascii="Wingdings" w:hAnsi="Wingdings" w:cs="Wingdings"/>
    </w:rPr>
  </w:style>
  <w:style w:type="character" w:customStyle="1" w:styleId="WW8Num30z1">
    <w:name w:val="WW8Num30z1"/>
    <w:rsid w:val="00590E01"/>
    <w:rPr>
      <w:rFonts w:ascii="Courier New" w:hAnsi="Courier New" w:cs="Courier New"/>
    </w:rPr>
  </w:style>
  <w:style w:type="character" w:customStyle="1" w:styleId="WW8Num30z3">
    <w:name w:val="WW8Num30z3"/>
    <w:rsid w:val="00590E01"/>
    <w:rPr>
      <w:rFonts w:ascii="Symbol" w:hAnsi="Symbol" w:cs="Symbol"/>
    </w:rPr>
  </w:style>
  <w:style w:type="character" w:customStyle="1" w:styleId="WW8Num31z0">
    <w:name w:val="WW8Num31z0"/>
    <w:rsid w:val="00590E01"/>
    <w:rPr>
      <w:rFonts w:ascii="Wingdings" w:hAnsi="Wingdings" w:cs="Wingdings"/>
    </w:rPr>
  </w:style>
  <w:style w:type="character" w:customStyle="1" w:styleId="WW8Num31z1">
    <w:name w:val="WW8Num31z1"/>
    <w:rsid w:val="00590E01"/>
    <w:rPr>
      <w:rFonts w:ascii="Courier New" w:hAnsi="Courier New" w:cs="Courier New"/>
    </w:rPr>
  </w:style>
  <w:style w:type="character" w:customStyle="1" w:styleId="WW8Num31z3">
    <w:name w:val="WW8Num31z3"/>
    <w:rsid w:val="00590E01"/>
    <w:rPr>
      <w:rFonts w:ascii="Symbol" w:hAnsi="Symbol" w:cs="Symbol"/>
    </w:rPr>
  </w:style>
  <w:style w:type="character" w:customStyle="1" w:styleId="WW8Num32z0">
    <w:name w:val="WW8Num32z0"/>
    <w:rsid w:val="00590E01"/>
  </w:style>
  <w:style w:type="character" w:customStyle="1" w:styleId="WW8Num32z1">
    <w:name w:val="WW8Num32z1"/>
    <w:rsid w:val="00590E01"/>
    <w:rPr>
      <w:rFonts w:ascii="Courier New" w:hAnsi="Courier New" w:cs="Courier New"/>
    </w:rPr>
  </w:style>
  <w:style w:type="character" w:customStyle="1" w:styleId="WW8Num32z2">
    <w:name w:val="WW8Num32z2"/>
    <w:rsid w:val="00590E01"/>
    <w:rPr>
      <w:rFonts w:ascii="Wingdings" w:hAnsi="Wingdings" w:cs="Wingdings"/>
    </w:rPr>
  </w:style>
  <w:style w:type="character" w:customStyle="1" w:styleId="WW8Num32z3">
    <w:name w:val="WW8Num32z3"/>
    <w:rsid w:val="00590E01"/>
    <w:rPr>
      <w:rFonts w:ascii="Symbol" w:hAnsi="Symbol" w:cs="Symbol"/>
    </w:rPr>
  </w:style>
  <w:style w:type="character" w:customStyle="1" w:styleId="FontStyle30">
    <w:name w:val="Font Style30"/>
    <w:rsid w:val="00590E01"/>
    <w:rPr>
      <w:rFonts w:ascii="Times New Roman" w:hAnsi="Times New Roman" w:cs="Times New Roman"/>
      <w:sz w:val="28"/>
      <w:szCs w:val="28"/>
    </w:rPr>
  </w:style>
  <w:style w:type="paragraph" w:customStyle="1" w:styleId="318">
    <w:name w:val="Основной текст 31"/>
    <w:basedOn w:val="a3"/>
    <w:rsid w:val="00590E01"/>
    <w:pPr>
      <w:suppressAutoHyphens/>
      <w:spacing w:after="120"/>
    </w:pPr>
    <w:rPr>
      <w:sz w:val="16"/>
      <w:szCs w:val="16"/>
      <w:lang w:eastAsia="zh-CN"/>
    </w:rPr>
  </w:style>
  <w:style w:type="paragraph" w:customStyle="1" w:styleId="219">
    <w:name w:val="Основной текст с отступом 21"/>
    <w:basedOn w:val="a3"/>
    <w:rsid w:val="00590E01"/>
    <w:pPr>
      <w:suppressAutoHyphens/>
      <w:spacing w:after="120" w:line="480" w:lineRule="auto"/>
      <w:ind w:left="283"/>
    </w:pPr>
    <w:rPr>
      <w:lang w:eastAsia="zh-CN"/>
    </w:rPr>
  </w:style>
  <w:style w:type="paragraph" w:customStyle="1" w:styleId="afffffff2">
    <w:name w:val="Содержимое врезки"/>
    <w:basedOn w:val="a3"/>
    <w:rsid w:val="00590E01"/>
    <w:pPr>
      <w:suppressAutoHyphens/>
    </w:pPr>
    <w:rPr>
      <w:lang w:eastAsia="zh-CN"/>
    </w:rPr>
  </w:style>
  <w:style w:type="paragraph" w:customStyle="1" w:styleId="text1">
    <w:name w:val="text1"/>
    <w:basedOn w:val="a3"/>
    <w:rsid w:val="00590E01"/>
    <w:pPr>
      <w:spacing w:after="300"/>
    </w:pPr>
  </w:style>
  <w:style w:type="paragraph" w:styleId="afffffff3">
    <w:name w:val="TOC Heading"/>
    <w:basedOn w:val="11"/>
    <w:next w:val="a3"/>
    <w:qFormat/>
    <w:rsid w:val="00590E01"/>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590E01"/>
    <w:rPr>
      <w:rFonts w:ascii="Times New Roman" w:hAnsi="Times New Roman" w:cs="Times New Roman"/>
      <w:sz w:val="18"/>
      <w:szCs w:val="18"/>
    </w:rPr>
  </w:style>
  <w:style w:type="paragraph" w:customStyle="1" w:styleId="afffffff4">
    <w:name w:val="Базовый"/>
    <w:rsid w:val="00590E01"/>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590E01"/>
    <w:rPr>
      <w:rFonts w:cs="Times New Roman"/>
      <w:color w:val="0000FF"/>
      <w:u w:val="single"/>
    </w:rPr>
  </w:style>
  <w:style w:type="character" w:customStyle="1" w:styleId="textmaincenter">
    <w:name w:val="textmain_center"/>
    <w:rsid w:val="00590E01"/>
  </w:style>
  <w:style w:type="character" w:customStyle="1" w:styleId="WW8Num2z3">
    <w:name w:val="WW8Num2z3"/>
    <w:rsid w:val="00590E01"/>
  </w:style>
  <w:style w:type="character" w:customStyle="1" w:styleId="WW8Num2z4">
    <w:name w:val="WW8Num2z4"/>
    <w:rsid w:val="00590E01"/>
  </w:style>
  <w:style w:type="character" w:customStyle="1" w:styleId="WW8Num2z5">
    <w:name w:val="WW8Num2z5"/>
    <w:rsid w:val="00590E01"/>
  </w:style>
  <w:style w:type="character" w:customStyle="1" w:styleId="WW8Num2z6">
    <w:name w:val="WW8Num2z6"/>
    <w:rsid w:val="00590E01"/>
  </w:style>
  <w:style w:type="character" w:customStyle="1" w:styleId="WW8Num2z7">
    <w:name w:val="WW8Num2z7"/>
    <w:rsid w:val="00590E01"/>
  </w:style>
  <w:style w:type="character" w:customStyle="1" w:styleId="WW8Num2z8">
    <w:name w:val="WW8Num2z8"/>
    <w:rsid w:val="00590E01"/>
  </w:style>
  <w:style w:type="character" w:customStyle="1" w:styleId="WW8Num3z4">
    <w:name w:val="WW8Num3z4"/>
    <w:rsid w:val="00590E01"/>
  </w:style>
  <w:style w:type="character" w:customStyle="1" w:styleId="WW8Num3z5">
    <w:name w:val="WW8Num3z5"/>
    <w:rsid w:val="00590E01"/>
  </w:style>
  <w:style w:type="character" w:customStyle="1" w:styleId="WW8Num3z6">
    <w:name w:val="WW8Num3z6"/>
    <w:rsid w:val="00590E01"/>
  </w:style>
  <w:style w:type="character" w:customStyle="1" w:styleId="WW8Num3z7">
    <w:name w:val="WW8Num3z7"/>
    <w:rsid w:val="00590E01"/>
  </w:style>
  <w:style w:type="character" w:customStyle="1" w:styleId="WW8Num3z8">
    <w:name w:val="WW8Num3z8"/>
    <w:rsid w:val="00590E01"/>
  </w:style>
  <w:style w:type="paragraph" w:customStyle="1" w:styleId="LO-Normal">
    <w:name w:val="LO-Normal"/>
    <w:rsid w:val="00590E01"/>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590E01"/>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590E01"/>
  </w:style>
  <w:style w:type="character" w:customStyle="1" w:styleId="afffffff6">
    <w:name w:val="Стиль Обычный"/>
    <w:rsid w:val="00590E01"/>
    <w:rPr>
      <w:rFonts w:ascii="Times New Roman" w:hAnsi="Times New Roman"/>
      <w:sz w:val="24"/>
    </w:rPr>
  </w:style>
  <w:style w:type="paragraph" w:customStyle="1" w:styleId="2TimesNewRoman12">
    <w:name w:val="Стиль Заголовок 2 + Times New Roman 12 пт"/>
    <w:basedOn w:val="21"/>
    <w:rsid w:val="00590E01"/>
    <w:rPr>
      <w:i w:val="0"/>
      <w:sz w:val="24"/>
      <w:lang w:eastAsia="ru-RU"/>
    </w:rPr>
  </w:style>
  <w:style w:type="paragraph" w:customStyle="1" w:styleId="afffffff7">
    <w:name w:val="Стиль Основной текст"/>
    <w:basedOn w:val="a3"/>
    <w:rsid w:val="00590E01"/>
    <w:rPr>
      <w:szCs w:val="20"/>
    </w:rPr>
  </w:style>
  <w:style w:type="character" w:customStyle="1" w:styleId="1ffff2">
    <w:name w:val="Основной текст + Полужирный1"/>
    <w:rsid w:val="00590E01"/>
    <w:rPr>
      <w:rFonts w:ascii="Times New Roman" w:hAnsi="Times New Roman" w:cs="Times New Roman"/>
      <w:b/>
      <w:bCs/>
      <w:sz w:val="20"/>
      <w:szCs w:val="20"/>
    </w:rPr>
  </w:style>
  <w:style w:type="paragraph" w:customStyle="1" w:styleId="319">
    <w:name w:val="Основной текст (3)1"/>
    <w:basedOn w:val="a3"/>
    <w:rsid w:val="00590E01"/>
    <w:pPr>
      <w:shd w:val="clear" w:color="auto" w:fill="FFFFFF"/>
      <w:spacing w:before="300" w:after="180" w:line="240" w:lineRule="atLeast"/>
    </w:pPr>
    <w:rPr>
      <w:rFonts w:ascii="Garamond" w:hAnsi="Garamond"/>
    </w:rPr>
  </w:style>
  <w:style w:type="character" w:customStyle="1" w:styleId="48">
    <w:name w:val="Основной текст (4)"/>
    <w:link w:val="413"/>
    <w:rsid w:val="00590E01"/>
    <w:rPr>
      <w:rFonts w:ascii="Garamond" w:hAnsi="Garamond"/>
      <w:sz w:val="24"/>
      <w:szCs w:val="24"/>
      <w:shd w:val="clear" w:color="auto" w:fill="FFFFFF"/>
    </w:rPr>
  </w:style>
  <w:style w:type="paragraph" w:customStyle="1" w:styleId="413">
    <w:name w:val="Основной текст (4)1"/>
    <w:basedOn w:val="a3"/>
    <w:link w:val="48"/>
    <w:rsid w:val="00590E01"/>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590E01"/>
    <w:rPr>
      <w:rFonts w:ascii="Garamond" w:hAnsi="Garamond"/>
      <w:sz w:val="24"/>
      <w:szCs w:val="24"/>
      <w:shd w:val="clear" w:color="auto" w:fill="FFFFFF"/>
    </w:rPr>
  </w:style>
  <w:style w:type="paragraph" w:customStyle="1" w:styleId="21a">
    <w:name w:val="Подпись к картинке (2)1"/>
    <w:basedOn w:val="a3"/>
    <w:link w:val="2fb"/>
    <w:rsid w:val="00590E01"/>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590E01"/>
    <w:rPr>
      <w:rFonts w:ascii="Garamond" w:hAnsi="Garamond"/>
      <w:b/>
      <w:bCs/>
      <w:sz w:val="18"/>
      <w:szCs w:val="18"/>
      <w:shd w:val="clear" w:color="auto" w:fill="FFFFFF"/>
    </w:rPr>
  </w:style>
  <w:style w:type="paragraph" w:customStyle="1" w:styleId="261">
    <w:name w:val="Основной текст (26)1"/>
    <w:basedOn w:val="a3"/>
    <w:link w:val="260"/>
    <w:uiPriority w:val="99"/>
    <w:rsid w:val="00590E01"/>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590E01"/>
    <w:rPr>
      <w:rFonts w:ascii="Century Schoolbook" w:hAnsi="Century Schoolbook"/>
      <w:shd w:val="clear" w:color="auto" w:fill="FFFFFF"/>
    </w:rPr>
  </w:style>
  <w:style w:type="paragraph" w:customStyle="1" w:styleId="5310">
    <w:name w:val="Основной текст (53)1"/>
    <w:basedOn w:val="a3"/>
    <w:link w:val="531"/>
    <w:rsid w:val="00590E01"/>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590E01"/>
    <w:rPr>
      <w:rFonts w:ascii="Century Schoolbook" w:hAnsi="Century Schoolbook"/>
      <w:sz w:val="26"/>
      <w:szCs w:val="26"/>
      <w:shd w:val="clear" w:color="auto" w:fill="FFFFFF"/>
    </w:rPr>
  </w:style>
  <w:style w:type="paragraph" w:customStyle="1" w:styleId="711">
    <w:name w:val="Основной текст (7)1"/>
    <w:basedOn w:val="a3"/>
    <w:link w:val="74"/>
    <w:rsid w:val="00590E01"/>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590E01"/>
    <w:rPr>
      <w:rFonts w:ascii="Trebuchet MS" w:hAnsi="Trebuchet MS"/>
      <w:b/>
      <w:bCs/>
      <w:sz w:val="14"/>
      <w:szCs w:val="14"/>
      <w:shd w:val="clear" w:color="auto" w:fill="FFFFFF"/>
    </w:rPr>
  </w:style>
  <w:style w:type="paragraph" w:customStyle="1" w:styleId="811">
    <w:name w:val="Основной текст (81)1"/>
    <w:basedOn w:val="a3"/>
    <w:link w:val="810"/>
    <w:rsid w:val="00590E01"/>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590E01"/>
    <w:rPr>
      <w:sz w:val="10"/>
      <w:szCs w:val="10"/>
      <w:shd w:val="clear" w:color="auto" w:fill="FFFFFF"/>
      <w:lang w:val="ru-RU" w:eastAsia="ru-RU"/>
    </w:rPr>
  </w:style>
  <w:style w:type="paragraph" w:customStyle="1" w:styleId="741">
    <w:name w:val="Основной текст (74)1"/>
    <w:basedOn w:val="a3"/>
    <w:link w:val="740"/>
    <w:rsid w:val="00590E01"/>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590E01"/>
    <w:rPr>
      <w:rFonts w:ascii="Garamond" w:hAnsi="Garamond"/>
      <w:sz w:val="10"/>
      <w:szCs w:val="10"/>
      <w:shd w:val="clear" w:color="auto" w:fill="FFFFFF"/>
      <w:lang w:val="ru-RU" w:eastAsia="ru-RU"/>
    </w:rPr>
  </w:style>
  <w:style w:type="paragraph" w:customStyle="1" w:styleId="271">
    <w:name w:val="Основной текст (27)1"/>
    <w:basedOn w:val="a3"/>
    <w:link w:val="270"/>
    <w:rsid w:val="00590E01"/>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590E01"/>
    <w:pPr>
      <w:ind w:firstLine="709"/>
      <w:jc w:val="both"/>
    </w:pPr>
    <w:rPr>
      <w:rFonts w:ascii="Verdana" w:hAnsi="Verdana"/>
      <w:bCs/>
      <w:sz w:val="20"/>
      <w:szCs w:val="20"/>
    </w:rPr>
  </w:style>
  <w:style w:type="character" w:customStyle="1" w:styleId="3f2">
    <w:name w:val="Основной текст3"/>
    <w:rsid w:val="00590E01"/>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590E01"/>
    <w:pPr>
      <w:spacing w:line="360" w:lineRule="auto"/>
    </w:pPr>
    <w:rPr>
      <w:szCs w:val="20"/>
    </w:rPr>
  </w:style>
  <w:style w:type="paragraph" w:customStyle="1" w:styleId="21b">
    <w:name w:val="Красная строка 21"/>
    <w:basedOn w:val="aff9"/>
    <w:rsid w:val="00590E01"/>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590E01"/>
    <w:rPr>
      <w:szCs w:val="20"/>
    </w:rPr>
  </w:style>
  <w:style w:type="paragraph" w:customStyle="1" w:styleId="Style100">
    <w:name w:val="Style10"/>
    <w:basedOn w:val="a3"/>
    <w:rsid w:val="00590E01"/>
    <w:pPr>
      <w:widowControl w:val="0"/>
      <w:autoSpaceDE w:val="0"/>
      <w:autoSpaceDN w:val="0"/>
      <w:adjustRightInd w:val="0"/>
      <w:spacing w:line="321" w:lineRule="exact"/>
      <w:ind w:firstLine="485"/>
      <w:jc w:val="both"/>
    </w:pPr>
  </w:style>
  <w:style w:type="paragraph" w:customStyle="1" w:styleId="u">
    <w:name w:val="u"/>
    <w:basedOn w:val="a3"/>
    <w:rsid w:val="00590E01"/>
    <w:pPr>
      <w:spacing w:before="100" w:beforeAutospacing="1" w:after="100" w:afterAutospacing="1"/>
    </w:pPr>
  </w:style>
  <w:style w:type="character" w:customStyle="1" w:styleId="FontStyle95">
    <w:name w:val="Font Style95"/>
    <w:rsid w:val="00590E01"/>
    <w:rPr>
      <w:rFonts w:ascii="Times New Roman" w:hAnsi="Times New Roman" w:cs="Times New Roman"/>
      <w:sz w:val="22"/>
      <w:szCs w:val="22"/>
    </w:rPr>
  </w:style>
  <w:style w:type="character" w:customStyle="1" w:styleId="FontStyle94">
    <w:name w:val="Font Style94"/>
    <w:rsid w:val="00590E01"/>
    <w:rPr>
      <w:rFonts w:ascii="Times New Roman" w:hAnsi="Times New Roman" w:cs="Times New Roman"/>
      <w:b/>
      <w:bCs/>
      <w:sz w:val="22"/>
      <w:szCs w:val="22"/>
    </w:rPr>
  </w:style>
  <w:style w:type="character" w:customStyle="1" w:styleId="FontStyle231">
    <w:name w:val="Font Style231"/>
    <w:rsid w:val="00590E01"/>
    <w:rPr>
      <w:rFonts w:ascii="Times New Roman" w:hAnsi="Times New Roman" w:cs="Times New Roman"/>
      <w:sz w:val="26"/>
      <w:szCs w:val="26"/>
    </w:rPr>
  </w:style>
  <w:style w:type="character" w:customStyle="1" w:styleId="Heading1Char1">
    <w:name w:val="Heading 1 Char1"/>
    <w:aliases w:val="Знак Char1"/>
    <w:locked/>
    <w:rsid w:val="00590E01"/>
    <w:rPr>
      <w:rFonts w:ascii="Times New Roman" w:hAnsi="Times New Roman" w:cs="Tahoma"/>
      <w:b/>
      <w:bCs/>
      <w:kern w:val="32"/>
      <w:sz w:val="32"/>
      <w:szCs w:val="32"/>
      <w:lang w:eastAsia="ru-RU"/>
    </w:rPr>
  </w:style>
  <w:style w:type="character" w:customStyle="1" w:styleId="news">
    <w:name w:val="news"/>
    <w:rsid w:val="00590E01"/>
    <w:rPr>
      <w:rFonts w:ascii="Times New Roman" w:hAnsi="Times New Roman" w:cs="Times New Roman"/>
    </w:rPr>
  </w:style>
  <w:style w:type="character" w:customStyle="1" w:styleId="hl">
    <w:name w:val="hl"/>
    <w:rsid w:val="00590E01"/>
    <w:rPr>
      <w:rFonts w:cs="Times New Roman"/>
    </w:rPr>
  </w:style>
  <w:style w:type="character" w:customStyle="1" w:styleId="DocumentMapChar">
    <w:name w:val="Document Map Char"/>
    <w:semiHidden/>
    <w:locked/>
    <w:rsid w:val="00590E01"/>
    <w:rPr>
      <w:rFonts w:ascii="Tahoma" w:hAnsi="Tahoma" w:cs="Tahoma"/>
      <w:lang w:val="ru-RU" w:eastAsia="ru-RU" w:bidi="ar-SA"/>
    </w:rPr>
  </w:style>
  <w:style w:type="character" w:customStyle="1" w:styleId="BodyText3Char">
    <w:name w:val="Body Text 3 Char"/>
    <w:aliases w:val="Знак5 Char"/>
    <w:locked/>
    <w:rsid w:val="00590E01"/>
    <w:rPr>
      <w:sz w:val="16"/>
      <w:szCs w:val="16"/>
      <w:lang w:val="ru-RU" w:eastAsia="ru-RU" w:bidi="ar-SA"/>
    </w:rPr>
  </w:style>
  <w:style w:type="character" w:customStyle="1" w:styleId="BalloonTextChar">
    <w:name w:val="Balloon Text Char"/>
    <w:locked/>
    <w:rsid w:val="00590E01"/>
    <w:rPr>
      <w:rFonts w:ascii="Tahoma" w:hAnsi="Tahoma" w:cs="Tahoma"/>
      <w:sz w:val="16"/>
      <w:szCs w:val="16"/>
      <w:lang w:val="ru-RU" w:eastAsia="ru-RU" w:bidi="ar-SA"/>
    </w:rPr>
  </w:style>
  <w:style w:type="character" w:customStyle="1" w:styleId="FontStyle145">
    <w:name w:val="Font Style145"/>
    <w:rsid w:val="00590E01"/>
    <w:rPr>
      <w:rFonts w:ascii="Times New Roman" w:hAnsi="Times New Roman" w:cs="Times New Roman"/>
      <w:color w:val="000000"/>
      <w:sz w:val="18"/>
      <w:szCs w:val="18"/>
    </w:rPr>
  </w:style>
  <w:style w:type="character" w:customStyle="1" w:styleId="FontStyle215">
    <w:name w:val="Font Style215"/>
    <w:rsid w:val="00590E01"/>
    <w:rPr>
      <w:rFonts w:ascii="Times New Roman" w:hAnsi="Times New Roman" w:cs="Times New Roman"/>
      <w:b/>
      <w:bCs/>
      <w:color w:val="000000"/>
      <w:sz w:val="18"/>
      <w:szCs w:val="18"/>
    </w:rPr>
  </w:style>
  <w:style w:type="character" w:customStyle="1" w:styleId="FontStyle153">
    <w:name w:val="Font Style153"/>
    <w:rsid w:val="00590E01"/>
    <w:rPr>
      <w:rFonts w:ascii="Times New Roman" w:hAnsi="Times New Roman" w:cs="Times New Roman"/>
      <w:i/>
      <w:iCs/>
      <w:color w:val="000000"/>
      <w:sz w:val="18"/>
      <w:szCs w:val="18"/>
    </w:rPr>
  </w:style>
  <w:style w:type="paragraph" w:customStyle="1" w:styleId="Style101">
    <w:name w:val="Style101"/>
    <w:basedOn w:val="a3"/>
    <w:rsid w:val="00590E01"/>
    <w:pPr>
      <w:widowControl w:val="0"/>
      <w:suppressAutoHyphens/>
      <w:autoSpaceDE w:val="0"/>
      <w:spacing w:line="240" w:lineRule="atLeast"/>
    </w:pPr>
    <w:rPr>
      <w:sz w:val="20"/>
      <w:szCs w:val="20"/>
      <w:lang w:eastAsia="ar-SA"/>
    </w:rPr>
  </w:style>
  <w:style w:type="character" w:customStyle="1" w:styleId="FontStyle173">
    <w:name w:val="Font Style173"/>
    <w:rsid w:val="00590E01"/>
    <w:rPr>
      <w:rFonts w:ascii="Times New Roman" w:hAnsi="Times New Roman" w:cs="Times New Roman"/>
      <w:i/>
      <w:iCs/>
      <w:color w:val="000000"/>
      <w:spacing w:val="20"/>
      <w:sz w:val="18"/>
      <w:szCs w:val="18"/>
    </w:rPr>
  </w:style>
  <w:style w:type="paragraph" w:customStyle="1" w:styleId="Style92">
    <w:name w:val="Style92"/>
    <w:basedOn w:val="a3"/>
    <w:rsid w:val="00590E01"/>
    <w:pPr>
      <w:widowControl w:val="0"/>
      <w:suppressAutoHyphens/>
      <w:autoSpaceDE w:val="0"/>
      <w:spacing w:line="240" w:lineRule="atLeast"/>
    </w:pPr>
    <w:rPr>
      <w:sz w:val="20"/>
      <w:szCs w:val="20"/>
      <w:lang w:eastAsia="ar-SA"/>
    </w:rPr>
  </w:style>
  <w:style w:type="paragraph" w:customStyle="1" w:styleId="Style87">
    <w:name w:val="Style87"/>
    <w:basedOn w:val="a3"/>
    <w:rsid w:val="00590E01"/>
    <w:pPr>
      <w:widowControl w:val="0"/>
      <w:suppressAutoHyphens/>
      <w:autoSpaceDE w:val="0"/>
      <w:spacing w:line="240" w:lineRule="atLeast"/>
    </w:pPr>
    <w:rPr>
      <w:sz w:val="20"/>
      <w:szCs w:val="20"/>
      <w:lang w:eastAsia="ar-SA"/>
    </w:rPr>
  </w:style>
  <w:style w:type="paragraph" w:customStyle="1" w:styleId="Style44">
    <w:name w:val="Style44"/>
    <w:basedOn w:val="a3"/>
    <w:rsid w:val="00590E01"/>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590E01"/>
    <w:rPr>
      <w:rFonts w:ascii="Arial" w:hAnsi="Arial" w:cs="Arial"/>
      <w:b/>
      <w:bCs/>
      <w:sz w:val="18"/>
      <w:szCs w:val="18"/>
    </w:rPr>
  </w:style>
  <w:style w:type="character" w:customStyle="1" w:styleId="FontStyle255">
    <w:name w:val="Font Style255"/>
    <w:rsid w:val="00590E01"/>
    <w:rPr>
      <w:rFonts w:ascii="Times New Roman" w:hAnsi="Times New Roman" w:cs="Times New Roman"/>
      <w:b/>
      <w:bCs/>
      <w:i/>
      <w:iCs/>
      <w:sz w:val="20"/>
      <w:szCs w:val="20"/>
    </w:rPr>
  </w:style>
  <w:style w:type="character" w:customStyle="1" w:styleId="FontStyle256">
    <w:name w:val="Font Style256"/>
    <w:rsid w:val="00590E01"/>
    <w:rPr>
      <w:rFonts w:ascii="Times New Roman" w:hAnsi="Times New Roman" w:cs="Times New Roman"/>
      <w:b/>
      <w:bCs/>
      <w:sz w:val="20"/>
      <w:szCs w:val="20"/>
    </w:rPr>
  </w:style>
  <w:style w:type="character" w:customStyle="1" w:styleId="FontStyle240">
    <w:name w:val="Font Style240"/>
    <w:rsid w:val="00590E01"/>
    <w:rPr>
      <w:rFonts w:ascii="Times New Roman" w:hAnsi="Times New Roman" w:cs="Times New Roman"/>
      <w:sz w:val="18"/>
      <w:szCs w:val="18"/>
    </w:rPr>
  </w:style>
  <w:style w:type="character" w:customStyle="1" w:styleId="FontStyle253">
    <w:name w:val="Font Style253"/>
    <w:rsid w:val="00590E01"/>
    <w:rPr>
      <w:rFonts w:ascii="Times New Roman" w:hAnsi="Times New Roman" w:cs="Times New Roman"/>
      <w:i/>
      <w:iCs/>
      <w:sz w:val="18"/>
      <w:szCs w:val="18"/>
    </w:rPr>
  </w:style>
  <w:style w:type="character" w:customStyle="1" w:styleId="FontStyle234">
    <w:name w:val="Font Style234"/>
    <w:rsid w:val="00590E01"/>
    <w:rPr>
      <w:rFonts w:ascii="Arial" w:hAnsi="Arial" w:cs="Arial"/>
      <w:b/>
      <w:bCs/>
      <w:sz w:val="16"/>
      <w:szCs w:val="16"/>
    </w:rPr>
  </w:style>
  <w:style w:type="paragraph" w:customStyle="1" w:styleId="Style55">
    <w:name w:val="Style55"/>
    <w:basedOn w:val="a3"/>
    <w:rsid w:val="00590E01"/>
    <w:pPr>
      <w:widowControl w:val="0"/>
      <w:autoSpaceDE w:val="0"/>
      <w:autoSpaceDN w:val="0"/>
      <w:adjustRightInd w:val="0"/>
    </w:pPr>
    <w:rPr>
      <w:rFonts w:ascii="Segoe UI" w:hAnsi="Segoe UI" w:cs="Segoe UI"/>
    </w:rPr>
  </w:style>
  <w:style w:type="paragraph" w:customStyle="1" w:styleId="Style69">
    <w:name w:val="Style69"/>
    <w:basedOn w:val="a3"/>
    <w:rsid w:val="00590E01"/>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590E01"/>
    <w:pPr>
      <w:widowControl w:val="0"/>
      <w:autoSpaceDE w:val="0"/>
      <w:autoSpaceDN w:val="0"/>
      <w:adjustRightInd w:val="0"/>
    </w:pPr>
    <w:rPr>
      <w:rFonts w:ascii="Segoe UI" w:hAnsi="Segoe UI" w:cs="Segoe UI"/>
    </w:rPr>
  </w:style>
  <w:style w:type="character" w:customStyle="1" w:styleId="FontStyle271">
    <w:name w:val="Font Style271"/>
    <w:rsid w:val="00590E01"/>
    <w:rPr>
      <w:rFonts w:ascii="Arial" w:hAnsi="Arial" w:cs="Arial"/>
      <w:b/>
      <w:bCs/>
      <w:spacing w:val="-10"/>
      <w:sz w:val="18"/>
      <w:szCs w:val="18"/>
    </w:rPr>
  </w:style>
  <w:style w:type="character" w:customStyle="1" w:styleId="FontStyle38">
    <w:name w:val="Font Style38"/>
    <w:rsid w:val="00590E01"/>
    <w:rPr>
      <w:rFonts w:ascii="Times New Roman" w:hAnsi="Times New Roman" w:cs="Times New Roman"/>
      <w:sz w:val="28"/>
      <w:szCs w:val="28"/>
    </w:rPr>
  </w:style>
  <w:style w:type="character" w:customStyle="1" w:styleId="FontStyle35">
    <w:name w:val="Font Style35"/>
    <w:rsid w:val="00590E01"/>
    <w:rPr>
      <w:rFonts w:ascii="Times New Roman" w:hAnsi="Times New Roman" w:cs="Times New Roman"/>
      <w:sz w:val="26"/>
      <w:szCs w:val="26"/>
    </w:rPr>
  </w:style>
  <w:style w:type="paragraph" w:customStyle="1" w:styleId="Style15">
    <w:name w:val="Style15"/>
    <w:basedOn w:val="a3"/>
    <w:rsid w:val="00590E01"/>
    <w:pPr>
      <w:widowControl w:val="0"/>
      <w:autoSpaceDE w:val="0"/>
      <w:autoSpaceDN w:val="0"/>
      <w:adjustRightInd w:val="0"/>
      <w:spacing w:line="482" w:lineRule="exact"/>
      <w:ind w:firstLine="701"/>
      <w:jc w:val="both"/>
    </w:pPr>
  </w:style>
  <w:style w:type="paragraph" w:customStyle="1" w:styleId="Style22">
    <w:name w:val="Style22"/>
    <w:basedOn w:val="a3"/>
    <w:rsid w:val="00590E01"/>
    <w:pPr>
      <w:widowControl w:val="0"/>
      <w:autoSpaceDE w:val="0"/>
      <w:autoSpaceDN w:val="0"/>
      <w:adjustRightInd w:val="0"/>
      <w:spacing w:line="274" w:lineRule="exact"/>
    </w:pPr>
  </w:style>
  <w:style w:type="character" w:customStyle="1" w:styleId="citation">
    <w:name w:val="citation"/>
    <w:rsid w:val="00590E01"/>
  </w:style>
  <w:style w:type="character" w:customStyle="1" w:styleId="xmlemitalic10">
    <w:name w:val="xmlemitalic1"/>
    <w:rsid w:val="00590E01"/>
  </w:style>
  <w:style w:type="paragraph" w:customStyle="1" w:styleId="nospacing">
    <w:name w:val="nospacing"/>
    <w:basedOn w:val="a3"/>
    <w:rsid w:val="00590E01"/>
    <w:pPr>
      <w:spacing w:before="100" w:beforeAutospacing="1" w:after="100" w:afterAutospacing="1"/>
    </w:pPr>
  </w:style>
  <w:style w:type="paragraph" w:customStyle="1" w:styleId="afffffff9">
    <w:name w:val="...... . ......."/>
    <w:basedOn w:val="Default"/>
    <w:next w:val="Default"/>
    <w:rsid w:val="00590E01"/>
    <w:rPr>
      <w:color w:val="auto"/>
    </w:rPr>
  </w:style>
  <w:style w:type="paragraph" w:customStyle="1" w:styleId="PrilogRazd">
    <w:name w:val="Prilog Razd"/>
    <w:rsid w:val="00590E01"/>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590E01"/>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590E01"/>
    <w:rPr>
      <w:rFonts w:ascii="Calibri" w:hAnsi="Calibri"/>
      <w:i/>
      <w:iCs/>
      <w:sz w:val="24"/>
      <w:szCs w:val="24"/>
      <w:lang w:val="ru-RU" w:eastAsia="en-US" w:bidi="ar-SA"/>
    </w:rPr>
  </w:style>
  <w:style w:type="character" w:customStyle="1" w:styleId="640">
    <w:name w:val="Знак Знак64"/>
    <w:locked/>
    <w:rsid w:val="00590E01"/>
    <w:rPr>
      <w:b/>
      <w:bCs/>
      <w:sz w:val="28"/>
      <w:szCs w:val="28"/>
      <w:lang w:val="ru-RU" w:eastAsia="ru-RU" w:bidi="ar-SA"/>
    </w:rPr>
  </w:style>
  <w:style w:type="character" w:customStyle="1" w:styleId="FontStyle133">
    <w:name w:val="Font Style133"/>
    <w:rsid w:val="00590E01"/>
    <w:rPr>
      <w:rFonts w:ascii="Times New Roman" w:hAnsi="Times New Roman" w:cs="Times New Roman"/>
      <w:i/>
      <w:iCs/>
      <w:sz w:val="18"/>
      <w:szCs w:val="18"/>
    </w:rPr>
  </w:style>
  <w:style w:type="character" w:customStyle="1" w:styleId="blk3">
    <w:name w:val="blk3"/>
    <w:rsid w:val="00590E01"/>
    <w:rPr>
      <w:vanish w:val="0"/>
    </w:rPr>
  </w:style>
  <w:style w:type="paragraph" w:customStyle="1" w:styleId="afffffffa">
    <w:name w:val="Словарная статья"/>
    <w:basedOn w:val="a3"/>
    <w:next w:val="a3"/>
    <w:rsid w:val="00590E01"/>
    <w:pPr>
      <w:autoSpaceDE w:val="0"/>
      <w:autoSpaceDN w:val="0"/>
      <w:adjustRightInd w:val="0"/>
      <w:ind w:left="170" w:right="118"/>
      <w:jc w:val="both"/>
    </w:pPr>
    <w:rPr>
      <w:rFonts w:ascii="Arial" w:hAnsi="Arial"/>
      <w:sz w:val="20"/>
      <w:szCs w:val="20"/>
    </w:rPr>
  </w:style>
  <w:style w:type="character" w:customStyle="1" w:styleId="FontStyle214">
    <w:name w:val="Font Style214"/>
    <w:rsid w:val="00590E01"/>
    <w:rPr>
      <w:rFonts w:ascii="Trebuchet MS" w:hAnsi="Trebuchet MS" w:cs="Trebuchet MS"/>
      <w:b/>
      <w:bCs/>
      <w:color w:val="000000"/>
      <w:sz w:val="22"/>
      <w:szCs w:val="22"/>
    </w:rPr>
  </w:style>
  <w:style w:type="character" w:customStyle="1" w:styleId="afffffffb">
    <w:name w:val="Цветовое выделение"/>
    <w:rsid w:val="00590E01"/>
    <w:rPr>
      <w:b/>
      <w:bCs/>
      <w:color w:val="000080"/>
      <w:sz w:val="22"/>
      <w:szCs w:val="22"/>
    </w:rPr>
  </w:style>
  <w:style w:type="character" w:customStyle="1" w:styleId="afffffffc">
    <w:name w:val="Гипертекстовая ссылка"/>
    <w:rsid w:val="00590E01"/>
    <w:rPr>
      <w:b/>
      <w:bCs/>
      <w:color w:val="008000"/>
      <w:sz w:val="22"/>
      <w:szCs w:val="22"/>
      <w:u w:val="single"/>
    </w:rPr>
  </w:style>
  <w:style w:type="paragraph" w:customStyle="1" w:styleId="Tst1">
    <w:name w:val="Tst1"/>
    <w:basedOn w:val="a3"/>
    <w:rsid w:val="00590E01"/>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590E01"/>
    <w:rPr>
      <w:sz w:val="24"/>
      <w:lang w:val="ru-RU" w:eastAsia="ru-RU" w:bidi="ar-SA"/>
    </w:rPr>
  </w:style>
  <w:style w:type="character" w:customStyle="1" w:styleId="FontStyle816">
    <w:name w:val="Font Style816"/>
    <w:rsid w:val="00590E01"/>
    <w:rPr>
      <w:rFonts w:ascii="Times New Roman" w:hAnsi="Times New Roman" w:cs="Times New Roman"/>
      <w:sz w:val="20"/>
      <w:szCs w:val="20"/>
    </w:rPr>
  </w:style>
  <w:style w:type="paragraph" w:customStyle="1" w:styleId="opredelenie">
    <w:name w:val="opredelenie"/>
    <w:basedOn w:val="a3"/>
    <w:rsid w:val="00590E01"/>
    <w:pPr>
      <w:spacing w:before="100" w:beforeAutospacing="1" w:after="100" w:afterAutospacing="1"/>
    </w:pPr>
  </w:style>
  <w:style w:type="paragraph" w:customStyle="1" w:styleId="afffffffd">
    <w:name w:val="НУМ"/>
    <w:basedOn w:val="afff3"/>
    <w:next w:val="afff3"/>
    <w:rsid w:val="00590E01"/>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590E01"/>
    <w:rPr>
      <w:rFonts w:ascii="Cambria" w:eastAsia="Times New Roman" w:hAnsi="Cambria" w:cs="Times New Roman" w:hint="default"/>
      <w:b/>
      <w:bCs/>
      <w:color w:val="4F81BD"/>
      <w:sz w:val="26"/>
      <w:szCs w:val="26"/>
    </w:rPr>
  </w:style>
  <w:style w:type="character" w:customStyle="1" w:styleId="280">
    <w:name w:val="Знак Знак28"/>
    <w:locked/>
    <w:rsid w:val="00590E01"/>
    <w:rPr>
      <w:b/>
      <w:bCs/>
      <w:lang w:val="ru-RU" w:eastAsia="ru-RU" w:bidi="ar-SA"/>
    </w:rPr>
  </w:style>
  <w:style w:type="paragraph" w:customStyle="1" w:styleId="afffffffe">
    <w:name w:val="ТЕМА"/>
    <w:basedOn w:val="a3"/>
    <w:rsid w:val="00590E01"/>
    <w:pPr>
      <w:spacing w:after="60" w:line="264" w:lineRule="auto"/>
      <w:jc w:val="both"/>
    </w:pPr>
    <w:rPr>
      <w:rFonts w:ascii="Arial" w:hAnsi="Arial"/>
      <w:b/>
      <w:sz w:val="30"/>
    </w:rPr>
  </w:style>
  <w:style w:type="character" w:customStyle="1" w:styleId="3f3">
    <w:name w:val="Гиперссылка3"/>
    <w:rsid w:val="00590E01"/>
    <w:rPr>
      <w:strike w:val="0"/>
      <w:dstrike w:val="0"/>
      <w:color w:val="2C437A"/>
      <w:u w:val="none"/>
    </w:rPr>
  </w:style>
  <w:style w:type="paragraph" w:customStyle="1" w:styleId="affffffff">
    <w:name w:val="Список М"/>
    <w:basedOn w:val="afff3"/>
    <w:rsid w:val="00590E01"/>
    <w:pPr>
      <w:spacing w:before="0" w:beforeAutospacing="0" w:after="0" w:afterAutospacing="0" w:line="288" w:lineRule="auto"/>
      <w:jc w:val="both"/>
    </w:pPr>
    <w:rPr>
      <w:sz w:val="30"/>
      <w:szCs w:val="30"/>
      <w:lang w:bidi="ar-SA"/>
    </w:rPr>
  </w:style>
  <w:style w:type="character" w:customStyle="1" w:styleId="FontStyle31">
    <w:name w:val="Font Style31"/>
    <w:rsid w:val="00590E01"/>
    <w:rPr>
      <w:rFonts w:ascii="Times New Roman" w:hAnsi="Times New Roman" w:cs="Times New Roman"/>
      <w:b/>
      <w:bCs/>
      <w:sz w:val="28"/>
      <w:szCs w:val="28"/>
    </w:rPr>
  </w:style>
  <w:style w:type="character" w:customStyle="1" w:styleId="480">
    <w:name w:val="Знак Знак48"/>
    <w:locked/>
    <w:rsid w:val="00590E01"/>
    <w:rPr>
      <w:b/>
      <w:bCs/>
      <w:sz w:val="27"/>
      <w:szCs w:val="27"/>
      <w:lang w:val="ru-RU" w:eastAsia="ru-RU" w:bidi="ar-SA"/>
    </w:rPr>
  </w:style>
  <w:style w:type="character" w:customStyle="1" w:styleId="511">
    <w:name w:val="Знак5 Знак Знак1"/>
    <w:locked/>
    <w:rsid w:val="00590E01"/>
    <w:rPr>
      <w:sz w:val="16"/>
      <w:szCs w:val="16"/>
      <w:lang w:val="ru-RU" w:eastAsia="ru-RU" w:bidi="ar-SA"/>
    </w:rPr>
  </w:style>
  <w:style w:type="table" w:customStyle="1" w:styleId="1ffff3">
    <w:name w:val="Сетка таблицы1"/>
    <w:basedOn w:val="a5"/>
    <w:rsid w:val="00590E01"/>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590E01"/>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590E01"/>
    <w:rPr>
      <w:b/>
      <w:bCs/>
      <w:sz w:val="28"/>
      <w:szCs w:val="28"/>
      <w:lang w:val="ru-RU" w:eastAsia="ru-RU" w:bidi="ar-SA"/>
    </w:rPr>
  </w:style>
  <w:style w:type="character" w:customStyle="1" w:styleId="hl1">
    <w:name w:val="hl1"/>
    <w:rsid w:val="00590E01"/>
    <w:rPr>
      <w:color w:val="4682B4"/>
    </w:rPr>
  </w:style>
  <w:style w:type="character" w:customStyle="1" w:styleId="font23">
    <w:name w:val="font23"/>
    <w:rsid w:val="00590E01"/>
  </w:style>
  <w:style w:type="character" w:customStyle="1" w:styleId="texttext1">
    <w:name w:val="texttext1"/>
    <w:rsid w:val="00590E01"/>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590E01"/>
    <w:rPr>
      <w:rFonts w:ascii="Times New Roman" w:hAnsi="Times New Roman" w:cs="Times New Roman" w:hint="default"/>
      <w:b/>
      <w:bCs/>
      <w:sz w:val="24"/>
      <w:szCs w:val="24"/>
    </w:rPr>
  </w:style>
  <w:style w:type="character" w:customStyle="1" w:styleId="authorabout1">
    <w:name w:val="authorabout1"/>
    <w:rsid w:val="00590E01"/>
    <w:rPr>
      <w:vanish w:val="0"/>
      <w:sz w:val="26"/>
      <w:szCs w:val="26"/>
    </w:rPr>
  </w:style>
  <w:style w:type="character" w:customStyle="1" w:styleId="authorabout">
    <w:name w:val="authorabout"/>
    <w:rsid w:val="00590E01"/>
    <w:rPr>
      <w:rFonts w:ascii="Times New Roman" w:hAnsi="Times New Roman" w:cs="Times New Roman" w:hint="default"/>
    </w:rPr>
  </w:style>
  <w:style w:type="character" w:customStyle="1" w:styleId="textbf">
    <w:name w:val="textbf"/>
    <w:rsid w:val="00590E01"/>
    <w:rPr>
      <w:rFonts w:cs="Times New Roman"/>
    </w:rPr>
  </w:style>
  <w:style w:type="character" w:customStyle="1" w:styleId="textit">
    <w:name w:val="textit"/>
    <w:rsid w:val="00590E01"/>
    <w:rPr>
      <w:rFonts w:cs="Times New Roman"/>
    </w:rPr>
  </w:style>
  <w:style w:type="character" w:customStyle="1" w:styleId="textdoc1">
    <w:name w:val="textdoc1"/>
    <w:rsid w:val="00590E01"/>
    <w:rPr>
      <w:rFonts w:cs="Times New Roman"/>
    </w:rPr>
  </w:style>
  <w:style w:type="paragraph" w:customStyle="1" w:styleId="textdoc">
    <w:name w:val="textdoc"/>
    <w:basedOn w:val="a3"/>
    <w:rsid w:val="00590E01"/>
    <w:pPr>
      <w:spacing w:before="100" w:beforeAutospacing="1" w:after="100" w:afterAutospacing="1"/>
    </w:pPr>
  </w:style>
  <w:style w:type="paragraph" w:customStyle="1" w:styleId="msonormalcxsplast">
    <w:name w:val="msonormalcxsplast"/>
    <w:basedOn w:val="a3"/>
    <w:rsid w:val="00590E01"/>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590E01"/>
    <w:pPr>
      <w:spacing w:before="100" w:beforeAutospacing="1" w:after="100" w:afterAutospacing="1"/>
    </w:pPr>
    <w:rPr>
      <w:rFonts w:ascii="Arial" w:hAnsi="Arial" w:cs="Arial"/>
      <w:color w:val="000000"/>
      <w:sz w:val="20"/>
      <w:szCs w:val="20"/>
    </w:rPr>
  </w:style>
  <w:style w:type="character" w:customStyle="1" w:styleId="FontStyle52">
    <w:name w:val="Font Style52"/>
    <w:rsid w:val="00590E01"/>
    <w:rPr>
      <w:rFonts w:ascii="Times New Roman" w:hAnsi="Times New Roman" w:cs="Times New Roman"/>
      <w:sz w:val="20"/>
      <w:szCs w:val="20"/>
    </w:rPr>
  </w:style>
  <w:style w:type="character" w:customStyle="1" w:styleId="t9">
    <w:name w:val="t9"/>
    <w:rsid w:val="00590E01"/>
  </w:style>
  <w:style w:type="character" w:customStyle="1" w:styleId="t10">
    <w:name w:val="t10"/>
    <w:rsid w:val="00590E01"/>
  </w:style>
  <w:style w:type="character" w:customStyle="1" w:styleId="snsep">
    <w:name w:val="snsep"/>
    <w:rsid w:val="00590E01"/>
  </w:style>
  <w:style w:type="character" w:customStyle="1" w:styleId="FontStyle56">
    <w:name w:val="Font Style56"/>
    <w:rsid w:val="00590E01"/>
    <w:rPr>
      <w:rFonts w:ascii="Times New Roman" w:hAnsi="Times New Roman" w:cs="Times New Roman"/>
      <w:sz w:val="22"/>
      <w:szCs w:val="22"/>
    </w:rPr>
  </w:style>
  <w:style w:type="paragraph" w:customStyle="1" w:styleId="normalrus">
    <w:name w:val="normalrus"/>
    <w:basedOn w:val="a3"/>
    <w:rsid w:val="00590E01"/>
    <w:pPr>
      <w:spacing w:before="100" w:beforeAutospacing="1" w:after="100" w:afterAutospacing="1"/>
    </w:pPr>
  </w:style>
  <w:style w:type="paragraph" w:customStyle="1" w:styleId="listnum">
    <w:name w:val="listnum"/>
    <w:basedOn w:val="a3"/>
    <w:rsid w:val="00590E01"/>
    <w:pPr>
      <w:spacing w:before="100" w:beforeAutospacing="1" w:after="100" w:afterAutospacing="1"/>
    </w:pPr>
  </w:style>
  <w:style w:type="character" w:customStyle="1" w:styleId="bold">
    <w:name w:val="bold"/>
    <w:rsid w:val="00590E01"/>
    <w:rPr>
      <w:rFonts w:cs="Times New Roman"/>
    </w:rPr>
  </w:style>
  <w:style w:type="character" w:customStyle="1" w:styleId="133">
    <w:name w:val="табл_заголовок_13 Знак"/>
    <w:link w:val="134"/>
    <w:locked/>
    <w:rsid w:val="00590E01"/>
    <w:rPr>
      <w:b/>
      <w:bCs/>
      <w:sz w:val="26"/>
      <w:lang w:eastAsia="ru-RU"/>
    </w:rPr>
  </w:style>
  <w:style w:type="paragraph" w:customStyle="1" w:styleId="134">
    <w:name w:val="табл_заголовок_13"/>
    <w:basedOn w:val="a3"/>
    <w:link w:val="133"/>
    <w:rsid w:val="00590E01"/>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590E01"/>
    <w:rPr>
      <w:rFonts w:ascii="Courier New" w:eastAsia="Calibri" w:hAnsi="Courier New"/>
      <w:sz w:val="20"/>
      <w:szCs w:val="20"/>
    </w:rPr>
  </w:style>
  <w:style w:type="paragraph" w:customStyle="1" w:styleId="a0cxspmiddle">
    <w:name w:val="a0cxspmiddle"/>
    <w:basedOn w:val="a3"/>
    <w:rsid w:val="00590E01"/>
    <w:pPr>
      <w:spacing w:before="100" w:beforeAutospacing="1" w:after="100" w:afterAutospacing="1"/>
    </w:pPr>
  </w:style>
  <w:style w:type="character" w:customStyle="1" w:styleId="wrc131">
    <w:name w:val="wrc131"/>
    <w:rsid w:val="00590E01"/>
    <w:rPr>
      <w:vanish/>
    </w:rPr>
  </w:style>
  <w:style w:type="character" w:customStyle="1" w:styleId="mw-editsection">
    <w:name w:val="mw-editsection"/>
    <w:rsid w:val="00590E01"/>
  </w:style>
  <w:style w:type="character" w:customStyle="1" w:styleId="num0">
    <w:name w:val="num0"/>
    <w:rsid w:val="00590E01"/>
  </w:style>
  <w:style w:type="paragraph" w:customStyle="1" w:styleId="c3">
    <w:name w:val="c3"/>
    <w:basedOn w:val="a3"/>
    <w:rsid w:val="00590E01"/>
    <w:pPr>
      <w:spacing w:before="100" w:beforeAutospacing="1" w:after="100" w:afterAutospacing="1"/>
    </w:pPr>
  </w:style>
  <w:style w:type="character" w:customStyle="1" w:styleId="c4">
    <w:name w:val="c4"/>
    <w:rsid w:val="00590E01"/>
  </w:style>
  <w:style w:type="paragraph" w:customStyle="1" w:styleId="HTML12">
    <w:name w:val="Стандартный HTML1"/>
    <w:basedOn w:val="a3"/>
    <w:rsid w:val="00590E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590E01"/>
    <w:rPr>
      <w:rFonts w:cs="Times New Roman"/>
    </w:rPr>
  </w:style>
  <w:style w:type="character" w:customStyle="1" w:styleId="BalloonTextChar1">
    <w:name w:val="Balloon Text Char1"/>
    <w:locked/>
    <w:rsid w:val="00590E01"/>
    <w:rPr>
      <w:rFonts w:cs="Times New Roman"/>
      <w:sz w:val="2"/>
    </w:rPr>
  </w:style>
  <w:style w:type="character" w:customStyle="1" w:styleId="highlight">
    <w:name w:val="highlight"/>
    <w:rsid w:val="00590E01"/>
    <w:rPr>
      <w:rFonts w:cs="Times New Roman"/>
    </w:rPr>
  </w:style>
  <w:style w:type="character" w:customStyle="1" w:styleId="style80">
    <w:name w:val="style8"/>
    <w:rsid w:val="00590E01"/>
    <w:rPr>
      <w:rFonts w:cs="Times New Roman"/>
    </w:rPr>
  </w:style>
  <w:style w:type="character" w:customStyle="1" w:styleId="b-serp-itemtextpassage">
    <w:name w:val="b-serp-item__text_passage"/>
    <w:rsid w:val="00590E01"/>
    <w:rPr>
      <w:rFonts w:cs="Times New Roman"/>
    </w:rPr>
  </w:style>
  <w:style w:type="character" w:customStyle="1" w:styleId="postbody">
    <w:name w:val="postbody"/>
    <w:rsid w:val="00590E01"/>
    <w:rPr>
      <w:rFonts w:cs="Times New Roman"/>
    </w:rPr>
  </w:style>
  <w:style w:type="paragraph" w:customStyle="1" w:styleId="ptx2">
    <w:name w:val="ptx2"/>
    <w:basedOn w:val="a3"/>
    <w:rsid w:val="00590E01"/>
    <w:pPr>
      <w:spacing w:before="100" w:beforeAutospacing="1" w:after="100" w:afterAutospacing="1"/>
    </w:pPr>
  </w:style>
  <w:style w:type="character" w:customStyle="1" w:styleId="512">
    <w:name w:val="Заголовок 5 Знак1"/>
    <w:locked/>
    <w:rsid w:val="00590E01"/>
    <w:rPr>
      <w:b/>
      <w:bCs/>
      <w:i/>
      <w:iCs/>
      <w:sz w:val="26"/>
      <w:szCs w:val="26"/>
    </w:rPr>
  </w:style>
  <w:style w:type="character" w:customStyle="1" w:styleId="affffffff0">
    <w:name w:val="Выделение жирным"/>
    <w:rsid w:val="00590E01"/>
    <w:rPr>
      <w:b/>
    </w:rPr>
  </w:style>
  <w:style w:type="character" w:customStyle="1" w:styleId="ListLabel1">
    <w:name w:val="ListLabel 1"/>
    <w:rsid w:val="00590E01"/>
    <w:rPr>
      <w:color w:val="000000"/>
      <w:spacing w:val="0"/>
      <w:position w:val="0"/>
      <w:sz w:val="20"/>
      <w:u w:val="none"/>
      <w:vertAlign w:val="baseline"/>
    </w:rPr>
  </w:style>
  <w:style w:type="character" w:customStyle="1" w:styleId="ListLabel2">
    <w:name w:val="ListLabel 2"/>
    <w:rsid w:val="00590E01"/>
  </w:style>
  <w:style w:type="character" w:customStyle="1" w:styleId="ListLabel3">
    <w:name w:val="ListLabel 3"/>
    <w:rsid w:val="00590E01"/>
    <w:rPr>
      <w:b/>
    </w:rPr>
  </w:style>
  <w:style w:type="character" w:customStyle="1" w:styleId="ListLabel4">
    <w:name w:val="ListLabel 4"/>
    <w:rsid w:val="00590E01"/>
  </w:style>
  <w:style w:type="character" w:customStyle="1" w:styleId="ListLabel5">
    <w:name w:val="ListLabel 5"/>
    <w:rsid w:val="00590E01"/>
    <w:rPr>
      <w:color w:val="00000A"/>
    </w:rPr>
  </w:style>
  <w:style w:type="character" w:customStyle="1" w:styleId="ListLabel6">
    <w:name w:val="ListLabel 6"/>
    <w:rsid w:val="00590E01"/>
    <w:rPr>
      <w:sz w:val="20"/>
    </w:rPr>
  </w:style>
  <w:style w:type="character" w:customStyle="1" w:styleId="2fe">
    <w:name w:val="Название Знак2"/>
    <w:locked/>
    <w:rsid w:val="00590E01"/>
    <w:rPr>
      <w:rFonts w:cs="Mangal"/>
      <w:i/>
      <w:iCs/>
      <w:color w:val="00000A"/>
      <w:sz w:val="24"/>
      <w:szCs w:val="24"/>
    </w:rPr>
  </w:style>
  <w:style w:type="character" w:customStyle="1" w:styleId="2ff">
    <w:name w:val="Схема документа Знак2"/>
    <w:locked/>
    <w:rsid w:val="00590E01"/>
    <w:rPr>
      <w:rFonts w:ascii="Tahoma" w:hAnsi="Tahoma" w:cs="Tahoma"/>
      <w:color w:val="00000A"/>
      <w:shd w:val="clear" w:color="auto" w:fill="000080"/>
    </w:rPr>
  </w:style>
  <w:style w:type="character" w:customStyle="1" w:styleId="322">
    <w:name w:val="Основной текст с отступом 3 Знак2"/>
    <w:semiHidden/>
    <w:locked/>
    <w:rsid w:val="00590E01"/>
    <w:rPr>
      <w:color w:val="00000A"/>
      <w:sz w:val="16"/>
      <w:szCs w:val="16"/>
      <w:lang w:val="ru-RU" w:eastAsia="ru-RU" w:bidi="ar-SA"/>
    </w:rPr>
  </w:style>
  <w:style w:type="character" w:customStyle="1" w:styleId="2ff0">
    <w:name w:val="Нижний колонтитул Знак2"/>
    <w:locked/>
    <w:rsid w:val="00590E01"/>
    <w:rPr>
      <w:sz w:val="24"/>
      <w:szCs w:val="24"/>
    </w:rPr>
  </w:style>
  <w:style w:type="character" w:customStyle="1" w:styleId="2ff1">
    <w:name w:val="Текст выноски Знак2"/>
    <w:locked/>
    <w:rsid w:val="00590E01"/>
    <w:rPr>
      <w:rFonts w:ascii="Tahoma" w:hAnsi="Tahoma"/>
      <w:color w:val="00000A"/>
      <w:sz w:val="16"/>
      <w:szCs w:val="16"/>
    </w:rPr>
  </w:style>
  <w:style w:type="character" w:customStyle="1" w:styleId="HTML20">
    <w:name w:val="Стандартный HTML Знак2"/>
    <w:locked/>
    <w:rsid w:val="00590E01"/>
    <w:rPr>
      <w:rFonts w:ascii="Courier New" w:hAnsi="Courier New" w:cs="Courier New"/>
      <w:color w:val="00000A"/>
    </w:rPr>
  </w:style>
  <w:style w:type="character" w:customStyle="1" w:styleId="226">
    <w:name w:val="Основной текст 2 Знак2"/>
    <w:locked/>
    <w:rsid w:val="00590E01"/>
    <w:rPr>
      <w:sz w:val="24"/>
      <w:szCs w:val="24"/>
    </w:rPr>
  </w:style>
  <w:style w:type="paragraph" w:customStyle="1" w:styleId="affffffff1">
    <w:name w:val="Заглавие"/>
    <w:basedOn w:val="afffffff4"/>
    <w:rsid w:val="00590E01"/>
    <w:pPr>
      <w:jc w:val="center"/>
    </w:pPr>
    <w:rPr>
      <w:sz w:val="20"/>
      <w:szCs w:val="20"/>
    </w:rPr>
  </w:style>
  <w:style w:type="table" w:customStyle="1" w:styleId="119">
    <w:name w:val="Сетка таблицы11"/>
    <w:basedOn w:val="a5"/>
    <w:rsid w:val="00590E0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590E01"/>
    <w:rPr>
      <w:b/>
      <w:bCs/>
      <w:sz w:val="22"/>
      <w:szCs w:val="22"/>
      <w:lang w:val="ru-RU" w:eastAsia="ru-RU" w:bidi="ar-SA"/>
    </w:rPr>
  </w:style>
  <w:style w:type="character" w:customStyle="1" w:styleId="420">
    <w:name w:val="Знак Знак42"/>
    <w:rsid w:val="00590E01"/>
    <w:rPr>
      <w:sz w:val="24"/>
      <w:szCs w:val="24"/>
      <w:lang w:val="ru-RU" w:eastAsia="ru-RU" w:bidi="ar-SA"/>
    </w:rPr>
  </w:style>
  <w:style w:type="character" w:customStyle="1" w:styleId="ft1834">
    <w:name w:val="ft1834"/>
    <w:rsid w:val="00590E01"/>
  </w:style>
  <w:style w:type="character" w:customStyle="1" w:styleId="ft1846">
    <w:name w:val="ft1846"/>
    <w:rsid w:val="00590E01"/>
  </w:style>
  <w:style w:type="character" w:customStyle="1" w:styleId="ft1850">
    <w:name w:val="ft1850"/>
    <w:rsid w:val="00590E01"/>
  </w:style>
  <w:style w:type="character" w:customStyle="1" w:styleId="ft1994">
    <w:name w:val="ft1994"/>
    <w:rsid w:val="00590E01"/>
  </w:style>
  <w:style w:type="character" w:customStyle="1" w:styleId="ft2006">
    <w:name w:val="ft2006"/>
    <w:rsid w:val="00590E01"/>
  </w:style>
  <w:style w:type="character" w:customStyle="1" w:styleId="ft2181">
    <w:name w:val="ft2181"/>
    <w:rsid w:val="00590E01"/>
  </w:style>
  <w:style w:type="character" w:customStyle="1" w:styleId="ft2193">
    <w:name w:val="ft2193"/>
    <w:rsid w:val="00590E01"/>
  </w:style>
  <w:style w:type="character" w:customStyle="1" w:styleId="ft2205">
    <w:name w:val="ft2205"/>
    <w:rsid w:val="00590E01"/>
  </w:style>
  <w:style w:type="character" w:customStyle="1" w:styleId="ft2213">
    <w:name w:val="ft2213"/>
    <w:rsid w:val="00590E01"/>
  </w:style>
  <w:style w:type="paragraph" w:customStyle="1" w:styleId="-10-11">
    <w:name w:val="А-10-11"/>
    <w:basedOn w:val="a3"/>
    <w:rsid w:val="00590E01"/>
    <w:pPr>
      <w:spacing w:line="233" w:lineRule="exact"/>
      <w:ind w:firstLine="397"/>
      <w:jc w:val="both"/>
    </w:pPr>
    <w:rPr>
      <w:sz w:val="20"/>
      <w:szCs w:val="20"/>
    </w:rPr>
  </w:style>
  <w:style w:type="paragraph" w:customStyle="1" w:styleId="Lang">
    <w:name w:val="Lang"/>
    <w:basedOn w:val="a3"/>
    <w:rsid w:val="00590E01"/>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590E01"/>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590E01"/>
    <w:pPr>
      <w:suppressAutoHyphens/>
      <w:jc w:val="center"/>
    </w:pPr>
    <w:rPr>
      <w:sz w:val="26"/>
      <w:lang w:eastAsia="ar-SA"/>
    </w:rPr>
  </w:style>
  <w:style w:type="paragraph" w:customStyle="1" w:styleId="2ff2">
    <w:name w:val="Заголовок_2"/>
    <w:basedOn w:val="a3"/>
    <w:rsid w:val="00590E01"/>
    <w:pPr>
      <w:spacing w:line="360" w:lineRule="auto"/>
      <w:jc w:val="both"/>
    </w:pPr>
    <w:rPr>
      <w:rFonts w:ascii="Arial" w:hAnsi="Arial"/>
      <w:b/>
      <w:i/>
      <w:sz w:val="28"/>
      <w:szCs w:val="20"/>
    </w:rPr>
  </w:style>
  <w:style w:type="paragraph" w:customStyle="1" w:styleId="affffffff2">
    <w:name w:val="Абзац_СУБД"/>
    <w:basedOn w:val="a3"/>
    <w:rsid w:val="00590E01"/>
    <w:pPr>
      <w:spacing w:line="360" w:lineRule="auto"/>
      <w:ind w:firstLine="720"/>
      <w:jc w:val="both"/>
    </w:pPr>
    <w:rPr>
      <w:rFonts w:ascii="Arial" w:hAnsi="Arial"/>
      <w:sz w:val="28"/>
      <w:szCs w:val="20"/>
    </w:rPr>
  </w:style>
  <w:style w:type="character" w:customStyle="1" w:styleId="f1">
    <w:name w:val="f1"/>
    <w:rsid w:val="00590E01"/>
    <w:rPr>
      <w:rFonts w:cs="Times New Roman"/>
    </w:rPr>
  </w:style>
  <w:style w:type="paragraph" w:customStyle="1" w:styleId="075">
    <w:name w:val="Стиль Нумерованный список + сверху: (одинарная Авто  075 пт лини..."/>
    <w:basedOn w:val="a2"/>
    <w:rsid w:val="00590E01"/>
    <w:pPr>
      <w:numPr>
        <w:numId w:val="0"/>
      </w:numPr>
      <w:tabs>
        <w:tab w:val="left" w:pos="720"/>
        <w:tab w:val="left" w:pos="1354"/>
      </w:tabs>
      <w:ind w:left="360" w:hanging="360"/>
    </w:pPr>
    <w:rPr>
      <w:sz w:val="24"/>
      <w:lang w:eastAsia="ru-RU"/>
    </w:rPr>
  </w:style>
  <w:style w:type="paragraph" w:customStyle="1" w:styleId="4a">
    <w:name w:val="Обычный4"/>
    <w:rsid w:val="00590E01"/>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590E01"/>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590E01"/>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590E01"/>
  </w:style>
  <w:style w:type="character" w:customStyle="1" w:styleId="ft776">
    <w:name w:val="ft776"/>
    <w:rsid w:val="00590E01"/>
  </w:style>
  <w:style w:type="character" w:customStyle="1" w:styleId="ft431">
    <w:name w:val="ft431"/>
    <w:rsid w:val="00590E01"/>
  </w:style>
  <w:style w:type="character" w:customStyle="1" w:styleId="ft793">
    <w:name w:val="ft793"/>
    <w:rsid w:val="00590E01"/>
  </w:style>
  <w:style w:type="character" w:customStyle="1" w:styleId="ft802">
    <w:name w:val="ft802"/>
    <w:rsid w:val="00590E01"/>
  </w:style>
  <w:style w:type="character" w:customStyle="1" w:styleId="ft890">
    <w:name w:val="ft890"/>
    <w:rsid w:val="00590E01"/>
  </w:style>
  <w:style w:type="character" w:customStyle="1" w:styleId="ft904">
    <w:name w:val="ft904"/>
    <w:rsid w:val="00590E01"/>
  </w:style>
  <w:style w:type="character" w:customStyle="1" w:styleId="ft914">
    <w:name w:val="ft914"/>
    <w:rsid w:val="00590E01"/>
  </w:style>
  <w:style w:type="character" w:customStyle="1" w:styleId="HTMLPreformattedChar">
    <w:name w:val="HTML Preformatted Char"/>
    <w:locked/>
    <w:rsid w:val="00590E01"/>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590E01"/>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590E01"/>
    <w:pPr>
      <w:keepNext/>
      <w:outlineLvl w:val="2"/>
    </w:pPr>
    <w:rPr>
      <w:rFonts w:eastAsia="Calibri"/>
      <w:szCs w:val="20"/>
    </w:rPr>
  </w:style>
  <w:style w:type="character" w:customStyle="1" w:styleId="review-h52">
    <w:name w:val="review-h52"/>
    <w:rsid w:val="00590E01"/>
    <w:rPr>
      <w:rFonts w:cs="Times New Roman"/>
      <w:b/>
      <w:bCs/>
      <w:color w:val="004080"/>
      <w:sz w:val="18"/>
      <w:szCs w:val="18"/>
      <w:u w:val="none"/>
    </w:rPr>
  </w:style>
  <w:style w:type="character" w:customStyle="1" w:styleId="BodyText2Char">
    <w:name w:val="Body Text 2 Char"/>
    <w:locked/>
    <w:rsid w:val="00590E01"/>
    <w:rPr>
      <w:rFonts w:ascii="Calibri" w:hAnsi="Calibri"/>
      <w:sz w:val="22"/>
      <w:szCs w:val="22"/>
      <w:lang w:val="ru-RU" w:eastAsia="ru-RU" w:bidi="ar-SA"/>
    </w:rPr>
  </w:style>
  <w:style w:type="paragraph" w:customStyle="1" w:styleId="1TimesNewRoman12">
    <w:name w:val="Стиль Загол. 1 ур. + Times New Roman 12 пт"/>
    <w:basedOn w:val="a3"/>
    <w:rsid w:val="00590E01"/>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590E01"/>
    <w:rPr>
      <w:sz w:val="24"/>
      <w:szCs w:val="24"/>
      <w:lang w:val="ru-RU" w:eastAsia="ru-RU" w:bidi="ar-SA"/>
    </w:rPr>
  </w:style>
  <w:style w:type="character" w:customStyle="1" w:styleId="BodyText2Char1">
    <w:name w:val="Body Text 2 Char1"/>
    <w:semiHidden/>
    <w:locked/>
    <w:rsid w:val="00590E01"/>
    <w:rPr>
      <w:rFonts w:ascii="Calibri" w:hAnsi="Calibri"/>
      <w:lang w:val="ru-RU" w:eastAsia="ru-RU" w:bidi="ar-SA"/>
    </w:rPr>
  </w:style>
  <w:style w:type="paragraph" w:customStyle="1" w:styleId="affffffff3">
    <w:name w:val="НаКурсач"/>
    <w:basedOn w:val="a3"/>
    <w:rsid w:val="00590E01"/>
    <w:pPr>
      <w:spacing w:line="312" w:lineRule="auto"/>
      <w:jc w:val="both"/>
    </w:pPr>
    <w:rPr>
      <w:sz w:val="28"/>
    </w:rPr>
  </w:style>
  <w:style w:type="character" w:customStyle="1" w:styleId="Heading8Char">
    <w:name w:val="Heading 8 Char"/>
    <w:semiHidden/>
    <w:locked/>
    <w:rsid w:val="00590E01"/>
    <w:rPr>
      <w:rFonts w:ascii="Cambria" w:hAnsi="Cambria"/>
      <w:color w:val="404040"/>
      <w:lang w:val="ru-RU" w:eastAsia="ru-RU" w:bidi="ar-SA"/>
    </w:rPr>
  </w:style>
  <w:style w:type="character" w:customStyle="1" w:styleId="a10">
    <w:name w:val="a1"/>
    <w:rsid w:val="00590E01"/>
    <w:rPr>
      <w:rFonts w:cs="Times New Roman"/>
    </w:rPr>
  </w:style>
  <w:style w:type="character" w:customStyle="1" w:styleId="94">
    <w:name w:val="Знак Знак9"/>
    <w:locked/>
    <w:rsid w:val="00590E01"/>
    <w:rPr>
      <w:sz w:val="16"/>
      <w:szCs w:val="16"/>
      <w:lang w:val="ru-RU" w:eastAsia="ar-SA" w:bidi="ar-SA"/>
    </w:rPr>
  </w:style>
  <w:style w:type="character" w:customStyle="1" w:styleId="136">
    <w:name w:val="Знак Знак13"/>
    <w:locked/>
    <w:rsid w:val="00590E01"/>
    <w:rPr>
      <w:b/>
      <w:bCs/>
      <w:sz w:val="27"/>
      <w:szCs w:val="27"/>
      <w:lang w:val="ru-RU" w:eastAsia="ru-RU" w:bidi="ar-SA"/>
    </w:rPr>
  </w:style>
  <w:style w:type="character" w:customStyle="1" w:styleId="1ffff5">
    <w:name w:val="Сильное выделение1"/>
    <w:rsid w:val="00590E01"/>
    <w:rPr>
      <w:b/>
    </w:rPr>
  </w:style>
  <w:style w:type="paragraph" w:customStyle="1" w:styleId="HTML13">
    <w:name w:val="Стандартный HTML1"/>
    <w:basedOn w:val="a3"/>
    <w:rsid w:val="00590E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590E01"/>
    <w:rPr>
      <w:rFonts w:ascii="Arial" w:hAnsi="Arial" w:cs="Arial"/>
      <w:b/>
      <w:bCs/>
      <w:kern w:val="32"/>
      <w:sz w:val="32"/>
      <w:szCs w:val="32"/>
    </w:rPr>
  </w:style>
  <w:style w:type="character" w:customStyle="1" w:styleId="31a">
    <w:name w:val="Знак Знак31"/>
    <w:rsid w:val="00590E01"/>
    <w:rPr>
      <w:rFonts w:ascii="Arial" w:hAnsi="Arial" w:cs="Arial"/>
      <w:b/>
      <w:bCs/>
      <w:sz w:val="26"/>
      <w:szCs w:val="26"/>
    </w:rPr>
  </w:style>
  <w:style w:type="character" w:customStyle="1" w:styleId="227">
    <w:name w:val="Знак Знак22"/>
    <w:rsid w:val="00590E01"/>
    <w:rPr>
      <w:sz w:val="24"/>
      <w:szCs w:val="24"/>
    </w:rPr>
  </w:style>
  <w:style w:type="character" w:customStyle="1" w:styleId="300">
    <w:name w:val="Знак Знак30"/>
    <w:rsid w:val="00590E01"/>
    <w:rPr>
      <w:b/>
      <w:bCs/>
      <w:sz w:val="28"/>
      <w:szCs w:val="28"/>
    </w:rPr>
  </w:style>
  <w:style w:type="character" w:customStyle="1" w:styleId="262">
    <w:name w:val="Знак Знак26"/>
    <w:rsid w:val="00590E01"/>
    <w:rPr>
      <w:rFonts w:ascii="Calibri" w:hAnsi="Calibri"/>
      <w:i/>
      <w:iCs/>
      <w:sz w:val="24"/>
      <w:szCs w:val="24"/>
      <w:lang w:eastAsia="en-US"/>
    </w:rPr>
  </w:style>
  <w:style w:type="character" w:customStyle="1" w:styleId="200">
    <w:name w:val="Знак Знак20"/>
    <w:rsid w:val="00590E01"/>
    <w:rPr>
      <w:sz w:val="16"/>
      <w:szCs w:val="16"/>
    </w:rPr>
  </w:style>
  <w:style w:type="character" w:customStyle="1" w:styleId="190">
    <w:name w:val="Знак Знак19"/>
    <w:rsid w:val="00590E01"/>
    <w:rPr>
      <w:sz w:val="16"/>
      <w:szCs w:val="16"/>
    </w:rPr>
  </w:style>
  <w:style w:type="character" w:customStyle="1" w:styleId="250">
    <w:name w:val="Знак Знак25"/>
    <w:rsid w:val="00590E01"/>
    <w:rPr>
      <w:sz w:val="24"/>
    </w:rPr>
  </w:style>
  <w:style w:type="paragraph" w:customStyle="1" w:styleId="324">
    <w:name w:val="Основной текст 32"/>
    <w:basedOn w:val="a3"/>
    <w:rsid w:val="00590E01"/>
    <w:pPr>
      <w:overflowPunct w:val="0"/>
      <w:autoSpaceDE w:val="0"/>
      <w:autoSpaceDN w:val="0"/>
      <w:adjustRightInd w:val="0"/>
      <w:jc w:val="center"/>
      <w:textAlignment w:val="baseline"/>
    </w:pPr>
    <w:rPr>
      <w:b/>
      <w:sz w:val="32"/>
      <w:szCs w:val="20"/>
    </w:rPr>
  </w:style>
  <w:style w:type="character" w:customStyle="1" w:styleId="82">
    <w:name w:val="Знак Знак8"/>
    <w:rsid w:val="00590E01"/>
    <w:rPr>
      <w:rFonts w:ascii="Arial" w:hAnsi="Arial" w:cs="Arial"/>
      <w:b/>
      <w:bCs/>
      <w:i/>
      <w:iCs/>
      <w:sz w:val="28"/>
      <w:szCs w:val="28"/>
      <w:lang w:val="ru-RU" w:eastAsia="en-US" w:bidi="ar-SA"/>
    </w:rPr>
  </w:style>
  <w:style w:type="character" w:customStyle="1" w:styleId="field-content">
    <w:name w:val="field-content"/>
    <w:rsid w:val="00590E01"/>
  </w:style>
  <w:style w:type="character" w:customStyle="1" w:styleId="reference-text">
    <w:name w:val="reference-text"/>
    <w:rsid w:val="00590E01"/>
  </w:style>
  <w:style w:type="paragraph" w:customStyle="1" w:styleId="snip1">
    <w:name w:val="snip1"/>
    <w:basedOn w:val="a3"/>
    <w:rsid w:val="00590E01"/>
    <w:pPr>
      <w:spacing w:before="49" w:line="300" w:lineRule="atLeast"/>
    </w:pPr>
    <w:rPr>
      <w:color w:val="000000"/>
    </w:rPr>
  </w:style>
  <w:style w:type="paragraph" w:customStyle="1" w:styleId="Style74">
    <w:name w:val="Style74"/>
    <w:basedOn w:val="a3"/>
    <w:rsid w:val="00590E01"/>
    <w:pPr>
      <w:widowControl w:val="0"/>
      <w:autoSpaceDE w:val="0"/>
      <w:autoSpaceDN w:val="0"/>
      <w:adjustRightInd w:val="0"/>
      <w:spacing w:line="274" w:lineRule="exact"/>
      <w:ind w:firstLine="293"/>
      <w:jc w:val="both"/>
    </w:pPr>
  </w:style>
  <w:style w:type="character" w:customStyle="1" w:styleId="513">
    <w:name w:val="Знак Знак51"/>
    <w:locked/>
    <w:rsid w:val="00590E01"/>
    <w:rPr>
      <w:b/>
      <w:caps/>
      <w:sz w:val="24"/>
      <w:szCs w:val="24"/>
      <w:lang w:val="ru-RU" w:eastAsia="ru-RU" w:bidi="ar-SA"/>
    </w:rPr>
  </w:style>
  <w:style w:type="paragraph" w:customStyle="1" w:styleId="affffffff4">
    <w:name w:val="Основной текст с отступо"/>
    <w:basedOn w:val="a3"/>
    <w:rsid w:val="00590E01"/>
    <w:pPr>
      <w:ind w:left="-340" w:firstLine="720"/>
    </w:pPr>
    <w:rPr>
      <w:sz w:val="36"/>
      <w:szCs w:val="20"/>
    </w:rPr>
  </w:style>
  <w:style w:type="paragraph" w:customStyle="1" w:styleId="Standard">
    <w:name w:val="Standard"/>
    <w:rsid w:val="00590E01"/>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590E01"/>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590E01"/>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590E01"/>
    <w:rPr>
      <w:rFonts w:ascii="Sylfaen" w:hAnsi="Sylfaen" w:cs="Sylfaen"/>
      <w:sz w:val="19"/>
      <w:szCs w:val="19"/>
      <w:u w:val="none"/>
    </w:rPr>
  </w:style>
  <w:style w:type="character" w:customStyle="1" w:styleId="520">
    <w:name w:val="Знак Знак52"/>
    <w:rsid w:val="00590E01"/>
    <w:rPr>
      <w:rFonts w:ascii="Arial" w:eastAsia="Times New Roman" w:hAnsi="Arial" w:cs="Arial"/>
      <w:b/>
      <w:bCs/>
      <w:i/>
      <w:iCs/>
      <w:sz w:val="28"/>
      <w:szCs w:val="28"/>
    </w:rPr>
  </w:style>
  <w:style w:type="paragraph" w:customStyle="1" w:styleId="a3cxspmiddle">
    <w:name w:val="a3cxspmiddle"/>
    <w:basedOn w:val="a3"/>
    <w:rsid w:val="00590E01"/>
    <w:pPr>
      <w:spacing w:before="100" w:beforeAutospacing="1" w:after="100" w:afterAutospacing="1"/>
    </w:pPr>
    <w:rPr>
      <w:color w:val="000000"/>
    </w:rPr>
  </w:style>
  <w:style w:type="paragraph" w:customStyle="1" w:styleId="a3cxsplast">
    <w:name w:val="a3cxsplast"/>
    <w:basedOn w:val="a3"/>
    <w:rsid w:val="00590E01"/>
    <w:pPr>
      <w:spacing w:before="100" w:beforeAutospacing="1" w:after="100" w:afterAutospacing="1"/>
    </w:pPr>
    <w:rPr>
      <w:color w:val="000000"/>
    </w:rPr>
  </w:style>
  <w:style w:type="character" w:customStyle="1" w:styleId="ft1786">
    <w:name w:val="ft1786"/>
    <w:uiPriority w:val="99"/>
    <w:rsid w:val="00590E01"/>
  </w:style>
  <w:style w:type="character" w:customStyle="1" w:styleId="c16">
    <w:name w:val="c16"/>
    <w:rsid w:val="00590E01"/>
  </w:style>
  <w:style w:type="character" w:customStyle="1" w:styleId="BodyTextChar1">
    <w:name w:val="Body Text Char1"/>
    <w:aliases w:val="Знак1 Char"/>
    <w:locked/>
    <w:rsid w:val="00590E01"/>
    <w:rPr>
      <w:sz w:val="24"/>
      <w:lang w:val="ru-RU" w:eastAsia="ru-RU"/>
    </w:rPr>
  </w:style>
  <w:style w:type="character" w:customStyle="1" w:styleId="font7">
    <w:name w:val="font7"/>
    <w:rsid w:val="00590E01"/>
  </w:style>
  <w:style w:type="paragraph" w:customStyle="1" w:styleId="affffffff5">
    <w:name w:val="Знак Знак Знак Знак Знак Знак Знак Знак Знак Знак"/>
    <w:basedOn w:val="a3"/>
    <w:rsid w:val="00590E01"/>
    <w:pPr>
      <w:spacing w:after="160" w:line="240" w:lineRule="exact"/>
    </w:pPr>
    <w:rPr>
      <w:rFonts w:ascii="Verdana" w:hAnsi="Verdana" w:cs="Verdana"/>
      <w:sz w:val="20"/>
      <w:szCs w:val="20"/>
      <w:lang w:val="en-US" w:eastAsia="en-US"/>
    </w:rPr>
  </w:style>
  <w:style w:type="character" w:customStyle="1" w:styleId="FontStyle79">
    <w:name w:val="Font Style79"/>
    <w:rsid w:val="00590E01"/>
    <w:rPr>
      <w:rFonts w:ascii="Times New Roman" w:hAnsi="Times New Roman" w:cs="Times New Roman"/>
      <w:sz w:val="16"/>
      <w:szCs w:val="16"/>
    </w:rPr>
  </w:style>
  <w:style w:type="character" w:customStyle="1" w:styleId="FontStyle57">
    <w:name w:val="Font Style57"/>
    <w:rsid w:val="00590E01"/>
    <w:rPr>
      <w:rFonts w:ascii="Times New Roman" w:hAnsi="Times New Roman" w:cs="Times New Roman"/>
      <w:b/>
      <w:bCs/>
      <w:sz w:val="16"/>
      <w:szCs w:val="16"/>
    </w:rPr>
  </w:style>
  <w:style w:type="character" w:customStyle="1" w:styleId="FontStyle32">
    <w:name w:val="Font Style32"/>
    <w:rsid w:val="00590E01"/>
    <w:rPr>
      <w:rFonts w:ascii="Times New Roman" w:hAnsi="Times New Roman" w:cs="Times New Roman"/>
      <w:i/>
      <w:iCs/>
      <w:sz w:val="26"/>
      <w:szCs w:val="26"/>
    </w:rPr>
  </w:style>
  <w:style w:type="paragraph" w:customStyle="1" w:styleId="iditems">
    <w:name w:val="iditems"/>
    <w:basedOn w:val="a3"/>
    <w:rsid w:val="00590E01"/>
    <w:pPr>
      <w:spacing w:before="75" w:after="150"/>
    </w:pPr>
  </w:style>
  <w:style w:type="character" w:customStyle="1" w:styleId="pseudo-href5">
    <w:name w:val="pseudo-href5"/>
    <w:rsid w:val="00590E01"/>
  </w:style>
  <w:style w:type="character" w:customStyle="1" w:styleId="title1">
    <w:name w:val="title1"/>
    <w:rsid w:val="00590E01"/>
    <w:rPr>
      <w:rFonts w:ascii="Verdana" w:hAnsi="Verdana" w:hint="default"/>
      <w:color w:val="301007"/>
      <w:sz w:val="30"/>
      <w:szCs w:val="30"/>
    </w:rPr>
  </w:style>
  <w:style w:type="paragraph" w:customStyle="1" w:styleId="325">
    <w:name w:val="Заголовок 32"/>
    <w:basedOn w:val="a3"/>
    <w:next w:val="a3"/>
    <w:rsid w:val="00590E01"/>
    <w:pPr>
      <w:keepNext/>
      <w:snapToGrid w:val="0"/>
      <w:spacing w:before="240" w:after="60"/>
    </w:pPr>
    <w:rPr>
      <w:rFonts w:ascii="Arial" w:hAnsi="Arial"/>
      <w:szCs w:val="20"/>
    </w:rPr>
  </w:style>
  <w:style w:type="character" w:customStyle="1" w:styleId="2ff3">
    <w:name w:val="Заголовок 2 Знак Знак Знак"/>
    <w:rsid w:val="00590E01"/>
    <w:rPr>
      <w:rFonts w:ascii="Arial" w:hAnsi="Arial" w:cs="Arial"/>
      <w:b/>
      <w:bCs/>
      <w:i/>
      <w:iCs/>
      <w:sz w:val="28"/>
      <w:szCs w:val="28"/>
      <w:lang w:val="en-US" w:eastAsia="en-US" w:bidi="ar-SA"/>
    </w:rPr>
  </w:style>
  <w:style w:type="character" w:customStyle="1" w:styleId="ft21391">
    <w:name w:val="ft21391"/>
    <w:rsid w:val="00590E01"/>
    <w:rPr>
      <w:rFonts w:ascii="Times" w:hAnsi="Times" w:hint="default"/>
      <w:color w:val="000000"/>
      <w:spacing w:val="13"/>
      <w:sz w:val="24"/>
      <w:szCs w:val="24"/>
    </w:rPr>
  </w:style>
  <w:style w:type="character" w:customStyle="1" w:styleId="ft21791">
    <w:name w:val="ft21791"/>
    <w:rsid w:val="00590E01"/>
    <w:rPr>
      <w:rFonts w:ascii="Times" w:hAnsi="Times" w:hint="default"/>
      <w:color w:val="000000"/>
      <w:spacing w:val="13"/>
      <w:sz w:val="24"/>
      <w:szCs w:val="24"/>
    </w:rPr>
  </w:style>
  <w:style w:type="character" w:customStyle="1" w:styleId="ft23581">
    <w:name w:val="ft23581"/>
    <w:rsid w:val="00590E01"/>
    <w:rPr>
      <w:rFonts w:ascii="Times" w:hAnsi="Times" w:hint="default"/>
      <w:color w:val="000000"/>
      <w:spacing w:val="13"/>
      <w:sz w:val="24"/>
      <w:szCs w:val="24"/>
    </w:rPr>
  </w:style>
  <w:style w:type="character" w:customStyle="1" w:styleId="ft22941">
    <w:name w:val="ft22941"/>
    <w:rsid w:val="00590E01"/>
    <w:rPr>
      <w:rFonts w:ascii="Times" w:hAnsi="Times" w:hint="default"/>
      <w:color w:val="000000"/>
      <w:spacing w:val="13"/>
      <w:sz w:val="24"/>
      <w:szCs w:val="24"/>
    </w:rPr>
  </w:style>
  <w:style w:type="character" w:customStyle="1" w:styleId="garantcommenttitle1">
    <w:name w:val="garantcommenttitle1"/>
    <w:rsid w:val="00590E01"/>
    <w:rPr>
      <w:sz w:val="22"/>
      <w:szCs w:val="22"/>
    </w:rPr>
  </w:style>
  <w:style w:type="paragraph" w:customStyle="1" w:styleId="affffffff6">
    <w:name w:val="Текст диссертации"/>
    <w:basedOn w:val="a3"/>
    <w:rsid w:val="00590E01"/>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590E01"/>
    <w:rPr>
      <w:rFonts w:ascii="Times New Roman" w:hAnsi="Times New Roman"/>
      <w:b/>
      <w:i/>
      <w:spacing w:val="0"/>
      <w:sz w:val="23"/>
    </w:rPr>
  </w:style>
  <w:style w:type="paragraph" w:customStyle="1" w:styleId="src">
    <w:name w:val="src"/>
    <w:basedOn w:val="a3"/>
    <w:rsid w:val="00590E01"/>
    <w:pPr>
      <w:spacing w:after="225"/>
    </w:pPr>
    <w:rPr>
      <w:i/>
      <w:iCs/>
      <w:color w:val="939756"/>
      <w:sz w:val="17"/>
      <w:szCs w:val="17"/>
    </w:rPr>
  </w:style>
  <w:style w:type="paragraph" w:customStyle="1" w:styleId="3f4">
    <w:name w:val="Обычный3"/>
    <w:rsid w:val="00590E01"/>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590E01"/>
    <w:pPr>
      <w:widowControl w:val="0"/>
      <w:autoSpaceDE w:val="0"/>
      <w:autoSpaceDN w:val="0"/>
      <w:adjustRightInd w:val="0"/>
      <w:spacing w:line="317" w:lineRule="exact"/>
      <w:ind w:firstLine="355"/>
      <w:jc w:val="both"/>
    </w:pPr>
  </w:style>
  <w:style w:type="character" w:customStyle="1" w:styleId="FontStyle924">
    <w:name w:val="Font Style924"/>
    <w:rsid w:val="00590E01"/>
    <w:rPr>
      <w:rFonts w:ascii="Times New Roman" w:hAnsi="Times New Roman" w:cs="Times New Roman"/>
      <w:b/>
      <w:bCs/>
      <w:i/>
      <w:iCs/>
      <w:sz w:val="12"/>
      <w:szCs w:val="12"/>
    </w:rPr>
  </w:style>
  <w:style w:type="paragraph" w:customStyle="1" w:styleId="Style451">
    <w:name w:val="Style451"/>
    <w:basedOn w:val="a3"/>
    <w:rsid w:val="00590E01"/>
    <w:pPr>
      <w:widowControl w:val="0"/>
      <w:autoSpaceDE w:val="0"/>
      <w:autoSpaceDN w:val="0"/>
      <w:adjustRightInd w:val="0"/>
    </w:pPr>
  </w:style>
  <w:style w:type="character" w:customStyle="1" w:styleId="FontStyle818">
    <w:name w:val="Font Style818"/>
    <w:rsid w:val="00590E01"/>
    <w:rPr>
      <w:rFonts w:ascii="Times New Roman" w:hAnsi="Times New Roman" w:cs="Times New Roman"/>
      <w:b/>
      <w:bCs/>
      <w:sz w:val="16"/>
      <w:szCs w:val="16"/>
    </w:rPr>
  </w:style>
  <w:style w:type="character" w:customStyle="1" w:styleId="FontStyle998">
    <w:name w:val="Font Style998"/>
    <w:rsid w:val="00590E01"/>
    <w:rPr>
      <w:rFonts w:ascii="Times New Roman" w:hAnsi="Times New Roman" w:cs="Times New Roman"/>
      <w:b/>
      <w:bCs/>
      <w:spacing w:val="-10"/>
      <w:sz w:val="22"/>
      <w:szCs w:val="22"/>
    </w:rPr>
  </w:style>
  <w:style w:type="paragraph" w:customStyle="1" w:styleId="Style411">
    <w:name w:val="Style411"/>
    <w:basedOn w:val="a3"/>
    <w:rsid w:val="00590E01"/>
    <w:pPr>
      <w:widowControl w:val="0"/>
      <w:autoSpaceDE w:val="0"/>
      <w:autoSpaceDN w:val="0"/>
      <w:adjustRightInd w:val="0"/>
    </w:pPr>
  </w:style>
  <w:style w:type="character" w:customStyle="1" w:styleId="FontStyle812">
    <w:name w:val="Font Style812"/>
    <w:rsid w:val="00590E01"/>
    <w:rPr>
      <w:rFonts w:ascii="Times New Roman" w:hAnsi="Times New Roman" w:cs="Times New Roman"/>
      <w:b/>
      <w:bCs/>
      <w:spacing w:val="-10"/>
      <w:sz w:val="30"/>
      <w:szCs w:val="30"/>
    </w:rPr>
  </w:style>
  <w:style w:type="character" w:customStyle="1" w:styleId="FontStyle947">
    <w:name w:val="Font Style947"/>
    <w:rsid w:val="00590E01"/>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590E01"/>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590E01"/>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590E01"/>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590E01"/>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590E01"/>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590E01"/>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590E01"/>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590E01"/>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590E01"/>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590E01"/>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590E01"/>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590E01"/>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590E01"/>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590E01"/>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590E01"/>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590E01"/>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590E01"/>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590E01"/>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590E01"/>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590E01"/>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590E01"/>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590E01"/>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590E01"/>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590E01"/>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590E01"/>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590E01"/>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590E01"/>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590E01"/>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590E01"/>
    <w:rPr>
      <w:rFonts w:ascii="Times New Roman" w:hAnsi="Times New Roman"/>
      <w:bCs w:val="0"/>
      <w:i w:val="0"/>
      <w:sz w:val="24"/>
      <w:lang w:eastAsia="ru-RU"/>
    </w:rPr>
  </w:style>
  <w:style w:type="paragraph" w:customStyle="1" w:styleId="FR5">
    <w:name w:val="FR5"/>
    <w:rsid w:val="00590E01"/>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590E01"/>
    <w:pPr>
      <w:spacing w:before="100" w:beforeAutospacing="1" w:after="100" w:afterAutospacing="1"/>
    </w:pPr>
  </w:style>
  <w:style w:type="paragraph" w:customStyle="1" w:styleId="unip">
    <w:name w:val="unip"/>
    <w:basedOn w:val="a3"/>
    <w:rsid w:val="00590E01"/>
    <w:pPr>
      <w:spacing w:before="100" w:beforeAutospacing="1" w:after="100" w:afterAutospacing="1"/>
    </w:pPr>
  </w:style>
  <w:style w:type="character" w:customStyle="1" w:styleId="modinfo">
    <w:name w:val="modinfo"/>
    <w:rsid w:val="00590E01"/>
  </w:style>
  <w:style w:type="character" w:customStyle="1" w:styleId="style81">
    <w:name w:val="style81"/>
    <w:rsid w:val="00590E01"/>
    <w:rPr>
      <w:b/>
      <w:bCs/>
      <w:color w:val="333333"/>
      <w:sz w:val="31"/>
      <w:szCs w:val="31"/>
    </w:rPr>
  </w:style>
  <w:style w:type="character" w:customStyle="1" w:styleId="affffffff7">
    <w:name w:val="Разрядка"/>
    <w:rsid w:val="00590E01"/>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590E01"/>
    <w:rPr>
      <w:sz w:val="24"/>
      <w:szCs w:val="24"/>
      <w:lang w:val="ru-RU" w:eastAsia="ru-RU" w:bidi="hi-IN"/>
    </w:rPr>
  </w:style>
  <w:style w:type="character" w:customStyle="1" w:styleId="401">
    <w:name w:val="Знак Знак40"/>
    <w:locked/>
    <w:rsid w:val="00590E01"/>
    <w:rPr>
      <w:rFonts w:ascii="Arial" w:hAnsi="Arial"/>
      <w:b/>
      <w:sz w:val="26"/>
    </w:rPr>
  </w:style>
  <w:style w:type="character" w:customStyle="1" w:styleId="290">
    <w:name w:val="Знак Знак29"/>
    <w:locked/>
    <w:rsid w:val="00590E01"/>
    <w:rPr>
      <w:sz w:val="24"/>
    </w:rPr>
  </w:style>
  <w:style w:type="character" w:customStyle="1" w:styleId="21c">
    <w:name w:val="Красная строка 2 Знак1"/>
    <w:rsid w:val="00590E01"/>
    <w:rPr>
      <w:sz w:val="24"/>
      <w:lang w:val="ru-RU" w:eastAsia="ru-RU"/>
    </w:rPr>
  </w:style>
  <w:style w:type="character" w:customStyle="1" w:styleId="3231Heading121">
    <w:name w:val="Знак Знак3;Текст Знак2;Знак3 Знак1;Heading 12 Знак1 Знак Знак"/>
    <w:locked/>
    <w:rsid w:val="00590E01"/>
    <w:rPr>
      <w:sz w:val="24"/>
      <w:lang w:val="ru-RU" w:eastAsia="ru-RU"/>
    </w:rPr>
  </w:style>
  <w:style w:type="character" w:customStyle="1" w:styleId="391">
    <w:name w:val="Знак Знак39"/>
    <w:locked/>
    <w:rsid w:val="00590E01"/>
    <w:rPr>
      <w:b/>
      <w:sz w:val="28"/>
    </w:rPr>
  </w:style>
  <w:style w:type="character" w:customStyle="1" w:styleId="381">
    <w:name w:val="Знак Знак38"/>
    <w:locked/>
    <w:rsid w:val="00590E01"/>
    <w:rPr>
      <w:b/>
      <w:i/>
      <w:sz w:val="26"/>
    </w:rPr>
  </w:style>
  <w:style w:type="character" w:customStyle="1" w:styleId="371">
    <w:name w:val="Знак Знак37"/>
    <w:locked/>
    <w:rsid w:val="00590E01"/>
    <w:rPr>
      <w:b/>
      <w:sz w:val="22"/>
      <w:lang w:val="ru-RU" w:eastAsia="ru-RU"/>
    </w:rPr>
  </w:style>
  <w:style w:type="character" w:customStyle="1" w:styleId="361">
    <w:name w:val="Знак Знак36"/>
    <w:locked/>
    <w:rsid w:val="00590E01"/>
    <w:rPr>
      <w:sz w:val="24"/>
      <w:lang w:val="ru-RU" w:eastAsia="ru-RU"/>
    </w:rPr>
  </w:style>
  <w:style w:type="character" w:customStyle="1" w:styleId="351">
    <w:name w:val="Знак Знак35"/>
    <w:uiPriority w:val="99"/>
    <w:locked/>
    <w:rsid w:val="00590E01"/>
    <w:rPr>
      <w:rFonts w:ascii="Calibri" w:hAnsi="Calibri"/>
      <w:i/>
      <w:sz w:val="24"/>
      <w:lang w:eastAsia="en-US"/>
    </w:rPr>
  </w:style>
  <w:style w:type="character" w:customStyle="1" w:styleId="342">
    <w:name w:val="Знак Знак34"/>
    <w:locked/>
    <w:rsid w:val="00590E01"/>
    <w:rPr>
      <w:rFonts w:ascii="Arial" w:hAnsi="Arial"/>
      <w:sz w:val="22"/>
      <w:lang w:val="ru-RU" w:eastAsia="ru-RU"/>
    </w:rPr>
  </w:style>
  <w:style w:type="character" w:customStyle="1" w:styleId="301">
    <w:name w:val="Знак Знак301"/>
    <w:locked/>
    <w:rsid w:val="00590E01"/>
    <w:rPr>
      <w:sz w:val="24"/>
    </w:rPr>
  </w:style>
  <w:style w:type="character" w:customStyle="1" w:styleId="272">
    <w:name w:val="Знак Знак27"/>
    <w:locked/>
    <w:rsid w:val="00590E01"/>
    <w:rPr>
      <w:sz w:val="24"/>
    </w:rPr>
  </w:style>
  <w:style w:type="paragraph" w:customStyle="1" w:styleId="affffffff8">
    <w:name w:val="Об"/>
    <w:rsid w:val="00590E01"/>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590E01"/>
    <w:rPr>
      <w:sz w:val="24"/>
      <w:lang w:val="en-US"/>
    </w:rPr>
  </w:style>
  <w:style w:type="paragraph" w:customStyle="1" w:styleId="stepanov">
    <w:name w:val="stepanov"/>
    <w:basedOn w:val="af3"/>
    <w:rsid w:val="00590E01"/>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590E01"/>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590E01"/>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590E01"/>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590E01"/>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590E01"/>
    <w:rPr>
      <w:iCs/>
    </w:rPr>
  </w:style>
  <w:style w:type="character" w:customStyle="1" w:styleId="720">
    <w:name w:val="Знак Знак72"/>
    <w:rsid w:val="00590E01"/>
    <w:rPr>
      <w:sz w:val="16"/>
      <w:lang w:val="ru-RU" w:eastAsia="ru-RU"/>
    </w:rPr>
  </w:style>
  <w:style w:type="paragraph" w:customStyle="1" w:styleId="08">
    <w:name w:val="Стиль По ширине Первая строка:  08 см"/>
    <w:basedOn w:val="a3"/>
    <w:rsid w:val="00590E01"/>
    <w:pPr>
      <w:ind w:firstLine="454"/>
      <w:jc w:val="both"/>
    </w:pPr>
  </w:style>
  <w:style w:type="character" w:customStyle="1" w:styleId="orange">
    <w:name w:val="orange"/>
    <w:rsid w:val="00590E01"/>
  </w:style>
  <w:style w:type="character" w:customStyle="1" w:styleId="gray">
    <w:name w:val="gray"/>
    <w:rsid w:val="00590E01"/>
  </w:style>
  <w:style w:type="paragraph" w:customStyle="1" w:styleId="affffffff9">
    <w:name w:val="Основной тект"/>
    <w:basedOn w:val="a3"/>
    <w:link w:val="affffffffa"/>
    <w:rsid w:val="00590E01"/>
    <w:pPr>
      <w:ind w:firstLine="454"/>
      <w:jc w:val="both"/>
    </w:pPr>
  </w:style>
  <w:style w:type="character" w:customStyle="1" w:styleId="affffffffa">
    <w:name w:val="Основной тект Знак"/>
    <w:link w:val="affffffff9"/>
    <w:locked/>
    <w:rsid w:val="00590E01"/>
    <w:rPr>
      <w:rFonts w:ascii="Times New Roman" w:eastAsia="Times New Roman" w:hAnsi="Times New Roman" w:cs="Times New Roman"/>
      <w:sz w:val="24"/>
      <w:szCs w:val="24"/>
      <w:lang w:eastAsia="ru-RU"/>
    </w:rPr>
  </w:style>
  <w:style w:type="paragraph" w:customStyle="1" w:styleId="affffffffb">
    <w:name w:val="Примечание"/>
    <w:basedOn w:val="a3"/>
    <w:rsid w:val="00590E01"/>
    <w:pPr>
      <w:ind w:firstLine="454"/>
      <w:jc w:val="both"/>
    </w:pPr>
    <w:rPr>
      <w:i/>
    </w:rPr>
  </w:style>
  <w:style w:type="character" w:customStyle="1" w:styleId="nameautor3">
    <w:name w:val="name_autor3"/>
    <w:rsid w:val="00590E01"/>
    <w:rPr>
      <w:rFonts w:cs="Times New Roman"/>
    </w:rPr>
  </w:style>
  <w:style w:type="paragraph" w:customStyle="1" w:styleId="affffffffc">
    <w:name w:val="Прижатый влево"/>
    <w:basedOn w:val="a3"/>
    <w:next w:val="a3"/>
    <w:rsid w:val="00590E01"/>
    <w:pPr>
      <w:autoSpaceDE w:val="0"/>
      <w:autoSpaceDN w:val="0"/>
      <w:adjustRightInd w:val="0"/>
    </w:pPr>
    <w:rPr>
      <w:rFonts w:ascii="Arial" w:hAnsi="Arial"/>
      <w:sz w:val="20"/>
      <w:szCs w:val="20"/>
    </w:rPr>
  </w:style>
  <w:style w:type="paragraph" w:customStyle="1" w:styleId="11a">
    <w:name w:val="Обычный11"/>
    <w:rsid w:val="00590E01"/>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590E01"/>
    <w:pPr>
      <w:spacing w:before="100" w:beforeAutospacing="1" w:after="100" w:afterAutospacing="1"/>
    </w:pPr>
  </w:style>
  <w:style w:type="paragraph" w:customStyle="1" w:styleId="affffffffd">
    <w:name w:val="Нормальный (таблица)"/>
    <w:basedOn w:val="a3"/>
    <w:next w:val="a3"/>
    <w:rsid w:val="00590E01"/>
    <w:pPr>
      <w:widowControl w:val="0"/>
      <w:autoSpaceDE w:val="0"/>
      <w:autoSpaceDN w:val="0"/>
      <w:adjustRightInd w:val="0"/>
      <w:jc w:val="both"/>
    </w:pPr>
    <w:rPr>
      <w:rFonts w:ascii="Arial" w:hAnsi="Arial" w:cs="Arial"/>
    </w:rPr>
  </w:style>
  <w:style w:type="character" w:customStyle="1" w:styleId="ft523">
    <w:name w:val="ft523"/>
    <w:rsid w:val="00590E01"/>
    <w:rPr>
      <w:rFonts w:cs="Times New Roman"/>
    </w:rPr>
  </w:style>
  <w:style w:type="character" w:customStyle="1" w:styleId="ft553">
    <w:name w:val="ft553"/>
    <w:rsid w:val="00590E01"/>
    <w:rPr>
      <w:rFonts w:cs="Times New Roman"/>
    </w:rPr>
  </w:style>
  <w:style w:type="character" w:customStyle="1" w:styleId="ft672">
    <w:name w:val="ft672"/>
    <w:rsid w:val="00590E01"/>
    <w:rPr>
      <w:rFonts w:cs="Times New Roman"/>
    </w:rPr>
  </w:style>
  <w:style w:type="character" w:customStyle="1" w:styleId="formlabels1">
    <w:name w:val="form_labels1"/>
    <w:rsid w:val="00590E01"/>
    <w:rPr>
      <w:rFonts w:ascii="Verdana" w:hAnsi="Verdana"/>
      <w:sz w:val="16"/>
    </w:rPr>
  </w:style>
  <w:style w:type="paragraph" w:customStyle="1" w:styleId="2ff4">
    <w:name w:val="Знак Знак2 Знак Знак Знак Знак Знак Знак Знак Знак Знак Знак"/>
    <w:basedOn w:val="a3"/>
    <w:rsid w:val="00590E01"/>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590E01"/>
    <w:rPr>
      <w:rFonts w:ascii="Verdana" w:hAnsi="Verdana"/>
      <w:b/>
      <w:color w:val="7C9DC0"/>
      <w:sz w:val="22"/>
      <w:shd w:val="clear" w:color="auto" w:fill="FAF0E6"/>
    </w:rPr>
  </w:style>
  <w:style w:type="paragraph" w:customStyle="1" w:styleId="cjk">
    <w:name w:val="cjk"/>
    <w:basedOn w:val="a3"/>
    <w:rsid w:val="00590E01"/>
    <w:pPr>
      <w:spacing w:before="100" w:beforeAutospacing="1" w:after="115"/>
    </w:pPr>
    <w:rPr>
      <w:color w:val="000000"/>
      <w:sz w:val="20"/>
      <w:szCs w:val="20"/>
    </w:rPr>
  </w:style>
  <w:style w:type="paragraph" w:customStyle="1" w:styleId="ctl">
    <w:name w:val="ctl"/>
    <w:basedOn w:val="a3"/>
    <w:rsid w:val="00590E01"/>
    <w:pPr>
      <w:spacing w:before="100" w:beforeAutospacing="1" w:after="115"/>
    </w:pPr>
    <w:rPr>
      <w:rFonts w:ascii="Calibri" w:hAnsi="Calibri"/>
      <w:color w:val="000000"/>
      <w:sz w:val="20"/>
      <w:szCs w:val="20"/>
    </w:rPr>
  </w:style>
  <w:style w:type="character" w:customStyle="1" w:styleId="ft1100">
    <w:name w:val="ft1100"/>
    <w:rsid w:val="00590E01"/>
    <w:rPr>
      <w:rFonts w:cs="Times New Roman"/>
    </w:rPr>
  </w:style>
  <w:style w:type="character" w:customStyle="1" w:styleId="ft1168">
    <w:name w:val="ft1168"/>
    <w:rsid w:val="00590E01"/>
    <w:rPr>
      <w:rFonts w:cs="Times New Roman"/>
    </w:rPr>
  </w:style>
  <w:style w:type="character" w:customStyle="1" w:styleId="ft1237">
    <w:name w:val="ft1237"/>
    <w:rsid w:val="00590E01"/>
    <w:rPr>
      <w:rFonts w:cs="Times New Roman"/>
    </w:rPr>
  </w:style>
  <w:style w:type="character" w:customStyle="1" w:styleId="ft1245">
    <w:name w:val="ft1245"/>
    <w:rsid w:val="00590E01"/>
    <w:rPr>
      <w:rFonts w:cs="Times New Roman"/>
    </w:rPr>
  </w:style>
  <w:style w:type="paragraph" w:customStyle="1" w:styleId="2ff5">
    <w:name w:val="[О] Загол. 2 ур."/>
    <w:rsid w:val="00590E01"/>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590E01"/>
    <w:rPr>
      <w:b/>
      <w:caps/>
      <w:sz w:val="24"/>
      <w:lang w:val="ru-RU" w:eastAsia="ru-RU"/>
    </w:rPr>
  </w:style>
  <w:style w:type="character" w:customStyle="1" w:styleId="162">
    <w:name w:val="Знак Знак162"/>
    <w:rsid w:val="00590E01"/>
    <w:rPr>
      <w:rFonts w:ascii="Cambria" w:eastAsia="Times New Roman" w:hAnsi="Cambria"/>
      <w:b/>
      <w:kern w:val="32"/>
      <w:sz w:val="32"/>
    </w:rPr>
  </w:style>
  <w:style w:type="paragraph" w:customStyle="1" w:styleId="BodyText22">
    <w:name w:val="Body Text 22"/>
    <w:basedOn w:val="a3"/>
    <w:rsid w:val="00590E01"/>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590E01"/>
    <w:pPr>
      <w:ind w:left="600" w:hanging="600"/>
      <w:jc w:val="both"/>
    </w:pPr>
    <w:rPr>
      <w:rFonts w:eastAsia="MS Mincho"/>
      <w:sz w:val="28"/>
      <w:szCs w:val="28"/>
      <w:lang w:eastAsia="ja-JP"/>
    </w:rPr>
  </w:style>
  <w:style w:type="paragraph" w:customStyle="1" w:styleId="affffffffe">
    <w:name w:val="Îñíîâíîé"/>
    <w:basedOn w:val="a3"/>
    <w:rsid w:val="00590E01"/>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590E01"/>
    <w:pPr>
      <w:overflowPunct w:val="0"/>
      <w:autoSpaceDE w:val="0"/>
      <w:autoSpaceDN w:val="0"/>
      <w:adjustRightInd w:val="0"/>
      <w:jc w:val="center"/>
      <w:textAlignment w:val="baseline"/>
    </w:pPr>
    <w:rPr>
      <w:sz w:val="28"/>
      <w:szCs w:val="20"/>
    </w:rPr>
  </w:style>
  <w:style w:type="character" w:customStyle="1" w:styleId="name">
    <w:name w:val="name"/>
    <w:rsid w:val="00590E01"/>
    <w:rPr>
      <w:rFonts w:cs="Times New Roman"/>
    </w:rPr>
  </w:style>
  <w:style w:type="paragraph" w:customStyle="1" w:styleId="acaae">
    <w:name w:val="?acaae"/>
    <w:basedOn w:val="a3"/>
    <w:rsid w:val="00590E01"/>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590E01"/>
    <w:pPr>
      <w:widowControl w:val="0"/>
      <w:ind w:left="720" w:firstLine="400"/>
      <w:jc w:val="both"/>
    </w:pPr>
  </w:style>
  <w:style w:type="paragraph" w:customStyle="1" w:styleId="326">
    <w:name w:val="Основной текст с отступом 32"/>
    <w:basedOn w:val="a3"/>
    <w:rsid w:val="00590E01"/>
    <w:pPr>
      <w:overflowPunct w:val="0"/>
      <w:autoSpaceDE w:val="0"/>
      <w:autoSpaceDN w:val="0"/>
      <w:adjustRightInd w:val="0"/>
      <w:spacing w:after="120"/>
      <w:ind w:left="283"/>
      <w:textAlignment w:val="baseline"/>
    </w:pPr>
    <w:rPr>
      <w:sz w:val="16"/>
      <w:szCs w:val="20"/>
    </w:rPr>
  </w:style>
  <w:style w:type="character" w:customStyle="1" w:styleId="ft3087">
    <w:name w:val="ft3087"/>
    <w:rsid w:val="00590E01"/>
    <w:rPr>
      <w:rFonts w:cs="Times New Roman"/>
    </w:rPr>
  </w:style>
  <w:style w:type="character" w:customStyle="1" w:styleId="ft3162">
    <w:name w:val="ft3162"/>
    <w:rsid w:val="00590E01"/>
    <w:rPr>
      <w:rFonts w:cs="Times New Roman"/>
    </w:rPr>
  </w:style>
  <w:style w:type="character" w:customStyle="1" w:styleId="ft1373">
    <w:name w:val="ft1373"/>
    <w:rsid w:val="00590E01"/>
    <w:rPr>
      <w:rFonts w:cs="Times New Roman"/>
    </w:rPr>
  </w:style>
  <w:style w:type="character" w:customStyle="1" w:styleId="ft32">
    <w:name w:val="ft32"/>
    <w:rsid w:val="00590E01"/>
    <w:rPr>
      <w:rFonts w:cs="Times New Roman"/>
    </w:rPr>
  </w:style>
  <w:style w:type="character" w:customStyle="1" w:styleId="ft1433">
    <w:name w:val="ft1433"/>
    <w:rsid w:val="00590E01"/>
    <w:rPr>
      <w:rFonts w:cs="Times New Roman"/>
    </w:rPr>
  </w:style>
  <w:style w:type="character" w:customStyle="1" w:styleId="ft1481">
    <w:name w:val="ft1481"/>
    <w:rsid w:val="00590E01"/>
    <w:rPr>
      <w:rFonts w:cs="Times New Roman"/>
    </w:rPr>
  </w:style>
  <w:style w:type="character" w:customStyle="1" w:styleId="ft1536">
    <w:name w:val="ft1536"/>
    <w:rsid w:val="00590E01"/>
    <w:rPr>
      <w:rFonts w:cs="Times New Roman"/>
    </w:rPr>
  </w:style>
  <w:style w:type="character" w:customStyle="1" w:styleId="ft1543">
    <w:name w:val="ft1543"/>
    <w:rsid w:val="00590E01"/>
    <w:rPr>
      <w:rFonts w:cs="Times New Roman"/>
    </w:rPr>
  </w:style>
  <w:style w:type="character" w:customStyle="1" w:styleId="ft1">
    <w:name w:val="ft1"/>
    <w:rsid w:val="00590E01"/>
    <w:rPr>
      <w:rFonts w:cs="Times New Roman"/>
    </w:rPr>
  </w:style>
  <w:style w:type="character" w:customStyle="1" w:styleId="ft1546">
    <w:name w:val="ft1546"/>
    <w:rsid w:val="00590E01"/>
    <w:rPr>
      <w:rFonts w:cs="Times New Roman"/>
    </w:rPr>
  </w:style>
  <w:style w:type="character" w:customStyle="1" w:styleId="ft1550">
    <w:name w:val="ft1550"/>
    <w:rsid w:val="00590E01"/>
    <w:rPr>
      <w:rFonts w:cs="Times New Roman"/>
    </w:rPr>
  </w:style>
  <w:style w:type="character" w:customStyle="1" w:styleId="ft1571">
    <w:name w:val="ft1571"/>
    <w:rsid w:val="00590E01"/>
    <w:rPr>
      <w:rFonts w:cs="Times New Roman"/>
    </w:rPr>
  </w:style>
  <w:style w:type="character" w:customStyle="1" w:styleId="ft1577">
    <w:name w:val="ft1577"/>
    <w:rsid w:val="00590E01"/>
    <w:rPr>
      <w:rFonts w:cs="Times New Roman"/>
    </w:rPr>
  </w:style>
  <w:style w:type="character" w:customStyle="1" w:styleId="ft1583">
    <w:name w:val="ft1583"/>
    <w:rsid w:val="00590E01"/>
    <w:rPr>
      <w:rFonts w:cs="Times New Roman"/>
    </w:rPr>
  </w:style>
  <w:style w:type="character" w:customStyle="1" w:styleId="ft1593">
    <w:name w:val="ft1593"/>
    <w:rsid w:val="00590E01"/>
    <w:rPr>
      <w:rFonts w:cs="Times New Roman"/>
    </w:rPr>
  </w:style>
  <w:style w:type="character" w:customStyle="1" w:styleId="ft1641">
    <w:name w:val="ft1641"/>
    <w:rsid w:val="00590E01"/>
    <w:rPr>
      <w:rFonts w:cs="Times New Roman"/>
    </w:rPr>
  </w:style>
  <w:style w:type="character" w:customStyle="1" w:styleId="ft1671">
    <w:name w:val="ft1671"/>
    <w:rsid w:val="00590E01"/>
    <w:rPr>
      <w:rFonts w:cs="Times New Roman"/>
    </w:rPr>
  </w:style>
  <w:style w:type="character" w:customStyle="1" w:styleId="ft1723">
    <w:name w:val="ft1723"/>
    <w:rsid w:val="00590E01"/>
    <w:rPr>
      <w:rFonts w:cs="Times New Roman"/>
    </w:rPr>
  </w:style>
  <w:style w:type="character" w:customStyle="1" w:styleId="ft1809">
    <w:name w:val="ft1809"/>
    <w:rsid w:val="00590E01"/>
    <w:rPr>
      <w:rFonts w:cs="Times New Roman"/>
    </w:rPr>
  </w:style>
  <w:style w:type="character" w:customStyle="1" w:styleId="ft1814">
    <w:name w:val="ft1814"/>
    <w:rsid w:val="00590E01"/>
    <w:rPr>
      <w:rFonts w:cs="Times New Roman"/>
    </w:rPr>
  </w:style>
  <w:style w:type="character" w:customStyle="1" w:styleId="ft1827">
    <w:name w:val="ft1827"/>
    <w:rsid w:val="00590E01"/>
    <w:rPr>
      <w:rFonts w:cs="Times New Roman"/>
    </w:rPr>
  </w:style>
  <w:style w:type="character" w:customStyle="1" w:styleId="ft1831">
    <w:name w:val="ft1831"/>
    <w:rsid w:val="00590E01"/>
    <w:rPr>
      <w:rFonts w:cs="Times New Roman"/>
    </w:rPr>
  </w:style>
  <w:style w:type="character" w:customStyle="1" w:styleId="ft1837">
    <w:name w:val="ft1837"/>
    <w:rsid w:val="00590E01"/>
    <w:rPr>
      <w:rFonts w:cs="Times New Roman"/>
    </w:rPr>
  </w:style>
  <w:style w:type="character" w:customStyle="1" w:styleId="ft1857">
    <w:name w:val="ft1857"/>
    <w:rsid w:val="00590E01"/>
    <w:rPr>
      <w:rFonts w:cs="Times New Roman"/>
    </w:rPr>
  </w:style>
  <w:style w:type="character" w:customStyle="1" w:styleId="ft1873">
    <w:name w:val="ft1873"/>
    <w:rsid w:val="00590E01"/>
    <w:rPr>
      <w:rFonts w:cs="Times New Roman"/>
    </w:rPr>
  </w:style>
  <w:style w:type="character" w:customStyle="1" w:styleId="ft1932">
    <w:name w:val="ft1932"/>
    <w:rsid w:val="00590E01"/>
    <w:rPr>
      <w:rFonts w:cs="Times New Roman"/>
    </w:rPr>
  </w:style>
  <w:style w:type="character" w:customStyle="1" w:styleId="ft1995">
    <w:name w:val="ft1995"/>
    <w:rsid w:val="00590E01"/>
    <w:rPr>
      <w:rFonts w:cs="Times New Roman"/>
    </w:rPr>
  </w:style>
  <w:style w:type="character" w:customStyle="1" w:styleId="ft2033">
    <w:name w:val="ft2033"/>
    <w:rsid w:val="00590E01"/>
    <w:rPr>
      <w:rFonts w:cs="Times New Roman"/>
    </w:rPr>
  </w:style>
  <w:style w:type="character" w:customStyle="1" w:styleId="ft11943">
    <w:name w:val="ft11943"/>
    <w:rsid w:val="00590E01"/>
    <w:rPr>
      <w:rFonts w:cs="Times New Roman"/>
    </w:rPr>
  </w:style>
  <w:style w:type="character" w:customStyle="1" w:styleId="ft12010">
    <w:name w:val="ft12010"/>
    <w:rsid w:val="00590E01"/>
    <w:rPr>
      <w:rFonts w:cs="Times New Roman"/>
    </w:rPr>
  </w:style>
  <w:style w:type="character" w:customStyle="1" w:styleId="ft12050">
    <w:name w:val="ft12050"/>
    <w:rsid w:val="00590E01"/>
    <w:rPr>
      <w:rFonts w:cs="Times New Roman"/>
    </w:rPr>
  </w:style>
  <w:style w:type="character" w:customStyle="1" w:styleId="ft12104">
    <w:name w:val="ft12104"/>
    <w:rsid w:val="00590E01"/>
    <w:rPr>
      <w:rFonts w:cs="Times New Roman"/>
    </w:rPr>
  </w:style>
  <w:style w:type="character" w:customStyle="1" w:styleId="ft12139">
    <w:name w:val="ft12139"/>
    <w:rsid w:val="00590E01"/>
    <w:rPr>
      <w:rFonts w:cs="Times New Roman"/>
    </w:rPr>
  </w:style>
  <w:style w:type="character" w:customStyle="1" w:styleId="ft12166">
    <w:name w:val="ft12166"/>
    <w:rsid w:val="00590E01"/>
    <w:rPr>
      <w:rFonts w:cs="Times New Roman"/>
    </w:rPr>
  </w:style>
  <w:style w:type="character" w:customStyle="1" w:styleId="ft12184">
    <w:name w:val="ft12184"/>
    <w:rsid w:val="00590E01"/>
    <w:rPr>
      <w:rFonts w:cs="Times New Roman"/>
    </w:rPr>
  </w:style>
  <w:style w:type="character" w:customStyle="1" w:styleId="ft12250">
    <w:name w:val="ft12250"/>
    <w:rsid w:val="00590E01"/>
    <w:rPr>
      <w:rFonts w:cs="Times New Roman"/>
    </w:rPr>
  </w:style>
  <w:style w:type="character" w:customStyle="1" w:styleId="ft12278">
    <w:name w:val="ft12278"/>
    <w:rsid w:val="00590E01"/>
    <w:rPr>
      <w:rFonts w:cs="Times New Roman"/>
    </w:rPr>
  </w:style>
  <w:style w:type="character" w:customStyle="1" w:styleId="ft12329">
    <w:name w:val="ft12329"/>
    <w:rsid w:val="00590E01"/>
    <w:rPr>
      <w:rFonts w:cs="Times New Roman"/>
    </w:rPr>
  </w:style>
  <w:style w:type="character" w:customStyle="1" w:styleId="ft12373">
    <w:name w:val="ft12373"/>
    <w:rsid w:val="00590E01"/>
    <w:rPr>
      <w:rFonts w:cs="Times New Roman"/>
    </w:rPr>
  </w:style>
  <w:style w:type="character" w:customStyle="1" w:styleId="ft12374">
    <w:name w:val="ft12374"/>
    <w:rsid w:val="00590E01"/>
    <w:rPr>
      <w:rFonts w:cs="Times New Roman"/>
    </w:rPr>
  </w:style>
  <w:style w:type="character" w:customStyle="1" w:styleId="ft12429">
    <w:name w:val="ft12429"/>
    <w:rsid w:val="00590E01"/>
    <w:rPr>
      <w:rFonts w:cs="Times New Roman"/>
    </w:rPr>
  </w:style>
  <w:style w:type="character" w:customStyle="1" w:styleId="ft12471">
    <w:name w:val="ft12471"/>
    <w:rsid w:val="00590E01"/>
    <w:rPr>
      <w:rFonts w:cs="Times New Roman"/>
    </w:rPr>
  </w:style>
  <w:style w:type="character" w:customStyle="1" w:styleId="ft12500">
    <w:name w:val="ft12500"/>
    <w:rsid w:val="00590E01"/>
    <w:rPr>
      <w:rFonts w:cs="Times New Roman"/>
    </w:rPr>
  </w:style>
  <w:style w:type="character" w:customStyle="1" w:styleId="ft12501">
    <w:name w:val="ft12501"/>
    <w:rsid w:val="00590E01"/>
    <w:rPr>
      <w:rFonts w:cs="Times New Roman"/>
    </w:rPr>
  </w:style>
  <w:style w:type="character" w:customStyle="1" w:styleId="ft12561">
    <w:name w:val="ft12561"/>
    <w:rsid w:val="00590E01"/>
    <w:rPr>
      <w:rFonts w:cs="Times New Roman"/>
    </w:rPr>
  </w:style>
  <w:style w:type="character" w:customStyle="1" w:styleId="ft12562">
    <w:name w:val="ft12562"/>
    <w:rsid w:val="00590E01"/>
    <w:rPr>
      <w:rFonts w:cs="Times New Roman"/>
    </w:rPr>
  </w:style>
  <w:style w:type="character" w:customStyle="1" w:styleId="ft12589">
    <w:name w:val="ft12589"/>
    <w:rsid w:val="00590E01"/>
    <w:rPr>
      <w:rFonts w:cs="Times New Roman"/>
    </w:rPr>
  </w:style>
  <w:style w:type="character" w:customStyle="1" w:styleId="ft12609">
    <w:name w:val="ft12609"/>
    <w:rsid w:val="00590E01"/>
    <w:rPr>
      <w:rFonts w:cs="Times New Roman"/>
    </w:rPr>
  </w:style>
  <w:style w:type="character" w:customStyle="1" w:styleId="ft12670">
    <w:name w:val="ft12670"/>
    <w:rsid w:val="00590E01"/>
    <w:rPr>
      <w:rFonts w:cs="Times New Roman"/>
    </w:rPr>
  </w:style>
  <w:style w:type="character" w:customStyle="1" w:styleId="ft12676">
    <w:name w:val="ft12676"/>
    <w:rsid w:val="00590E01"/>
    <w:rPr>
      <w:rFonts w:cs="Times New Roman"/>
    </w:rPr>
  </w:style>
  <w:style w:type="character" w:customStyle="1" w:styleId="ft12686">
    <w:name w:val="ft12686"/>
    <w:rsid w:val="00590E01"/>
    <w:rPr>
      <w:rFonts w:cs="Times New Roman"/>
    </w:rPr>
  </w:style>
  <w:style w:type="character" w:customStyle="1" w:styleId="ft12696">
    <w:name w:val="ft12696"/>
    <w:rsid w:val="00590E01"/>
    <w:rPr>
      <w:rFonts w:cs="Times New Roman"/>
    </w:rPr>
  </w:style>
  <w:style w:type="character" w:customStyle="1" w:styleId="ft12701">
    <w:name w:val="ft12701"/>
    <w:rsid w:val="00590E01"/>
    <w:rPr>
      <w:rFonts w:cs="Times New Roman"/>
    </w:rPr>
  </w:style>
  <w:style w:type="character" w:customStyle="1" w:styleId="ft12708">
    <w:name w:val="ft12708"/>
    <w:rsid w:val="00590E01"/>
    <w:rPr>
      <w:rFonts w:cs="Times New Roman"/>
    </w:rPr>
  </w:style>
  <w:style w:type="character" w:customStyle="1" w:styleId="ft12715">
    <w:name w:val="ft12715"/>
    <w:rsid w:val="00590E01"/>
    <w:rPr>
      <w:rFonts w:cs="Times New Roman"/>
    </w:rPr>
  </w:style>
  <w:style w:type="character" w:customStyle="1" w:styleId="ft12722">
    <w:name w:val="ft12722"/>
    <w:rsid w:val="00590E01"/>
    <w:rPr>
      <w:rFonts w:cs="Times New Roman"/>
    </w:rPr>
  </w:style>
  <w:style w:type="character" w:customStyle="1" w:styleId="ft12787">
    <w:name w:val="ft12787"/>
    <w:rsid w:val="00590E01"/>
    <w:rPr>
      <w:rFonts w:cs="Times New Roman"/>
    </w:rPr>
  </w:style>
  <w:style w:type="character" w:customStyle="1" w:styleId="ft12790">
    <w:name w:val="ft12790"/>
    <w:rsid w:val="00590E01"/>
    <w:rPr>
      <w:rFonts w:cs="Times New Roman"/>
    </w:rPr>
  </w:style>
  <w:style w:type="character" w:customStyle="1" w:styleId="ft12850">
    <w:name w:val="ft12850"/>
    <w:rsid w:val="00590E01"/>
    <w:rPr>
      <w:rFonts w:cs="Times New Roman"/>
    </w:rPr>
  </w:style>
  <w:style w:type="character" w:customStyle="1" w:styleId="ft12896">
    <w:name w:val="ft12896"/>
    <w:rsid w:val="00590E01"/>
    <w:rPr>
      <w:rFonts w:cs="Times New Roman"/>
    </w:rPr>
  </w:style>
  <w:style w:type="character" w:customStyle="1" w:styleId="ft12942">
    <w:name w:val="ft12942"/>
    <w:rsid w:val="00590E01"/>
    <w:rPr>
      <w:rFonts w:cs="Times New Roman"/>
    </w:rPr>
  </w:style>
  <w:style w:type="character" w:customStyle="1" w:styleId="ft12991">
    <w:name w:val="ft12991"/>
    <w:rsid w:val="00590E01"/>
    <w:rPr>
      <w:rFonts w:cs="Times New Roman"/>
    </w:rPr>
  </w:style>
  <w:style w:type="character" w:customStyle="1" w:styleId="ft13046">
    <w:name w:val="ft13046"/>
    <w:rsid w:val="00590E01"/>
    <w:rPr>
      <w:rFonts w:cs="Times New Roman"/>
    </w:rPr>
  </w:style>
  <w:style w:type="character" w:customStyle="1" w:styleId="ft13079">
    <w:name w:val="ft13079"/>
    <w:rsid w:val="00590E01"/>
    <w:rPr>
      <w:rFonts w:cs="Times New Roman"/>
    </w:rPr>
  </w:style>
  <w:style w:type="character" w:customStyle="1" w:styleId="ft13129">
    <w:name w:val="ft13129"/>
    <w:rsid w:val="00590E01"/>
    <w:rPr>
      <w:rFonts w:cs="Times New Roman"/>
    </w:rPr>
  </w:style>
  <w:style w:type="character" w:customStyle="1" w:styleId="ft13186">
    <w:name w:val="ft13186"/>
    <w:rsid w:val="00590E01"/>
    <w:rPr>
      <w:rFonts w:cs="Times New Roman"/>
    </w:rPr>
  </w:style>
  <w:style w:type="character" w:customStyle="1" w:styleId="ft13226">
    <w:name w:val="ft13226"/>
    <w:rsid w:val="00590E01"/>
    <w:rPr>
      <w:rFonts w:cs="Times New Roman"/>
    </w:rPr>
  </w:style>
  <w:style w:type="character" w:customStyle="1" w:styleId="ft13271">
    <w:name w:val="ft13271"/>
    <w:rsid w:val="00590E01"/>
    <w:rPr>
      <w:rFonts w:cs="Times New Roman"/>
    </w:rPr>
  </w:style>
  <w:style w:type="character" w:customStyle="1" w:styleId="ft13309">
    <w:name w:val="ft13309"/>
    <w:rsid w:val="00590E01"/>
    <w:rPr>
      <w:rFonts w:cs="Times New Roman"/>
    </w:rPr>
  </w:style>
  <w:style w:type="character" w:customStyle="1" w:styleId="ft13366">
    <w:name w:val="ft13366"/>
    <w:rsid w:val="00590E01"/>
    <w:rPr>
      <w:rFonts w:cs="Times New Roman"/>
    </w:rPr>
  </w:style>
  <w:style w:type="character" w:customStyle="1" w:styleId="ft13418">
    <w:name w:val="ft13418"/>
    <w:rsid w:val="00590E01"/>
    <w:rPr>
      <w:rFonts w:cs="Times New Roman"/>
    </w:rPr>
  </w:style>
  <w:style w:type="character" w:customStyle="1" w:styleId="ft13441">
    <w:name w:val="ft13441"/>
    <w:rsid w:val="00590E01"/>
    <w:rPr>
      <w:rFonts w:cs="Times New Roman"/>
    </w:rPr>
  </w:style>
  <w:style w:type="character" w:customStyle="1" w:styleId="ft13487">
    <w:name w:val="ft13487"/>
    <w:rsid w:val="00590E01"/>
    <w:rPr>
      <w:rFonts w:cs="Times New Roman"/>
    </w:rPr>
  </w:style>
  <w:style w:type="character" w:customStyle="1" w:styleId="ft13488">
    <w:name w:val="ft13488"/>
    <w:rsid w:val="00590E01"/>
    <w:rPr>
      <w:rFonts w:cs="Times New Roman"/>
    </w:rPr>
  </w:style>
  <w:style w:type="character" w:customStyle="1" w:styleId="ft13494">
    <w:name w:val="ft13494"/>
    <w:rsid w:val="00590E01"/>
    <w:rPr>
      <w:rFonts w:cs="Times New Roman"/>
    </w:rPr>
  </w:style>
  <w:style w:type="character" w:customStyle="1" w:styleId="ft13500">
    <w:name w:val="ft13500"/>
    <w:rsid w:val="00590E01"/>
    <w:rPr>
      <w:rFonts w:cs="Times New Roman"/>
    </w:rPr>
  </w:style>
  <w:style w:type="character" w:customStyle="1" w:styleId="ft13505">
    <w:name w:val="ft13505"/>
    <w:rsid w:val="00590E01"/>
    <w:rPr>
      <w:rFonts w:cs="Times New Roman"/>
    </w:rPr>
  </w:style>
  <w:style w:type="character" w:customStyle="1" w:styleId="ft13518">
    <w:name w:val="ft13518"/>
    <w:rsid w:val="00590E01"/>
    <w:rPr>
      <w:rFonts w:cs="Times New Roman"/>
    </w:rPr>
  </w:style>
  <w:style w:type="character" w:customStyle="1" w:styleId="ft13525">
    <w:name w:val="ft13525"/>
    <w:rsid w:val="00590E01"/>
    <w:rPr>
      <w:rFonts w:cs="Times New Roman"/>
    </w:rPr>
  </w:style>
  <w:style w:type="character" w:customStyle="1" w:styleId="ft13537">
    <w:name w:val="ft13537"/>
    <w:rsid w:val="00590E01"/>
    <w:rPr>
      <w:rFonts w:cs="Times New Roman"/>
    </w:rPr>
  </w:style>
  <w:style w:type="character" w:customStyle="1" w:styleId="ft13542">
    <w:name w:val="ft13542"/>
    <w:rsid w:val="00590E01"/>
    <w:rPr>
      <w:rFonts w:cs="Times New Roman"/>
    </w:rPr>
  </w:style>
  <w:style w:type="character" w:customStyle="1" w:styleId="ft13555">
    <w:name w:val="ft13555"/>
    <w:rsid w:val="00590E01"/>
    <w:rPr>
      <w:rFonts w:cs="Times New Roman"/>
    </w:rPr>
  </w:style>
  <w:style w:type="character" w:customStyle="1" w:styleId="ft13563">
    <w:name w:val="ft13563"/>
    <w:rsid w:val="00590E01"/>
    <w:rPr>
      <w:rFonts w:cs="Times New Roman"/>
    </w:rPr>
  </w:style>
  <w:style w:type="character" w:customStyle="1" w:styleId="ft13566">
    <w:name w:val="ft13566"/>
    <w:rsid w:val="00590E01"/>
    <w:rPr>
      <w:rFonts w:cs="Times New Roman"/>
    </w:rPr>
  </w:style>
  <w:style w:type="character" w:customStyle="1" w:styleId="ft13578">
    <w:name w:val="ft13578"/>
    <w:rsid w:val="00590E01"/>
    <w:rPr>
      <w:rFonts w:cs="Times New Roman"/>
    </w:rPr>
  </w:style>
  <w:style w:type="character" w:customStyle="1" w:styleId="ft13580">
    <w:name w:val="ft13580"/>
    <w:rsid w:val="00590E01"/>
    <w:rPr>
      <w:rFonts w:cs="Times New Roman"/>
    </w:rPr>
  </w:style>
  <w:style w:type="character" w:customStyle="1" w:styleId="ft13588">
    <w:name w:val="ft13588"/>
    <w:rsid w:val="00590E01"/>
    <w:rPr>
      <w:rFonts w:cs="Times New Roman"/>
    </w:rPr>
  </w:style>
  <w:style w:type="character" w:customStyle="1" w:styleId="ft13644">
    <w:name w:val="ft13644"/>
    <w:rsid w:val="00590E01"/>
    <w:rPr>
      <w:rFonts w:cs="Times New Roman"/>
    </w:rPr>
  </w:style>
  <w:style w:type="character" w:customStyle="1" w:styleId="ft13668">
    <w:name w:val="ft13668"/>
    <w:rsid w:val="00590E01"/>
    <w:rPr>
      <w:rFonts w:cs="Times New Roman"/>
    </w:rPr>
  </w:style>
  <w:style w:type="character" w:customStyle="1" w:styleId="ft13712">
    <w:name w:val="ft13712"/>
    <w:rsid w:val="00590E01"/>
    <w:rPr>
      <w:rFonts w:cs="Times New Roman"/>
    </w:rPr>
  </w:style>
  <w:style w:type="character" w:customStyle="1" w:styleId="ft13768">
    <w:name w:val="ft13768"/>
    <w:rsid w:val="00590E01"/>
    <w:rPr>
      <w:rFonts w:cs="Times New Roman"/>
    </w:rPr>
  </w:style>
  <w:style w:type="character" w:customStyle="1" w:styleId="ft13810">
    <w:name w:val="ft13810"/>
    <w:rsid w:val="00590E01"/>
    <w:rPr>
      <w:rFonts w:cs="Times New Roman"/>
    </w:rPr>
  </w:style>
  <w:style w:type="character" w:customStyle="1" w:styleId="ft13834">
    <w:name w:val="ft13834"/>
    <w:rsid w:val="00590E01"/>
    <w:rPr>
      <w:rFonts w:cs="Times New Roman"/>
    </w:rPr>
  </w:style>
  <w:style w:type="character" w:customStyle="1" w:styleId="ft13885">
    <w:name w:val="ft13885"/>
    <w:rsid w:val="00590E01"/>
    <w:rPr>
      <w:rFonts w:cs="Times New Roman"/>
    </w:rPr>
  </w:style>
  <w:style w:type="paragraph" w:customStyle="1" w:styleId="TimesNewRoman">
    <w:name w:val="Стиль Основной текст + Times New Roman по ширине Первая строка:  ..."/>
    <w:basedOn w:val="aff2"/>
    <w:rsid w:val="00590E01"/>
    <w:pPr>
      <w:spacing w:after="0"/>
      <w:ind w:firstLine="720"/>
      <w:jc w:val="both"/>
    </w:pPr>
    <w:rPr>
      <w:szCs w:val="20"/>
    </w:rPr>
  </w:style>
  <w:style w:type="character" w:customStyle="1" w:styleId="afffffffff">
    <w:name w:val="Оглавление"/>
    <w:rsid w:val="00590E01"/>
    <w:rPr>
      <w:rFonts w:ascii="Times New Roman" w:hAnsi="Times New Roman"/>
      <w:b/>
      <w:i/>
      <w:sz w:val="28"/>
    </w:rPr>
  </w:style>
  <w:style w:type="character" w:customStyle="1" w:styleId="Heading5Char">
    <w:name w:val="Heading 5 Char"/>
    <w:locked/>
    <w:rsid w:val="00590E01"/>
    <w:rPr>
      <w:sz w:val="22"/>
      <w:lang w:val="ru-RU" w:eastAsia="en-US"/>
    </w:rPr>
  </w:style>
  <w:style w:type="character" w:customStyle="1" w:styleId="Heading6Char">
    <w:name w:val="Heading 6 Char"/>
    <w:locked/>
    <w:rsid w:val="00590E01"/>
    <w:rPr>
      <w:i/>
      <w:sz w:val="22"/>
      <w:lang w:val="ru-RU" w:eastAsia="en-US"/>
    </w:rPr>
  </w:style>
  <w:style w:type="paragraph" w:customStyle="1" w:styleId="1ffff8">
    <w:name w:val="Стиль Заголовок 1 + все прописные"/>
    <w:basedOn w:val="11"/>
    <w:rsid w:val="00590E01"/>
    <w:pPr>
      <w:keepNext/>
      <w:keepLines/>
      <w:spacing w:before="240" w:after="60"/>
      <w:ind w:left="360" w:hanging="360"/>
    </w:pPr>
    <w:rPr>
      <w:rFonts w:ascii="Arial" w:hAnsi="Arial"/>
      <w:bCs/>
      <w:caps w:val="0"/>
      <w:sz w:val="32"/>
      <w:szCs w:val="32"/>
    </w:rPr>
  </w:style>
  <w:style w:type="character" w:customStyle="1" w:styleId="FontStyle75">
    <w:name w:val="Font Style75"/>
    <w:rsid w:val="00590E01"/>
    <w:rPr>
      <w:rFonts w:ascii="Times New Roman" w:hAnsi="Times New Roman"/>
      <w:b/>
      <w:sz w:val="16"/>
    </w:rPr>
  </w:style>
  <w:style w:type="paragraph" w:customStyle="1" w:styleId="2Arial1">
    <w:name w:val="Стиль Заголовок 2 + Arial"/>
    <w:basedOn w:val="21"/>
    <w:rsid w:val="00590E01"/>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590E01"/>
    <w:pPr>
      <w:shd w:val="clear" w:color="auto" w:fill="FFFFFF"/>
      <w:spacing w:before="240" w:after="60"/>
    </w:pPr>
    <w:rPr>
      <w:rFonts w:ascii="Arial" w:hAnsi="Arial"/>
      <w:b/>
      <w:bCs/>
      <w:sz w:val="32"/>
      <w:szCs w:val="20"/>
    </w:rPr>
  </w:style>
  <w:style w:type="character" w:customStyle="1" w:styleId="style21">
    <w:name w:val="style21"/>
    <w:rsid w:val="00590E01"/>
  </w:style>
  <w:style w:type="paragraph" w:customStyle="1" w:styleId="justify2">
    <w:name w:val="justify2"/>
    <w:basedOn w:val="a3"/>
    <w:rsid w:val="00590E01"/>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590E01"/>
    <w:pPr>
      <w:keepNext/>
      <w:snapToGrid w:val="0"/>
      <w:spacing w:before="100" w:after="100"/>
      <w:outlineLvl w:val="5"/>
    </w:pPr>
    <w:rPr>
      <w:b/>
      <w:sz w:val="20"/>
      <w:szCs w:val="20"/>
    </w:rPr>
  </w:style>
  <w:style w:type="character" w:customStyle="1" w:styleId="3f5">
    <w:name w:val="Знак Знак Знак3"/>
    <w:rsid w:val="00590E01"/>
    <w:rPr>
      <w:rFonts w:ascii="Times New Roman" w:eastAsia="Times New Roman" w:hAnsi="Times New Roman"/>
      <w:b/>
      <w:caps/>
      <w:sz w:val="28"/>
    </w:rPr>
  </w:style>
  <w:style w:type="character" w:customStyle="1" w:styleId="FontStyle185">
    <w:name w:val="Font Style185"/>
    <w:rsid w:val="00590E01"/>
    <w:rPr>
      <w:rFonts w:ascii="Times New Roman" w:hAnsi="Times New Roman"/>
      <w:sz w:val="18"/>
    </w:rPr>
  </w:style>
  <w:style w:type="character" w:customStyle="1" w:styleId="FontStyle179">
    <w:name w:val="Font Style179"/>
    <w:rsid w:val="00590E01"/>
    <w:rPr>
      <w:rFonts w:ascii="Times New Roman" w:hAnsi="Times New Roman"/>
      <w:i/>
      <w:sz w:val="18"/>
    </w:rPr>
  </w:style>
  <w:style w:type="paragraph" w:customStyle="1" w:styleId="Style66">
    <w:name w:val="Style66"/>
    <w:basedOn w:val="a3"/>
    <w:rsid w:val="00590E01"/>
    <w:pPr>
      <w:widowControl w:val="0"/>
      <w:autoSpaceDE w:val="0"/>
      <w:autoSpaceDN w:val="0"/>
      <w:adjustRightInd w:val="0"/>
    </w:pPr>
  </w:style>
  <w:style w:type="paragraph" w:customStyle="1" w:styleId="Style71">
    <w:name w:val="Style71"/>
    <w:basedOn w:val="a3"/>
    <w:rsid w:val="00590E01"/>
    <w:pPr>
      <w:widowControl w:val="0"/>
      <w:autoSpaceDE w:val="0"/>
      <w:autoSpaceDN w:val="0"/>
      <w:adjustRightInd w:val="0"/>
      <w:spacing w:line="250" w:lineRule="exact"/>
      <w:ind w:firstLine="302"/>
      <w:jc w:val="both"/>
    </w:pPr>
  </w:style>
  <w:style w:type="character" w:customStyle="1" w:styleId="FontStyle266">
    <w:name w:val="Font Style266"/>
    <w:rsid w:val="00590E01"/>
    <w:rPr>
      <w:rFonts w:ascii="Times New Roman" w:hAnsi="Times New Roman"/>
      <w:sz w:val="18"/>
    </w:rPr>
  </w:style>
  <w:style w:type="character" w:customStyle="1" w:styleId="FontStyle267">
    <w:name w:val="Font Style267"/>
    <w:rsid w:val="00590E01"/>
    <w:rPr>
      <w:rFonts w:ascii="Times New Roman" w:hAnsi="Times New Roman"/>
      <w:i/>
      <w:sz w:val="18"/>
    </w:rPr>
  </w:style>
  <w:style w:type="character" w:customStyle="1" w:styleId="FontStyle202">
    <w:name w:val="Font Style202"/>
    <w:rsid w:val="00590E01"/>
    <w:rPr>
      <w:rFonts w:ascii="Times New Roman" w:hAnsi="Times New Roman"/>
      <w:sz w:val="18"/>
    </w:rPr>
  </w:style>
  <w:style w:type="character" w:customStyle="1" w:styleId="FontStyle563">
    <w:name w:val="Font Style563"/>
    <w:rsid w:val="00590E01"/>
    <w:rPr>
      <w:rFonts w:ascii="Times New Roman" w:hAnsi="Times New Roman"/>
      <w:b/>
      <w:sz w:val="20"/>
    </w:rPr>
  </w:style>
  <w:style w:type="paragraph" w:customStyle="1" w:styleId="Style113">
    <w:name w:val="Style113"/>
    <w:basedOn w:val="a3"/>
    <w:rsid w:val="00590E01"/>
    <w:pPr>
      <w:widowControl w:val="0"/>
      <w:autoSpaceDE w:val="0"/>
      <w:autoSpaceDN w:val="0"/>
      <w:adjustRightInd w:val="0"/>
    </w:pPr>
  </w:style>
  <w:style w:type="character" w:customStyle="1" w:styleId="FontStyle134">
    <w:name w:val="Font Style134"/>
    <w:rsid w:val="00590E01"/>
    <w:rPr>
      <w:rFonts w:ascii="Times New Roman" w:hAnsi="Times New Roman"/>
      <w:b/>
      <w:sz w:val="18"/>
    </w:rPr>
  </w:style>
  <w:style w:type="character" w:customStyle="1" w:styleId="textcop1">
    <w:name w:val="textcop1"/>
    <w:rsid w:val="00590E01"/>
    <w:rPr>
      <w:rFonts w:ascii="Arial" w:hAnsi="Arial"/>
      <w:color w:val="000000"/>
      <w:sz w:val="20"/>
    </w:rPr>
  </w:style>
  <w:style w:type="character" w:customStyle="1" w:styleId="b1">
    <w:name w:val="b1"/>
    <w:rsid w:val="00590E01"/>
    <w:rPr>
      <w:b/>
    </w:rPr>
  </w:style>
  <w:style w:type="character" w:customStyle="1" w:styleId="FontStyle201">
    <w:name w:val="Font Style201"/>
    <w:rsid w:val="00590E01"/>
    <w:rPr>
      <w:rFonts w:ascii="Times New Roman" w:hAnsi="Times New Roman"/>
      <w:sz w:val="26"/>
    </w:rPr>
  </w:style>
  <w:style w:type="paragraph" w:customStyle="1" w:styleId="Style12">
    <w:name w:val="Style12"/>
    <w:basedOn w:val="a3"/>
    <w:rsid w:val="00590E01"/>
    <w:pPr>
      <w:widowControl w:val="0"/>
      <w:autoSpaceDE w:val="0"/>
      <w:autoSpaceDN w:val="0"/>
      <w:adjustRightInd w:val="0"/>
    </w:pPr>
  </w:style>
  <w:style w:type="character" w:customStyle="1" w:styleId="180">
    <w:name w:val="Знак Знак18"/>
    <w:rsid w:val="00590E01"/>
    <w:rPr>
      <w:rFonts w:ascii="Courier New" w:eastAsia="Times New Roman" w:hAnsi="Courier New"/>
    </w:rPr>
  </w:style>
  <w:style w:type="character" w:customStyle="1" w:styleId="170">
    <w:name w:val="Знак Знак17"/>
    <w:rsid w:val="00590E01"/>
    <w:rPr>
      <w:rFonts w:ascii="Times New Roman" w:eastAsia="Times New Roman" w:hAnsi="Times New Roman"/>
      <w:sz w:val="24"/>
    </w:rPr>
  </w:style>
  <w:style w:type="character" w:customStyle="1" w:styleId="812">
    <w:name w:val="Знак Знак81"/>
    <w:locked/>
    <w:rsid w:val="00590E01"/>
    <w:rPr>
      <w:sz w:val="24"/>
    </w:rPr>
  </w:style>
  <w:style w:type="paragraph" w:customStyle="1" w:styleId="en">
    <w:name w:val="?en"/>
    <w:basedOn w:val="a3"/>
    <w:rsid w:val="00590E01"/>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590E01"/>
    <w:rPr>
      <w:rFonts w:ascii="Tahoma" w:hAnsi="Tahoma"/>
      <w:sz w:val="16"/>
      <w:lang w:val="ru-RU" w:eastAsia="ru-RU"/>
    </w:rPr>
  </w:style>
  <w:style w:type="paragraph" w:customStyle="1" w:styleId="75">
    <w:name w:val="Стиль7"/>
    <w:basedOn w:val="11"/>
    <w:rsid w:val="00590E01"/>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590E01"/>
    <w:rPr>
      <w:rFonts w:ascii="Verdana" w:hAnsi="Verdana" w:cs="Verdana"/>
      <w:sz w:val="20"/>
      <w:szCs w:val="20"/>
      <w:lang w:val="en-US" w:eastAsia="en-US"/>
    </w:rPr>
  </w:style>
  <w:style w:type="paragraph" w:customStyle="1" w:styleId="Style38">
    <w:name w:val="Style38"/>
    <w:basedOn w:val="a3"/>
    <w:rsid w:val="00590E01"/>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590E01"/>
    <w:rPr>
      <w:rFonts w:ascii="Times New Roman" w:hAnsi="Times New Roman"/>
      <w:i/>
      <w:sz w:val="20"/>
    </w:rPr>
  </w:style>
  <w:style w:type="character" w:customStyle="1" w:styleId="FontStyle293">
    <w:name w:val="Font Style293"/>
    <w:rsid w:val="00590E01"/>
    <w:rPr>
      <w:rFonts w:ascii="Times New Roman" w:hAnsi="Times New Roman"/>
      <w:sz w:val="20"/>
    </w:rPr>
  </w:style>
  <w:style w:type="character" w:customStyle="1" w:styleId="FontStyle325">
    <w:name w:val="Font Style325"/>
    <w:rsid w:val="00590E01"/>
    <w:rPr>
      <w:rFonts w:ascii="Times New Roman" w:hAnsi="Times New Roman"/>
      <w:sz w:val="26"/>
    </w:rPr>
  </w:style>
  <w:style w:type="character" w:customStyle="1" w:styleId="FontStyle219">
    <w:name w:val="Font Style219"/>
    <w:rsid w:val="00590E01"/>
    <w:rPr>
      <w:rFonts w:ascii="Times New Roman" w:hAnsi="Times New Roman"/>
      <w:b/>
      <w:sz w:val="18"/>
    </w:rPr>
  </w:style>
  <w:style w:type="character" w:customStyle="1" w:styleId="FontStyle207">
    <w:name w:val="Font Style207"/>
    <w:rsid w:val="00590E01"/>
    <w:rPr>
      <w:rFonts w:ascii="Times New Roman" w:hAnsi="Times New Roman"/>
      <w:i/>
      <w:sz w:val="18"/>
    </w:rPr>
  </w:style>
  <w:style w:type="character" w:customStyle="1" w:styleId="FontStyle574">
    <w:name w:val="Font Style574"/>
    <w:rsid w:val="00590E01"/>
    <w:rPr>
      <w:rFonts w:ascii="Times New Roman" w:hAnsi="Times New Roman"/>
      <w:b/>
      <w:i/>
      <w:sz w:val="20"/>
    </w:rPr>
  </w:style>
  <w:style w:type="character" w:customStyle="1" w:styleId="FontStyle588">
    <w:name w:val="Font Style588"/>
    <w:rsid w:val="00590E01"/>
    <w:rPr>
      <w:rFonts w:ascii="Times New Roman" w:hAnsi="Times New Roman"/>
      <w:sz w:val="20"/>
    </w:rPr>
  </w:style>
  <w:style w:type="character" w:customStyle="1" w:styleId="402">
    <w:name w:val="Основной текст (40)"/>
    <w:link w:val="4010"/>
    <w:locked/>
    <w:rsid w:val="00590E01"/>
    <w:rPr>
      <w:b/>
      <w:sz w:val="14"/>
      <w:shd w:val="clear" w:color="auto" w:fill="FFFFFF"/>
    </w:rPr>
  </w:style>
  <w:style w:type="paragraph" w:customStyle="1" w:styleId="4010">
    <w:name w:val="Основной текст (40)1"/>
    <w:basedOn w:val="a3"/>
    <w:link w:val="402"/>
    <w:rsid w:val="00590E01"/>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590E01"/>
    <w:rPr>
      <w:b/>
      <w:sz w:val="16"/>
      <w:shd w:val="clear" w:color="auto" w:fill="FFFFFF"/>
    </w:rPr>
  </w:style>
  <w:style w:type="paragraph" w:customStyle="1" w:styleId="1410">
    <w:name w:val="Основной текст (14)1"/>
    <w:basedOn w:val="a3"/>
    <w:link w:val="145"/>
    <w:rsid w:val="00590E01"/>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590E01"/>
    <w:pPr>
      <w:tabs>
        <w:tab w:val="left" w:pos="369"/>
        <w:tab w:val="left" w:pos="643"/>
      </w:tabs>
      <w:spacing w:after="40"/>
      <w:ind w:left="697" w:hanging="357"/>
      <w:jc w:val="both"/>
    </w:pPr>
    <w:rPr>
      <w:sz w:val="20"/>
      <w:szCs w:val="20"/>
    </w:rPr>
  </w:style>
  <w:style w:type="paragraph" w:customStyle="1" w:styleId="2ff7">
    <w:name w:val="обычный2"/>
    <w:basedOn w:val="a3"/>
    <w:rsid w:val="00590E01"/>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590E01"/>
    <w:pPr>
      <w:ind w:firstLine="720"/>
      <w:jc w:val="both"/>
    </w:pPr>
    <w:rPr>
      <w:szCs w:val="20"/>
    </w:rPr>
  </w:style>
  <w:style w:type="paragraph" w:customStyle="1" w:styleId="3000">
    <w:name w:val="Стиль Заголовок 3 + Перед:  0 пт После:  0 пт"/>
    <w:basedOn w:val="32"/>
    <w:rsid w:val="00590E01"/>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590E01"/>
    <w:pPr>
      <w:keepNext/>
      <w:spacing w:before="520" w:after="260"/>
      <w:jc w:val="center"/>
      <w:outlineLvl w:val="0"/>
    </w:pPr>
    <w:rPr>
      <w:b/>
    </w:rPr>
  </w:style>
  <w:style w:type="paragraph" w:customStyle="1" w:styleId="Heading">
    <w:name w:val="Heading"/>
    <w:rsid w:val="00590E0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590E01"/>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590E01"/>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590E01"/>
    <w:pPr>
      <w:keepNext w:val="0"/>
      <w:widowControl w:val="0"/>
    </w:pPr>
    <w:rPr>
      <w:rFonts w:cs="Times New Roman"/>
      <w:bCs w:val="0"/>
      <w:i w:val="0"/>
      <w:iCs w:val="0"/>
      <w:kern w:val="32"/>
      <w:sz w:val="24"/>
      <w:szCs w:val="20"/>
    </w:rPr>
  </w:style>
  <w:style w:type="paragraph" w:customStyle="1" w:styleId="1ffffc">
    <w:name w:val="маркирован_1"/>
    <w:basedOn w:val="a3"/>
    <w:rsid w:val="00590E01"/>
    <w:pPr>
      <w:widowControl w:val="0"/>
      <w:adjustRightInd w:val="0"/>
      <w:spacing w:line="360" w:lineRule="auto"/>
      <w:jc w:val="both"/>
      <w:textAlignment w:val="baseline"/>
    </w:pPr>
    <w:rPr>
      <w:sz w:val="28"/>
      <w:szCs w:val="28"/>
    </w:rPr>
  </w:style>
  <w:style w:type="paragraph" w:customStyle="1" w:styleId="1ffffd">
    <w:name w:val="Нумерован_1"/>
    <w:basedOn w:val="a3"/>
    <w:rsid w:val="00590E01"/>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590E01"/>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590E01"/>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590E01"/>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590E01"/>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590E01"/>
    <w:pPr>
      <w:spacing w:line="360" w:lineRule="auto"/>
      <w:ind w:firstLine="720"/>
    </w:pPr>
    <w:rPr>
      <w:szCs w:val="20"/>
    </w:rPr>
  </w:style>
  <w:style w:type="character" w:customStyle="1" w:styleId="331">
    <w:name w:val="Знак3 Знак Знак3"/>
    <w:rsid w:val="00590E01"/>
    <w:rPr>
      <w:rFonts w:ascii="Times New Roman" w:eastAsia="Times New Roman" w:hAnsi="Times New Roman"/>
      <w:lang w:eastAsia="en-US"/>
    </w:rPr>
  </w:style>
  <w:style w:type="character" w:customStyle="1" w:styleId="FontStyle278">
    <w:name w:val="Font Style278"/>
    <w:rsid w:val="00590E01"/>
    <w:rPr>
      <w:rFonts w:ascii="Times New Roman" w:hAnsi="Times New Roman"/>
      <w:color w:val="000000"/>
      <w:sz w:val="22"/>
    </w:rPr>
  </w:style>
  <w:style w:type="character" w:customStyle="1" w:styleId="2110">
    <w:name w:val="Знак Знак211"/>
    <w:locked/>
    <w:rsid w:val="00590E01"/>
    <w:rPr>
      <w:b/>
      <w:sz w:val="28"/>
      <w:lang w:val="ru-RU" w:eastAsia="ru-RU"/>
    </w:rPr>
  </w:style>
  <w:style w:type="character" w:customStyle="1" w:styleId="414">
    <w:name w:val="Знак Знак41"/>
    <w:locked/>
    <w:rsid w:val="00590E01"/>
    <w:rPr>
      <w:rFonts w:ascii="Arial" w:hAnsi="Arial"/>
      <w:b/>
      <w:i/>
      <w:sz w:val="28"/>
      <w:lang w:val="ru-RU" w:eastAsia="en-US"/>
    </w:rPr>
  </w:style>
  <w:style w:type="character" w:customStyle="1" w:styleId="4011">
    <w:name w:val="Знак Знак401"/>
    <w:locked/>
    <w:rsid w:val="00590E01"/>
    <w:rPr>
      <w:b/>
      <w:sz w:val="27"/>
      <w:lang w:val="ru-RU" w:eastAsia="ru-RU"/>
    </w:rPr>
  </w:style>
  <w:style w:type="character" w:customStyle="1" w:styleId="3910">
    <w:name w:val="Знак Знак391"/>
    <w:locked/>
    <w:rsid w:val="00590E01"/>
    <w:rPr>
      <w:b/>
      <w:sz w:val="28"/>
      <w:lang w:val="ru-RU" w:eastAsia="ru-RU"/>
    </w:rPr>
  </w:style>
  <w:style w:type="character" w:customStyle="1" w:styleId="3810">
    <w:name w:val="Знак Знак381"/>
    <w:locked/>
    <w:rsid w:val="00590E01"/>
    <w:rPr>
      <w:b/>
      <w:i/>
      <w:sz w:val="26"/>
      <w:lang w:val="ru-RU" w:eastAsia="ru-RU"/>
    </w:rPr>
  </w:style>
  <w:style w:type="character" w:customStyle="1" w:styleId="3710">
    <w:name w:val="Знак Знак371"/>
    <w:locked/>
    <w:rsid w:val="00590E01"/>
    <w:rPr>
      <w:sz w:val="24"/>
      <w:lang w:val="ru-RU" w:eastAsia="ru-RU"/>
    </w:rPr>
  </w:style>
  <w:style w:type="character" w:customStyle="1" w:styleId="3610">
    <w:name w:val="Знак Знак361"/>
    <w:locked/>
    <w:rsid w:val="00590E01"/>
    <w:rPr>
      <w:sz w:val="24"/>
      <w:lang w:val="ru-RU" w:eastAsia="ru-RU"/>
    </w:rPr>
  </w:style>
  <w:style w:type="character" w:customStyle="1" w:styleId="3510">
    <w:name w:val="Знак Знак351"/>
    <w:locked/>
    <w:rsid w:val="00590E01"/>
    <w:rPr>
      <w:i/>
      <w:sz w:val="24"/>
      <w:lang w:val="ru-RU" w:eastAsia="ru-RU"/>
    </w:rPr>
  </w:style>
  <w:style w:type="character" w:customStyle="1" w:styleId="3410">
    <w:name w:val="Знак Знак341"/>
    <w:locked/>
    <w:rsid w:val="00590E01"/>
    <w:rPr>
      <w:rFonts w:ascii="Arial" w:hAnsi="Arial"/>
      <w:sz w:val="22"/>
      <w:lang w:val="ru-RU" w:eastAsia="ru-RU"/>
    </w:rPr>
  </w:style>
  <w:style w:type="character" w:customStyle="1" w:styleId="3310">
    <w:name w:val="Знак Знак331"/>
    <w:locked/>
    <w:rsid w:val="00590E01"/>
    <w:rPr>
      <w:rFonts w:ascii="Courier New" w:hAnsi="Courier New"/>
      <w:lang w:val="ru-RU" w:eastAsia="ru-RU"/>
    </w:rPr>
  </w:style>
  <w:style w:type="character" w:customStyle="1" w:styleId="3210">
    <w:name w:val="Знак Знак321"/>
    <w:locked/>
    <w:rsid w:val="00590E01"/>
    <w:rPr>
      <w:lang w:val="ru-RU" w:eastAsia="ru-RU"/>
    </w:rPr>
  </w:style>
  <w:style w:type="character" w:customStyle="1" w:styleId="3110">
    <w:name w:val="Знак Знак311"/>
    <w:locked/>
    <w:rsid w:val="00590E01"/>
    <w:rPr>
      <w:sz w:val="24"/>
      <w:lang w:val="ru-RU" w:eastAsia="ru-RU"/>
    </w:rPr>
  </w:style>
  <w:style w:type="character" w:customStyle="1" w:styleId="1fffff">
    <w:name w:val="Знак1 Знак Знак"/>
    <w:locked/>
    <w:rsid w:val="00590E01"/>
    <w:rPr>
      <w:sz w:val="24"/>
      <w:lang w:val="ru-RU" w:eastAsia="ru-RU"/>
    </w:rPr>
  </w:style>
  <w:style w:type="character" w:customStyle="1" w:styleId="191">
    <w:name w:val="Знак Знак191"/>
    <w:locked/>
    <w:rsid w:val="00590E01"/>
    <w:rPr>
      <w:sz w:val="24"/>
      <w:lang w:val="en-US" w:eastAsia="ru-RU"/>
    </w:rPr>
  </w:style>
  <w:style w:type="character" w:customStyle="1" w:styleId="1411">
    <w:name w:val="Знак Знак141"/>
    <w:locked/>
    <w:rsid w:val="00590E01"/>
    <w:rPr>
      <w:rFonts w:ascii="Cambria" w:hAnsi="Cambria"/>
      <w:i/>
      <w:color w:val="4F81BD"/>
      <w:spacing w:val="15"/>
      <w:sz w:val="24"/>
      <w:lang w:val="ru-RU" w:eastAsia="ru-RU"/>
    </w:rPr>
  </w:style>
  <w:style w:type="character" w:customStyle="1" w:styleId="1210">
    <w:name w:val="Знак Знак121"/>
    <w:locked/>
    <w:rsid w:val="00590E01"/>
    <w:rPr>
      <w:rFonts w:ascii="PragmaticaCTT" w:hAnsi="PragmaticaCTT"/>
      <w:sz w:val="24"/>
      <w:lang w:val="ru-RU" w:eastAsia="ru-RU"/>
    </w:rPr>
  </w:style>
  <w:style w:type="character" w:customStyle="1" w:styleId="2210">
    <w:name w:val="Знак Знак221"/>
    <w:locked/>
    <w:rsid w:val="00590E01"/>
    <w:rPr>
      <w:color w:val="000000"/>
      <w:sz w:val="24"/>
      <w:lang w:val="ru-RU" w:eastAsia="ru-RU"/>
    </w:rPr>
  </w:style>
  <w:style w:type="character" w:customStyle="1" w:styleId="291">
    <w:name w:val="Знак Знак291"/>
    <w:locked/>
    <w:rsid w:val="00590E01"/>
    <w:rPr>
      <w:sz w:val="16"/>
      <w:lang w:val="ru-RU" w:eastAsia="ru-RU"/>
    </w:rPr>
  </w:style>
  <w:style w:type="character" w:customStyle="1" w:styleId="251">
    <w:name w:val="Знак Знак251"/>
    <w:locked/>
    <w:rsid w:val="00590E01"/>
    <w:rPr>
      <w:sz w:val="24"/>
      <w:lang w:val="ru-RU" w:eastAsia="ru-RU"/>
    </w:rPr>
  </w:style>
  <w:style w:type="character" w:customStyle="1" w:styleId="281">
    <w:name w:val="Знак Знак281"/>
    <w:locked/>
    <w:rsid w:val="00590E01"/>
    <w:rPr>
      <w:sz w:val="16"/>
      <w:lang w:val="ru-RU" w:eastAsia="ru-RU"/>
    </w:rPr>
  </w:style>
  <w:style w:type="character" w:customStyle="1" w:styleId="2710">
    <w:name w:val="Знак Знак271"/>
    <w:locked/>
    <w:rsid w:val="00590E01"/>
    <w:rPr>
      <w:rFonts w:ascii="Courier New" w:hAnsi="Courier New"/>
      <w:lang w:val="ru-RU" w:eastAsia="ru-RU"/>
    </w:rPr>
  </w:style>
  <w:style w:type="character" w:customStyle="1" w:styleId="181">
    <w:name w:val="Знак Знак181"/>
    <w:locked/>
    <w:rsid w:val="00590E01"/>
    <w:rPr>
      <w:b/>
      <w:lang w:val="ru-RU" w:eastAsia="ru-RU"/>
    </w:rPr>
  </w:style>
  <w:style w:type="character" w:customStyle="1" w:styleId="201">
    <w:name w:val="Знак Знак201"/>
    <w:locked/>
    <w:rsid w:val="00590E01"/>
    <w:rPr>
      <w:rFonts w:ascii="Tahoma" w:hAnsi="Tahoma"/>
      <w:sz w:val="16"/>
      <w:lang w:val="ru-RU" w:eastAsia="ru-RU"/>
    </w:rPr>
  </w:style>
  <w:style w:type="paragraph" w:customStyle="1" w:styleId="2ff9">
    <w:name w:val="Знак Знак Знак Знак Знак Знак2"/>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590E01"/>
    <w:rPr>
      <w:i/>
      <w:color w:val="000000"/>
      <w:sz w:val="24"/>
      <w:lang w:eastAsia="ru-RU"/>
    </w:rPr>
  </w:style>
  <w:style w:type="paragraph" w:styleId="2ffb">
    <w:name w:val="Quote"/>
    <w:basedOn w:val="a3"/>
    <w:next w:val="a3"/>
    <w:link w:val="2ffa"/>
    <w:qFormat/>
    <w:rsid w:val="00590E01"/>
    <w:rPr>
      <w:rFonts w:asciiTheme="minorHAnsi" w:eastAsiaTheme="minorHAnsi" w:hAnsiTheme="minorHAnsi" w:cstheme="minorBidi"/>
      <w:i/>
      <w:color w:val="000000"/>
      <w:szCs w:val="22"/>
    </w:rPr>
  </w:style>
  <w:style w:type="character" w:customStyle="1" w:styleId="21f">
    <w:name w:val="Цитата 2 Знак1"/>
    <w:basedOn w:val="a4"/>
    <w:rsid w:val="00590E01"/>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590E01"/>
    <w:rPr>
      <w:rFonts w:cs="Times New Roman"/>
      <w:i w:val="0"/>
      <w:sz w:val="24"/>
      <w:szCs w:val="20"/>
      <w:lang w:eastAsia="ru-RU"/>
    </w:rPr>
  </w:style>
  <w:style w:type="paragraph" w:customStyle="1" w:styleId="msolistparagraph0">
    <w:name w:val="msolistparagraph"/>
    <w:basedOn w:val="a3"/>
    <w:rsid w:val="00590E01"/>
    <w:pPr>
      <w:spacing w:line="312" w:lineRule="auto"/>
      <w:ind w:left="720" w:firstLine="454"/>
      <w:contextualSpacing/>
      <w:jc w:val="both"/>
    </w:pPr>
  </w:style>
  <w:style w:type="character" w:customStyle="1" w:styleId="afffffffff5">
    <w:name w:val="ВЭС отступ Знак"/>
    <w:link w:val="afffffffff6"/>
    <w:locked/>
    <w:rsid w:val="00590E01"/>
    <w:rPr>
      <w:color w:val="000000"/>
      <w:sz w:val="24"/>
    </w:rPr>
  </w:style>
  <w:style w:type="paragraph" w:customStyle="1" w:styleId="afffffffff6">
    <w:name w:val="ВЭС отступ"/>
    <w:basedOn w:val="a3"/>
    <w:link w:val="afffffffff5"/>
    <w:rsid w:val="00590E01"/>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590E01"/>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590E01"/>
    <w:pPr>
      <w:spacing w:after="160" w:line="240" w:lineRule="exact"/>
    </w:pPr>
    <w:rPr>
      <w:rFonts w:ascii="Verdana" w:hAnsi="Verdana"/>
      <w:lang w:val="en-US" w:eastAsia="en-US"/>
    </w:rPr>
  </w:style>
  <w:style w:type="paragraph" w:customStyle="1" w:styleId="Li">
    <w:name w:val="Li"/>
    <w:basedOn w:val="a3"/>
    <w:rsid w:val="00590E01"/>
    <w:pPr>
      <w:shd w:val="clear" w:color="auto" w:fill="FFFFFF"/>
      <w:suppressAutoHyphens/>
    </w:pPr>
    <w:rPr>
      <w:lang w:eastAsia="ar-SA"/>
    </w:rPr>
  </w:style>
  <w:style w:type="paragraph" w:customStyle="1" w:styleId="afffffffff7">
    <w:name w:val="Название оглавления"/>
    <w:rsid w:val="00590E01"/>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590E01"/>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590E01"/>
    <w:pPr>
      <w:jc w:val="both"/>
    </w:pPr>
    <w:rPr>
      <w:kern w:val="28"/>
      <w:szCs w:val="20"/>
    </w:rPr>
  </w:style>
  <w:style w:type="paragraph" w:customStyle="1" w:styleId="Tst-question">
    <w:name w:val="Tst-question"/>
    <w:basedOn w:val="a3"/>
    <w:rsid w:val="00590E01"/>
    <w:pPr>
      <w:numPr>
        <w:numId w:val="18"/>
      </w:numPr>
      <w:tabs>
        <w:tab w:val="clear" w:pos="357"/>
        <w:tab w:val="left" w:pos="360"/>
      </w:tabs>
      <w:jc w:val="both"/>
    </w:pPr>
    <w:rPr>
      <w:kern w:val="28"/>
      <w:szCs w:val="20"/>
    </w:rPr>
  </w:style>
  <w:style w:type="paragraph" w:customStyle="1" w:styleId="Tst10">
    <w:name w:val="Tst_1"/>
    <w:basedOn w:val="notabstyle"/>
    <w:rsid w:val="00590E01"/>
    <w:pPr>
      <w:tabs>
        <w:tab w:val="left" w:pos="720"/>
      </w:tabs>
      <w:ind w:left="720" w:hanging="360"/>
    </w:pPr>
  </w:style>
  <w:style w:type="paragraph" w:customStyle="1" w:styleId="afffffffff9">
    <w:name w:val="УПЛОТНЕННЫЙ"/>
    <w:basedOn w:val="a3"/>
    <w:rsid w:val="00590E01"/>
    <w:pPr>
      <w:ind w:firstLine="720"/>
      <w:jc w:val="both"/>
    </w:pPr>
    <w:rPr>
      <w:spacing w:val="-4"/>
      <w:sz w:val="28"/>
      <w:szCs w:val="20"/>
    </w:rPr>
  </w:style>
  <w:style w:type="paragraph" w:customStyle="1" w:styleId="afffffffffa">
    <w:name w:val="ОСНОВНОЙ"/>
    <w:basedOn w:val="a3"/>
    <w:rsid w:val="00590E01"/>
    <w:pPr>
      <w:autoSpaceDE w:val="0"/>
      <w:autoSpaceDN w:val="0"/>
      <w:adjustRightInd w:val="0"/>
      <w:ind w:firstLine="720"/>
      <w:jc w:val="both"/>
    </w:pPr>
    <w:rPr>
      <w:sz w:val="28"/>
      <w:szCs w:val="20"/>
    </w:rPr>
  </w:style>
  <w:style w:type="paragraph" w:customStyle="1" w:styleId="simple">
    <w:name w:val="simple"/>
    <w:basedOn w:val="a3"/>
    <w:rsid w:val="00590E01"/>
    <w:pPr>
      <w:spacing w:before="100" w:beforeAutospacing="1" w:after="100" w:afterAutospacing="1"/>
    </w:pPr>
  </w:style>
  <w:style w:type="paragraph" w:customStyle="1" w:styleId="uj">
    <w:name w:val="uj"/>
    <w:basedOn w:val="a3"/>
    <w:rsid w:val="00590E01"/>
    <w:pPr>
      <w:spacing w:before="100" w:beforeAutospacing="1" w:after="100" w:afterAutospacing="1"/>
    </w:pPr>
  </w:style>
  <w:style w:type="paragraph" w:customStyle="1" w:styleId="a4cxspmiddle">
    <w:name w:val="a4cxspmiddle"/>
    <w:basedOn w:val="a3"/>
    <w:rsid w:val="00590E01"/>
    <w:pPr>
      <w:spacing w:before="100" w:beforeAutospacing="1" w:after="100" w:afterAutospacing="1"/>
    </w:pPr>
    <w:rPr>
      <w:color w:val="000000"/>
    </w:rPr>
  </w:style>
  <w:style w:type="paragraph" w:customStyle="1" w:styleId="Style56">
    <w:name w:val="Style56"/>
    <w:basedOn w:val="a3"/>
    <w:rsid w:val="00590E01"/>
    <w:pPr>
      <w:widowControl w:val="0"/>
      <w:autoSpaceDE w:val="0"/>
      <w:autoSpaceDN w:val="0"/>
      <w:adjustRightInd w:val="0"/>
      <w:spacing w:line="194" w:lineRule="exact"/>
    </w:pPr>
  </w:style>
  <w:style w:type="paragraph" w:customStyle="1" w:styleId="otstup">
    <w:name w:val="otstup"/>
    <w:basedOn w:val="a3"/>
    <w:rsid w:val="00590E01"/>
    <w:pPr>
      <w:spacing w:before="100" w:beforeAutospacing="1" w:after="100" w:afterAutospacing="1"/>
    </w:pPr>
  </w:style>
  <w:style w:type="paragraph" w:customStyle="1" w:styleId="1fffff0">
    <w:name w:val="Схема документа1"/>
    <w:basedOn w:val="a3"/>
    <w:rsid w:val="00590E01"/>
    <w:pPr>
      <w:shd w:val="clear" w:color="auto" w:fill="000080"/>
    </w:pPr>
    <w:rPr>
      <w:rFonts w:ascii="Tahoma" w:hAnsi="Tahoma" w:cs="Tahoma"/>
      <w:sz w:val="20"/>
      <w:szCs w:val="20"/>
      <w:lang w:eastAsia="zh-CN"/>
    </w:rPr>
  </w:style>
  <w:style w:type="paragraph" w:customStyle="1" w:styleId="BodyText1">
    <w:name w:val="Body Text1"/>
    <w:basedOn w:val="Normal1"/>
    <w:rsid w:val="00590E01"/>
    <w:pPr>
      <w:widowControl/>
      <w:spacing w:line="360" w:lineRule="auto"/>
    </w:pPr>
    <w:rPr>
      <w:sz w:val="24"/>
    </w:rPr>
  </w:style>
  <w:style w:type="paragraph" w:customStyle="1" w:styleId="BodyText211">
    <w:name w:val="Body Text 211"/>
    <w:basedOn w:val="a3"/>
    <w:rsid w:val="00590E01"/>
    <w:pPr>
      <w:spacing w:line="360" w:lineRule="auto"/>
      <w:jc w:val="both"/>
    </w:pPr>
    <w:rPr>
      <w:szCs w:val="20"/>
    </w:rPr>
  </w:style>
  <w:style w:type="paragraph" w:customStyle="1" w:styleId="ListParagraph1">
    <w:name w:val="List Paragraph1"/>
    <w:basedOn w:val="a3"/>
    <w:link w:val="ListParagraphChar1"/>
    <w:rsid w:val="00590E01"/>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590E01"/>
    <w:rPr>
      <w:rFonts w:ascii="Calibri" w:eastAsia="Times New Roman" w:hAnsi="Calibri" w:cs="Times New Roman"/>
      <w:lang w:eastAsia="ru-RU"/>
    </w:rPr>
  </w:style>
  <w:style w:type="paragraph" w:customStyle="1" w:styleId="BodyText31">
    <w:name w:val="Body Text 31"/>
    <w:basedOn w:val="Normal1"/>
    <w:rsid w:val="00590E01"/>
    <w:pPr>
      <w:widowControl/>
      <w:jc w:val="both"/>
    </w:pPr>
    <w:rPr>
      <w:i/>
      <w:sz w:val="26"/>
    </w:rPr>
  </w:style>
  <w:style w:type="character" w:customStyle="1" w:styleId="1010">
    <w:name w:val="Знак Знак101"/>
    <w:locked/>
    <w:rsid w:val="00590E01"/>
    <w:rPr>
      <w:rFonts w:ascii="PragmaticaCTT" w:hAnsi="PragmaticaCTT"/>
      <w:sz w:val="24"/>
      <w:lang w:val="ru-RU" w:eastAsia="ru-RU"/>
    </w:rPr>
  </w:style>
  <w:style w:type="character" w:customStyle="1" w:styleId="4110">
    <w:name w:val="Знак Знак411"/>
    <w:locked/>
    <w:rsid w:val="00590E01"/>
    <w:rPr>
      <w:rFonts w:ascii="Arial" w:hAnsi="Arial"/>
      <w:b/>
      <w:i/>
      <w:sz w:val="28"/>
      <w:lang w:val="ru-RU" w:eastAsia="en-US"/>
    </w:rPr>
  </w:style>
  <w:style w:type="character" w:customStyle="1" w:styleId="1100">
    <w:name w:val="Знак Знак110"/>
    <w:rsid w:val="00590E01"/>
    <w:rPr>
      <w:rFonts w:ascii="Arial" w:hAnsi="Arial"/>
      <w:b/>
      <w:sz w:val="36"/>
      <w:lang w:val="ru-RU" w:eastAsia="en-US"/>
    </w:rPr>
  </w:style>
  <w:style w:type="character" w:customStyle="1" w:styleId="415">
    <w:name w:val="Заголовок 4 Знак1"/>
    <w:locked/>
    <w:rsid w:val="00590E01"/>
    <w:rPr>
      <w:rFonts w:ascii="Times New Roman" w:eastAsia="Times New Roman" w:hAnsi="Times New Roman"/>
      <w:b/>
      <w:sz w:val="28"/>
      <w:lang w:eastAsia="ru-RU"/>
    </w:rPr>
  </w:style>
  <w:style w:type="character" w:styleId="afffffffffb">
    <w:name w:val="Intense Emphasis"/>
    <w:qFormat/>
    <w:rsid w:val="00590E01"/>
    <w:rPr>
      <w:b/>
      <w:i/>
      <w:color w:val="4F81BD"/>
    </w:rPr>
  </w:style>
  <w:style w:type="character" w:styleId="afffffffffc">
    <w:name w:val="Subtle Reference"/>
    <w:qFormat/>
    <w:rsid w:val="00590E01"/>
    <w:rPr>
      <w:smallCaps/>
      <w:color w:val="C0504D"/>
      <w:u w:val="single"/>
    </w:rPr>
  </w:style>
  <w:style w:type="character" w:styleId="afffffffffd">
    <w:name w:val="Intense Reference"/>
    <w:qFormat/>
    <w:rsid w:val="00590E01"/>
    <w:rPr>
      <w:b/>
      <w:smallCaps/>
      <w:color w:val="C0504D"/>
      <w:spacing w:val="5"/>
      <w:u w:val="single"/>
    </w:rPr>
  </w:style>
  <w:style w:type="character" w:styleId="afffffffffe">
    <w:name w:val="Book Title"/>
    <w:qFormat/>
    <w:rsid w:val="00590E01"/>
    <w:rPr>
      <w:b/>
      <w:smallCaps/>
      <w:spacing w:val="5"/>
    </w:rPr>
  </w:style>
  <w:style w:type="character" w:customStyle="1" w:styleId="612">
    <w:name w:val="Заголовок 6 Знак1"/>
    <w:rsid w:val="00590E01"/>
    <w:rPr>
      <w:b/>
      <w:sz w:val="22"/>
      <w:lang w:val="ru-RU" w:eastAsia="ru-RU"/>
    </w:rPr>
  </w:style>
  <w:style w:type="character" w:customStyle="1" w:styleId="712">
    <w:name w:val="Заголовок 7 Знак1"/>
    <w:rsid w:val="00590E01"/>
    <w:rPr>
      <w:sz w:val="24"/>
      <w:lang w:val="ru-RU" w:eastAsia="ru-RU"/>
    </w:rPr>
  </w:style>
  <w:style w:type="character" w:customStyle="1" w:styleId="813">
    <w:name w:val="Заголовок 8 Знак1"/>
    <w:rsid w:val="00590E01"/>
    <w:rPr>
      <w:rFonts w:ascii="Calibri" w:hAnsi="Calibri"/>
      <w:i/>
      <w:sz w:val="24"/>
      <w:lang w:val="ru-RU" w:eastAsia="en-US"/>
    </w:rPr>
  </w:style>
  <w:style w:type="character" w:customStyle="1" w:styleId="911">
    <w:name w:val="Заголовок 9 Знак1"/>
    <w:rsid w:val="00590E01"/>
    <w:rPr>
      <w:rFonts w:ascii="Arial" w:hAnsi="Arial"/>
      <w:sz w:val="22"/>
      <w:lang w:val="ru-RU" w:eastAsia="ru-RU"/>
    </w:rPr>
  </w:style>
  <w:style w:type="character" w:customStyle="1" w:styleId="tbb121">
    <w:name w:val="tbb121"/>
    <w:rsid w:val="00590E01"/>
    <w:rPr>
      <w:rFonts w:ascii="Arial" w:hAnsi="Arial"/>
      <w:b/>
      <w:color w:val="000000"/>
      <w:sz w:val="18"/>
      <w:u w:val="none"/>
    </w:rPr>
  </w:style>
  <w:style w:type="character" w:customStyle="1" w:styleId="tbl121">
    <w:name w:val="tbl121"/>
    <w:rsid w:val="00590E01"/>
    <w:rPr>
      <w:rFonts w:ascii="Tahoma" w:hAnsi="Tahoma"/>
      <w:color w:val="000000"/>
      <w:sz w:val="18"/>
      <w:u w:val="none"/>
    </w:rPr>
  </w:style>
  <w:style w:type="character" w:customStyle="1" w:styleId="em11">
    <w:name w:val="em11"/>
    <w:rsid w:val="00590E01"/>
    <w:rPr>
      <w:b/>
      <w:sz w:val="24"/>
    </w:rPr>
  </w:style>
  <w:style w:type="character" w:customStyle="1" w:styleId="8pt">
    <w:name w:val="Основной текст + 8 pt"/>
    <w:rsid w:val="00590E01"/>
    <w:rPr>
      <w:rFonts w:ascii="Times New Roman" w:eastAsia="Times New Roman" w:hAnsi="Times New Roman"/>
      <w:spacing w:val="0"/>
      <w:sz w:val="16"/>
    </w:rPr>
  </w:style>
  <w:style w:type="character" w:customStyle="1" w:styleId="7pt">
    <w:name w:val="Основной текст + 7 pt"/>
    <w:rsid w:val="00590E01"/>
    <w:rPr>
      <w:rFonts w:ascii="Times New Roman" w:eastAsia="Times New Roman" w:hAnsi="Times New Roman"/>
      <w:spacing w:val="0"/>
      <w:sz w:val="14"/>
    </w:rPr>
  </w:style>
  <w:style w:type="character" w:customStyle="1" w:styleId="10pt0">
    <w:name w:val="Основной текст + 10 pt"/>
    <w:rsid w:val="00590E01"/>
    <w:rPr>
      <w:rFonts w:ascii="Times New Roman" w:eastAsia="Times New Roman" w:hAnsi="Times New Roman"/>
      <w:b/>
      <w:spacing w:val="0"/>
      <w:sz w:val="20"/>
    </w:rPr>
  </w:style>
  <w:style w:type="character" w:customStyle="1" w:styleId="5pt">
    <w:name w:val="Основной текст + 5 pt"/>
    <w:rsid w:val="00590E01"/>
    <w:rPr>
      <w:rFonts w:ascii="Times New Roman" w:eastAsia="Times New Roman" w:hAnsi="Times New Roman"/>
      <w:spacing w:val="10"/>
      <w:sz w:val="10"/>
    </w:rPr>
  </w:style>
  <w:style w:type="character" w:customStyle="1" w:styleId="9pt">
    <w:name w:val="Основной текст + 9 pt"/>
    <w:rsid w:val="00590E01"/>
    <w:rPr>
      <w:rFonts w:ascii="Times New Roman" w:eastAsia="Times New Roman" w:hAnsi="Times New Roman"/>
      <w:spacing w:val="0"/>
      <w:sz w:val="18"/>
    </w:rPr>
  </w:style>
  <w:style w:type="character" w:customStyle="1" w:styleId="TimesNewRoman0">
    <w:name w:val="Основной текст + Times New Roman"/>
    <w:rsid w:val="00590E01"/>
    <w:rPr>
      <w:rFonts w:ascii="Times New Roman" w:eastAsia="Times New Roman" w:hAnsi="Times New Roman"/>
      <w:spacing w:val="0"/>
      <w:sz w:val="21"/>
    </w:rPr>
  </w:style>
  <w:style w:type="character" w:customStyle="1" w:styleId="WW-9pt">
    <w:name w:val="WW-Основной текст + 9 pt"/>
    <w:rsid w:val="00590E01"/>
    <w:rPr>
      <w:rFonts w:ascii="Times New Roman" w:eastAsia="Times New Roman" w:hAnsi="Times New Roman"/>
      <w:spacing w:val="0"/>
      <w:sz w:val="18"/>
    </w:rPr>
  </w:style>
  <w:style w:type="character" w:customStyle="1" w:styleId="FontStyle124">
    <w:name w:val="Font Style124"/>
    <w:rsid w:val="00590E01"/>
    <w:rPr>
      <w:rFonts w:ascii="Times New Roman" w:hAnsi="Times New Roman"/>
      <w:b/>
      <w:sz w:val="18"/>
    </w:rPr>
  </w:style>
  <w:style w:type="character" w:customStyle="1" w:styleId="red">
    <w:name w:val="red"/>
    <w:rsid w:val="00590E01"/>
    <w:rPr>
      <w:rFonts w:cs="Times New Roman"/>
    </w:rPr>
  </w:style>
  <w:style w:type="character" w:customStyle="1" w:styleId="msosubtleemphasis0">
    <w:name w:val="msosubtleemphasis"/>
    <w:rsid w:val="00590E01"/>
    <w:rPr>
      <w:i/>
      <w:color w:val="808080"/>
    </w:rPr>
  </w:style>
  <w:style w:type="character" w:customStyle="1" w:styleId="FontStyle120">
    <w:name w:val="Font Style120"/>
    <w:rsid w:val="00590E01"/>
    <w:rPr>
      <w:rFonts w:ascii="Times New Roman" w:hAnsi="Times New Roman"/>
      <w:b/>
      <w:sz w:val="26"/>
    </w:rPr>
  </w:style>
  <w:style w:type="character" w:customStyle="1" w:styleId="FontStyle121">
    <w:name w:val="Font Style121"/>
    <w:rsid w:val="00590E01"/>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590E01"/>
    <w:pPr>
      <w:spacing w:after="160" w:line="240" w:lineRule="exact"/>
    </w:pPr>
    <w:rPr>
      <w:rFonts w:ascii="Verdana" w:hAnsi="Verdana"/>
      <w:lang w:val="en-US" w:eastAsia="en-US"/>
    </w:rPr>
  </w:style>
  <w:style w:type="character" w:customStyle="1" w:styleId="font0">
    <w:name w:val="font0"/>
    <w:rsid w:val="00590E01"/>
    <w:rPr>
      <w:rFonts w:cs="Times New Roman"/>
    </w:rPr>
  </w:style>
  <w:style w:type="character" w:customStyle="1" w:styleId="s3">
    <w:name w:val="s3"/>
    <w:rsid w:val="00590E01"/>
  </w:style>
  <w:style w:type="character" w:customStyle="1" w:styleId="FontStyle46">
    <w:name w:val="Font Style46"/>
    <w:rsid w:val="00590E01"/>
    <w:rPr>
      <w:rFonts w:ascii="Times New Roman" w:hAnsi="Times New Roman"/>
      <w:b/>
      <w:sz w:val="30"/>
    </w:rPr>
  </w:style>
  <w:style w:type="character" w:customStyle="1" w:styleId="newstitle">
    <w:name w:val="news_title"/>
    <w:rsid w:val="00590E01"/>
    <w:rPr>
      <w:rFonts w:cs="Times New Roman"/>
    </w:rPr>
  </w:style>
  <w:style w:type="character" w:customStyle="1" w:styleId="s1">
    <w:name w:val="s1"/>
    <w:rsid w:val="00590E01"/>
  </w:style>
  <w:style w:type="paragraph" w:customStyle="1" w:styleId="31b">
    <w:name w:val="Знак31"/>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590E01"/>
    <w:rPr>
      <w:b/>
      <w:sz w:val="2"/>
      <w:bdr w:val="single" w:sz="6" w:space="0" w:color="0000FF"/>
      <w:shd w:val="clear" w:color="auto" w:fill="CCCCFF"/>
    </w:rPr>
  </w:style>
  <w:style w:type="character" w:customStyle="1" w:styleId="FontStyle264">
    <w:name w:val="Font Style264"/>
    <w:rsid w:val="00590E01"/>
    <w:rPr>
      <w:rFonts w:ascii="Franklin Gothic Demi" w:hAnsi="Franklin Gothic Demi"/>
      <w:b/>
      <w:sz w:val="22"/>
    </w:rPr>
  </w:style>
  <w:style w:type="character" w:customStyle="1" w:styleId="FontStyle260">
    <w:name w:val="Font Style260"/>
    <w:rsid w:val="00590E01"/>
    <w:rPr>
      <w:rFonts w:ascii="Franklin Gothic Demi" w:hAnsi="Franklin Gothic Demi"/>
      <w:b/>
      <w:sz w:val="26"/>
    </w:rPr>
  </w:style>
  <w:style w:type="character" w:customStyle="1" w:styleId="FontStyle426">
    <w:name w:val="Font Style426"/>
    <w:rsid w:val="00590E01"/>
    <w:rPr>
      <w:rFonts w:ascii="Times New Roman" w:hAnsi="Times New Roman"/>
      <w:color w:val="000000"/>
      <w:sz w:val="20"/>
    </w:rPr>
  </w:style>
  <w:style w:type="character" w:customStyle="1" w:styleId="FontStyle707">
    <w:name w:val="Font Style707"/>
    <w:rsid w:val="00590E01"/>
    <w:rPr>
      <w:rFonts w:ascii="Bookman Old Style" w:hAnsi="Bookman Old Style"/>
      <w:color w:val="000000"/>
      <w:sz w:val="16"/>
    </w:rPr>
  </w:style>
  <w:style w:type="character" w:customStyle="1" w:styleId="FontStyle679">
    <w:name w:val="Font Style679"/>
    <w:rsid w:val="00590E01"/>
    <w:rPr>
      <w:rFonts w:ascii="Times New Roman" w:hAnsi="Times New Roman"/>
      <w:i/>
      <w:color w:val="000000"/>
      <w:sz w:val="20"/>
    </w:rPr>
  </w:style>
  <w:style w:type="character" w:customStyle="1" w:styleId="FontStyle695">
    <w:name w:val="Font Style695"/>
    <w:rsid w:val="00590E01"/>
    <w:rPr>
      <w:rFonts w:ascii="Times New Roman" w:hAnsi="Times New Roman"/>
      <w:b/>
      <w:color w:val="000000"/>
      <w:sz w:val="16"/>
    </w:rPr>
  </w:style>
  <w:style w:type="character" w:customStyle="1" w:styleId="FontStyle527">
    <w:name w:val="Font Style527"/>
    <w:rsid w:val="00590E01"/>
    <w:rPr>
      <w:rFonts w:ascii="Times New Roman" w:hAnsi="Times New Roman"/>
      <w:b/>
      <w:color w:val="000000"/>
      <w:sz w:val="16"/>
    </w:rPr>
  </w:style>
  <w:style w:type="character" w:customStyle="1" w:styleId="FontStyle236">
    <w:name w:val="Font Style236"/>
    <w:rsid w:val="00590E01"/>
    <w:rPr>
      <w:rFonts w:ascii="Times New Roman" w:hAnsi="Times New Roman"/>
      <w:color w:val="000000"/>
      <w:sz w:val="20"/>
    </w:rPr>
  </w:style>
  <w:style w:type="character" w:customStyle="1" w:styleId="FontStyle719">
    <w:name w:val="Font Style719"/>
    <w:rsid w:val="00590E01"/>
    <w:rPr>
      <w:rFonts w:ascii="Bookman Old Style" w:hAnsi="Bookman Old Style"/>
      <w:b/>
      <w:color w:val="000000"/>
      <w:sz w:val="16"/>
    </w:rPr>
  </w:style>
  <w:style w:type="character" w:customStyle="1" w:styleId="FontStyle720">
    <w:name w:val="Font Style720"/>
    <w:rsid w:val="00590E01"/>
    <w:rPr>
      <w:rFonts w:ascii="Tahoma" w:hAnsi="Tahoma"/>
      <w:color w:val="000000"/>
      <w:sz w:val="14"/>
    </w:rPr>
  </w:style>
  <w:style w:type="character" w:customStyle="1" w:styleId="FontStyle815">
    <w:name w:val="Font Style815"/>
    <w:rsid w:val="00590E01"/>
    <w:rPr>
      <w:rFonts w:ascii="Bookman Old Style" w:hAnsi="Bookman Old Style"/>
      <w:color w:val="000000"/>
      <w:sz w:val="16"/>
    </w:rPr>
  </w:style>
  <w:style w:type="character" w:customStyle="1" w:styleId="FontStyle106">
    <w:name w:val="Font Style106"/>
    <w:rsid w:val="00590E01"/>
    <w:rPr>
      <w:rFonts w:ascii="Times New Roman" w:hAnsi="Times New Roman"/>
      <w:color w:val="000000"/>
      <w:sz w:val="24"/>
    </w:rPr>
  </w:style>
  <w:style w:type="character" w:customStyle="1" w:styleId="FontStyle122">
    <w:name w:val="Font Style122"/>
    <w:rsid w:val="00590E01"/>
    <w:rPr>
      <w:rFonts w:ascii="Times New Roman" w:hAnsi="Times New Roman"/>
      <w:color w:val="000000"/>
      <w:sz w:val="22"/>
    </w:rPr>
  </w:style>
  <w:style w:type="character" w:customStyle="1" w:styleId="146pt">
    <w:name w:val="Основной текст (14) + 6 pt"/>
    <w:rsid w:val="00590E01"/>
    <w:rPr>
      <w:rFonts w:ascii="Times New Roman" w:hAnsi="Times New Roman"/>
      <w:sz w:val="12"/>
      <w:shd w:val="clear" w:color="auto" w:fill="FFFFFF"/>
    </w:rPr>
  </w:style>
  <w:style w:type="character" w:customStyle="1" w:styleId="listing-desc">
    <w:name w:val="listing-desc"/>
    <w:rsid w:val="00590E01"/>
  </w:style>
  <w:style w:type="character" w:customStyle="1" w:styleId="FontStyle436">
    <w:name w:val="Font Style436"/>
    <w:rsid w:val="00590E01"/>
    <w:rPr>
      <w:rFonts w:ascii="Times New Roman" w:hAnsi="Times New Roman"/>
      <w:b/>
      <w:sz w:val="18"/>
    </w:rPr>
  </w:style>
  <w:style w:type="character" w:customStyle="1" w:styleId="FontStyle434">
    <w:name w:val="Font Style434"/>
    <w:rsid w:val="00590E01"/>
    <w:rPr>
      <w:rFonts w:ascii="Times New Roman" w:hAnsi="Times New Roman"/>
      <w:sz w:val="18"/>
    </w:rPr>
  </w:style>
  <w:style w:type="character" w:customStyle="1" w:styleId="912">
    <w:name w:val="Знак Знак91"/>
    <w:locked/>
    <w:rsid w:val="00590E01"/>
    <w:rPr>
      <w:rFonts w:ascii="Cambria" w:eastAsia="Times New Roman" w:hAnsi="Cambria"/>
      <w:b/>
      <w:color w:val="4F81BD"/>
      <w:sz w:val="26"/>
      <w:lang w:val="ru-RU" w:eastAsia="en-US"/>
    </w:rPr>
  </w:style>
  <w:style w:type="character" w:customStyle="1" w:styleId="532">
    <w:name w:val="Знак Знак53"/>
    <w:locked/>
    <w:rsid w:val="00590E01"/>
    <w:rPr>
      <w:b/>
      <w:caps/>
      <w:sz w:val="24"/>
      <w:lang w:val="ru-RU" w:eastAsia="ru-RU"/>
    </w:rPr>
  </w:style>
  <w:style w:type="character" w:customStyle="1" w:styleId="2ffd">
    <w:name w:val="Основной текст Знак Знак Знак2"/>
    <w:locked/>
    <w:rsid w:val="00590E01"/>
    <w:rPr>
      <w:sz w:val="24"/>
      <w:lang w:val="ru-RU" w:eastAsia="ru-RU"/>
    </w:rPr>
  </w:style>
  <w:style w:type="character" w:customStyle="1" w:styleId="FontStyle126">
    <w:name w:val="Font Style126"/>
    <w:rsid w:val="00590E01"/>
    <w:rPr>
      <w:rFonts w:ascii="Times New Roman" w:hAnsi="Times New Roman"/>
      <w:color w:val="000000"/>
      <w:sz w:val="20"/>
    </w:rPr>
  </w:style>
  <w:style w:type="character" w:customStyle="1" w:styleId="1310">
    <w:name w:val="Знак Знак131"/>
    <w:locked/>
    <w:rsid w:val="00590E01"/>
    <w:rPr>
      <w:color w:val="000000"/>
      <w:sz w:val="24"/>
    </w:rPr>
  </w:style>
  <w:style w:type="character" w:customStyle="1" w:styleId="1110">
    <w:name w:val="Знак Знак111"/>
    <w:locked/>
    <w:rsid w:val="00590E01"/>
    <w:rPr>
      <w:sz w:val="24"/>
    </w:rPr>
  </w:style>
  <w:style w:type="character" w:customStyle="1" w:styleId="231">
    <w:name w:val="Знак Знак231"/>
    <w:locked/>
    <w:rsid w:val="00590E01"/>
    <w:rPr>
      <w:sz w:val="24"/>
      <w:lang w:val="ru-RU" w:eastAsia="ru-RU"/>
    </w:rPr>
  </w:style>
  <w:style w:type="character" w:customStyle="1" w:styleId="5311">
    <w:name w:val="Знак Знак531"/>
    <w:locked/>
    <w:rsid w:val="00590E01"/>
    <w:rPr>
      <w:b/>
      <w:caps/>
      <w:sz w:val="24"/>
      <w:lang w:val="ru-RU" w:eastAsia="ru-RU"/>
    </w:rPr>
  </w:style>
  <w:style w:type="character" w:customStyle="1" w:styleId="1510">
    <w:name w:val="Знак Знак151"/>
    <w:rsid w:val="00590E01"/>
    <w:rPr>
      <w:rFonts w:ascii="Times New Roman" w:eastAsia="Times New Roman" w:hAnsi="Times New Roman"/>
      <w:sz w:val="24"/>
      <w:lang w:eastAsia="ru-RU"/>
    </w:rPr>
  </w:style>
  <w:style w:type="character" w:customStyle="1" w:styleId="461">
    <w:name w:val="Знак Знак46"/>
    <w:locked/>
    <w:rsid w:val="00590E01"/>
    <w:rPr>
      <w:rFonts w:ascii="Arial" w:hAnsi="Arial"/>
      <w:b/>
      <w:i/>
      <w:sz w:val="28"/>
      <w:lang w:val="ru-RU" w:eastAsia="en-US"/>
    </w:rPr>
  </w:style>
  <w:style w:type="character" w:customStyle="1" w:styleId="171">
    <w:name w:val="Знак Знак171"/>
    <w:locked/>
    <w:rsid w:val="00590E01"/>
    <w:rPr>
      <w:i/>
      <w:sz w:val="24"/>
      <w:lang w:val="ru-RU" w:eastAsia="ru-RU"/>
    </w:rPr>
  </w:style>
  <w:style w:type="paragraph" w:customStyle="1" w:styleId="rvps4">
    <w:name w:val="rvps4"/>
    <w:basedOn w:val="a3"/>
    <w:rsid w:val="00590E01"/>
    <w:pPr>
      <w:jc w:val="both"/>
    </w:pPr>
  </w:style>
  <w:style w:type="character" w:customStyle="1" w:styleId="3f7">
    <w:name w:val="3 ступень Знак"/>
    <w:link w:val="3f8"/>
    <w:locked/>
    <w:rsid w:val="00590E01"/>
    <w:rPr>
      <w:rFonts w:ascii="BodoniCTT" w:hAnsi="BodoniCTT"/>
      <w:b/>
    </w:rPr>
  </w:style>
  <w:style w:type="paragraph" w:customStyle="1" w:styleId="3f8">
    <w:name w:val="3 ступень"/>
    <w:basedOn w:val="a3"/>
    <w:link w:val="3f7"/>
    <w:rsid w:val="00590E01"/>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590E01"/>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590E01"/>
    <w:pPr>
      <w:spacing w:before="100" w:beforeAutospacing="1" w:after="100" w:afterAutospacing="1"/>
    </w:pPr>
  </w:style>
  <w:style w:type="paragraph" w:customStyle="1" w:styleId="p4">
    <w:name w:val="p4"/>
    <w:basedOn w:val="a3"/>
    <w:rsid w:val="00590E01"/>
    <w:pPr>
      <w:spacing w:before="100" w:beforeAutospacing="1" w:after="100" w:afterAutospacing="1"/>
    </w:pPr>
  </w:style>
  <w:style w:type="character" w:customStyle="1" w:styleId="rvts6">
    <w:name w:val="rvts6"/>
    <w:rsid w:val="00590E01"/>
    <w:rPr>
      <w:rFonts w:ascii="Times New Roman" w:hAnsi="Times New Roman"/>
      <w:sz w:val="28"/>
    </w:rPr>
  </w:style>
  <w:style w:type="character" w:customStyle="1" w:styleId="3917">
    <w:name w:val="3917"/>
    <w:rsid w:val="00590E01"/>
    <w:rPr>
      <w:rFonts w:cs="Times New Roman"/>
    </w:rPr>
  </w:style>
  <w:style w:type="character" w:customStyle="1" w:styleId="epm">
    <w:name w:val="epm"/>
    <w:rsid w:val="00590E01"/>
  </w:style>
  <w:style w:type="character" w:customStyle="1" w:styleId="affffffffff">
    <w:name w:val="Стиль Зеленый"/>
    <w:rsid w:val="00590E01"/>
    <w:rPr>
      <w:color w:val="00B050"/>
      <w:spacing w:val="0"/>
    </w:rPr>
  </w:style>
  <w:style w:type="character" w:customStyle="1" w:styleId="s10">
    <w:name w:val="s_10"/>
    <w:rsid w:val="00590E01"/>
    <w:rPr>
      <w:rFonts w:cs="Times New Roman"/>
    </w:rPr>
  </w:style>
  <w:style w:type="character" w:customStyle="1" w:styleId="s5">
    <w:name w:val="s5"/>
    <w:rsid w:val="00590E01"/>
    <w:rPr>
      <w:rFonts w:cs="Times New Roman"/>
    </w:rPr>
  </w:style>
  <w:style w:type="character" w:customStyle="1" w:styleId="sz12">
    <w:name w:val="sz12"/>
    <w:rsid w:val="00590E01"/>
    <w:rPr>
      <w:rFonts w:cs="Times New Roman"/>
    </w:rPr>
  </w:style>
  <w:style w:type="character" w:customStyle="1" w:styleId="s6">
    <w:name w:val="s6"/>
    <w:rsid w:val="00590E01"/>
    <w:rPr>
      <w:rFonts w:cs="Times New Roman"/>
    </w:rPr>
  </w:style>
  <w:style w:type="character" w:customStyle="1" w:styleId="11d">
    <w:name w:val="Знак1 Знак Знак1"/>
    <w:locked/>
    <w:rsid w:val="00590E01"/>
    <w:rPr>
      <w:rFonts w:ascii="Times New Roman" w:eastAsia="Times New Roman" w:hAnsi="Times New Roman"/>
      <w:sz w:val="24"/>
      <w:lang w:eastAsia="ru-RU"/>
    </w:rPr>
  </w:style>
  <w:style w:type="character" w:customStyle="1" w:styleId="4610">
    <w:name w:val="Знак Знак461"/>
    <w:locked/>
    <w:rsid w:val="00590E01"/>
    <w:rPr>
      <w:b/>
      <w:sz w:val="27"/>
      <w:lang w:val="ru-RU" w:eastAsia="ru-RU"/>
    </w:rPr>
  </w:style>
  <w:style w:type="character" w:customStyle="1" w:styleId="481">
    <w:name w:val="Знак Знак48"/>
    <w:locked/>
    <w:rsid w:val="00590E01"/>
    <w:rPr>
      <w:b/>
      <w:sz w:val="27"/>
      <w:lang w:val="ru-RU" w:eastAsia="ru-RU"/>
    </w:rPr>
  </w:style>
  <w:style w:type="character" w:customStyle="1" w:styleId="441">
    <w:name w:val="Знак Знак44"/>
    <w:locked/>
    <w:rsid w:val="00590E01"/>
    <w:rPr>
      <w:sz w:val="24"/>
    </w:rPr>
  </w:style>
  <w:style w:type="character" w:customStyle="1" w:styleId="514">
    <w:name w:val="Знак Знак51"/>
    <w:locked/>
    <w:rsid w:val="00590E01"/>
    <w:rPr>
      <w:b/>
      <w:sz w:val="27"/>
      <w:lang w:val="ru-RU" w:eastAsia="ru-RU"/>
    </w:rPr>
  </w:style>
  <w:style w:type="character" w:customStyle="1" w:styleId="431">
    <w:name w:val="Знак Знак43"/>
    <w:locked/>
    <w:rsid w:val="00590E01"/>
    <w:rPr>
      <w:color w:val="000000"/>
      <w:sz w:val="24"/>
      <w:lang w:eastAsia="ru-RU"/>
    </w:rPr>
  </w:style>
  <w:style w:type="paragraph" w:customStyle="1" w:styleId="Style39">
    <w:name w:val="Style3"/>
    <w:basedOn w:val="a3"/>
    <w:rsid w:val="00590E01"/>
    <w:pPr>
      <w:widowControl w:val="0"/>
      <w:autoSpaceDE w:val="0"/>
      <w:autoSpaceDN w:val="0"/>
      <w:adjustRightInd w:val="0"/>
      <w:spacing w:line="259" w:lineRule="exact"/>
      <w:ind w:firstLine="542"/>
      <w:jc w:val="both"/>
    </w:pPr>
  </w:style>
  <w:style w:type="character" w:customStyle="1" w:styleId="421">
    <w:name w:val="Знак Знак42"/>
    <w:rsid w:val="00590E01"/>
    <w:rPr>
      <w:rFonts w:ascii="Times New Roman" w:eastAsia="Times New Roman" w:hAnsi="Times New Roman"/>
      <w:sz w:val="16"/>
    </w:rPr>
  </w:style>
  <w:style w:type="character" w:customStyle="1" w:styleId="490">
    <w:name w:val="Знак Знак49"/>
    <w:rsid w:val="00590E01"/>
    <w:rPr>
      <w:rFonts w:ascii="Times New Roman" w:eastAsia="Times New Roman" w:hAnsi="Times New Roman"/>
      <w:b/>
      <w:caps/>
      <w:sz w:val="24"/>
      <w:lang w:eastAsia="ru-RU"/>
    </w:rPr>
  </w:style>
  <w:style w:type="character" w:customStyle="1" w:styleId="471">
    <w:name w:val="Знак Знак47"/>
    <w:rsid w:val="00590E01"/>
    <w:rPr>
      <w:rFonts w:ascii="Times New Roman" w:eastAsia="Times New Roman" w:hAnsi="Times New Roman"/>
      <w:b/>
      <w:sz w:val="27"/>
      <w:lang w:eastAsia="ru-RU"/>
    </w:rPr>
  </w:style>
  <w:style w:type="character" w:customStyle="1" w:styleId="451">
    <w:name w:val="Знак Знак45"/>
    <w:rsid w:val="00590E01"/>
    <w:rPr>
      <w:rFonts w:ascii="Times New Roman" w:eastAsia="Times New Roman" w:hAnsi="Times New Roman"/>
      <w:b/>
      <w:i/>
      <w:sz w:val="26"/>
      <w:lang w:eastAsia="ru-RU"/>
    </w:rPr>
  </w:style>
  <w:style w:type="character" w:customStyle="1" w:styleId="1fffff1">
    <w:name w:val="Заголовок №1_"/>
    <w:link w:val="1fffff2"/>
    <w:locked/>
    <w:rsid w:val="00590E01"/>
    <w:rPr>
      <w:sz w:val="23"/>
      <w:shd w:val="clear" w:color="auto" w:fill="FFFFFF"/>
    </w:rPr>
  </w:style>
  <w:style w:type="paragraph" w:customStyle="1" w:styleId="1fffff2">
    <w:name w:val="Заголовок №1"/>
    <w:basedOn w:val="a3"/>
    <w:link w:val="1fffff1"/>
    <w:rsid w:val="00590E01"/>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590E01"/>
    <w:rPr>
      <w:rFonts w:ascii="Times New Roman" w:hAnsi="Times New Roman"/>
      <w:spacing w:val="0"/>
      <w:sz w:val="20"/>
    </w:rPr>
  </w:style>
  <w:style w:type="character" w:customStyle="1" w:styleId="c7">
    <w:name w:val="c7"/>
    <w:rsid w:val="00590E01"/>
    <w:rPr>
      <w:rFonts w:cs="Times New Roman"/>
    </w:rPr>
  </w:style>
  <w:style w:type="character" w:customStyle="1" w:styleId="affffffffff0">
    <w:name w:val="полужирный"/>
    <w:rsid w:val="00590E01"/>
    <w:rPr>
      <w:rFonts w:ascii="Times New Roman" w:hAnsi="Times New Roman"/>
      <w:b/>
      <w:color w:val="auto"/>
      <w:sz w:val="24"/>
    </w:rPr>
  </w:style>
  <w:style w:type="paragraph" w:customStyle="1" w:styleId="ipara">
    <w:name w:val="ipara"/>
    <w:basedOn w:val="a3"/>
    <w:rsid w:val="00590E01"/>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590E01"/>
    <w:rPr>
      <w:rFonts w:ascii="Times New Roman" w:hAnsi="Times New Roman"/>
      <w:b/>
      <w:i/>
      <w:sz w:val="24"/>
    </w:rPr>
  </w:style>
  <w:style w:type="character" w:customStyle="1" w:styleId="743">
    <w:name w:val="Основной текст (7)43"/>
    <w:rsid w:val="00590E01"/>
    <w:rPr>
      <w:rFonts w:ascii="Times New Roman" w:hAnsi="Times New Roman"/>
      <w:spacing w:val="0"/>
      <w:sz w:val="20"/>
    </w:rPr>
  </w:style>
  <w:style w:type="paragraph" w:customStyle="1" w:styleId="affffffffff1">
    <w:name w:val="Разработчик"/>
    <w:basedOn w:val="a3"/>
    <w:rsid w:val="00590E01"/>
    <w:pPr>
      <w:jc w:val="both"/>
    </w:pPr>
    <w:rPr>
      <w:b/>
      <w:sz w:val="20"/>
    </w:rPr>
  </w:style>
  <w:style w:type="character" w:customStyle="1" w:styleId="533">
    <w:name w:val="Знак5 Знак Знак3"/>
    <w:locked/>
    <w:rsid w:val="00590E01"/>
    <w:rPr>
      <w:sz w:val="16"/>
    </w:rPr>
  </w:style>
  <w:style w:type="character" w:customStyle="1" w:styleId="500">
    <w:name w:val="Знак Знак50"/>
    <w:locked/>
    <w:rsid w:val="00590E01"/>
    <w:rPr>
      <w:b/>
      <w:sz w:val="28"/>
      <w:lang w:val="ru-RU" w:eastAsia="ru-RU"/>
    </w:rPr>
  </w:style>
  <w:style w:type="character" w:customStyle="1" w:styleId="521">
    <w:name w:val="Знак Знак52"/>
    <w:rsid w:val="00590E01"/>
    <w:rPr>
      <w:rFonts w:ascii="Arial" w:eastAsia="Times New Roman" w:hAnsi="Arial"/>
      <w:b/>
      <w:i/>
      <w:sz w:val="28"/>
    </w:rPr>
  </w:style>
  <w:style w:type="paragraph" w:customStyle="1" w:styleId="p7">
    <w:name w:val="p7"/>
    <w:basedOn w:val="a3"/>
    <w:rsid w:val="00590E01"/>
    <w:pPr>
      <w:spacing w:before="100" w:beforeAutospacing="1" w:after="100" w:afterAutospacing="1"/>
    </w:pPr>
  </w:style>
  <w:style w:type="paragraph" w:customStyle="1" w:styleId="p9">
    <w:name w:val="p9"/>
    <w:basedOn w:val="a3"/>
    <w:rsid w:val="00590E01"/>
    <w:pPr>
      <w:spacing w:before="100" w:beforeAutospacing="1" w:after="100" w:afterAutospacing="1"/>
    </w:pPr>
  </w:style>
  <w:style w:type="paragraph" w:customStyle="1" w:styleId="p6">
    <w:name w:val="p6"/>
    <w:basedOn w:val="a3"/>
    <w:rsid w:val="00590E01"/>
    <w:pPr>
      <w:spacing w:before="100" w:beforeAutospacing="1" w:after="100" w:afterAutospacing="1"/>
    </w:pPr>
  </w:style>
  <w:style w:type="paragraph" w:customStyle="1" w:styleId="p8">
    <w:name w:val="p8"/>
    <w:basedOn w:val="a3"/>
    <w:rsid w:val="00590E01"/>
    <w:pPr>
      <w:spacing w:before="100" w:beforeAutospacing="1" w:after="100" w:afterAutospacing="1"/>
    </w:pPr>
  </w:style>
  <w:style w:type="paragraph" w:customStyle="1" w:styleId="11e">
    <w:name w:val="Цитата11"/>
    <w:basedOn w:val="a3"/>
    <w:rsid w:val="00590E01"/>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590E01"/>
    <w:rPr>
      <w:sz w:val="28"/>
      <w:szCs w:val="20"/>
    </w:rPr>
  </w:style>
  <w:style w:type="paragraph" w:customStyle="1" w:styleId="1fffff3">
    <w:name w:val="Верхний колонтитул1"/>
    <w:basedOn w:val="a3"/>
    <w:rsid w:val="00590E01"/>
    <w:pPr>
      <w:tabs>
        <w:tab w:val="center" w:pos="4153"/>
        <w:tab w:val="right" w:pos="8306"/>
      </w:tabs>
    </w:pPr>
    <w:rPr>
      <w:rFonts w:ascii="Arial" w:hAnsi="Arial"/>
      <w:szCs w:val="20"/>
    </w:rPr>
  </w:style>
  <w:style w:type="paragraph" w:customStyle="1" w:styleId="31c">
    <w:name w:val="Заголовок 31"/>
    <w:basedOn w:val="1ff"/>
    <w:next w:val="1ff"/>
    <w:rsid w:val="00590E01"/>
    <w:pPr>
      <w:keepNext/>
      <w:widowControl/>
      <w:tabs>
        <w:tab w:val="left" w:pos="643"/>
      </w:tabs>
      <w:spacing w:before="0" w:after="0"/>
      <w:outlineLvl w:val="2"/>
    </w:pPr>
  </w:style>
  <w:style w:type="paragraph" w:customStyle="1" w:styleId="3111">
    <w:name w:val="Основной текст 311"/>
    <w:basedOn w:val="a3"/>
    <w:rsid w:val="00590E01"/>
    <w:pPr>
      <w:spacing w:after="120"/>
    </w:pPr>
    <w:rPr>
      <w:sz w:val="16"/>
      <w:szCs w:val="16"/>
      <w:lang w:eastAsia="zh-CN"/>
    </w:rPr>
  </w:style>
  <w:style w:type="character" w:customStyle="1" w:styleId="QuoteChar2">
    <w:name w:val="Quote Char2"/>
    <w:link w:val="Quote1"/>
    <w:locked/>
    <w:rsid w:val="00590E01"/>
    <w:rPr>
      <w:rFonts w:ascii="Calibri" w:hAnsi="Calibri"/>
      <w:i/>
      <w:color w:val="000000"/>
      <w:sz w:val="24"/>
    </w:rPr>
  </w:style>
  <w:style w:type="paragraph" w:customStyle="1" w:styleId="Quote1">
    <w:name w:val="Quote1"/>
    <w:basedOn w:val="a3"/>
    <w:next w:val="a3"/>
    <w:link w:val="QuoteChar2"/>
    <w:rsid w:val="00590E01"/>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590E01"/>
    <w:rPr>
      <w:rFonts w:ascii="Calibri" w:hAnsi="Calibri"/>
      <w:b/>
      <w:i/>
      <w:color w:val="4F81BD"/>
      <w:sz w:val="24"/>
    </w:rPr>
  </w:style>
  <w:style w:type="paragraph" w:customStyle="1" w:styleId="IntenseQuote1">
    <w:name w:val="Intense Quote1"/>
    <w:basedOn w:val="a3"/>
    <w:next w:val="a3"/>
    <w:link w:val="IntenseQuoteChar2"/>
    <w:rsid w:val="00590E01"/>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590E01"/>
    <w:pPr>
      <w:spacing w:before="100" w:beforeAutospacing="1" w:after="100" w:afterAutospacing="1"/>
    </w:pPr>
  </w:style>
  <w:style w:type="character" w:customStyle="1" w:styleId="ipa">
    <w:name w:val="ipa"/>
    <w:rsid w:val="00590E01"/>
  </w:style>
  <w:style w:type="character" w:customStyle="1" w:styleId="fliesstext">
    <w:name w:val="fliesstext"/>
    <w:rsid w:val="00590E01"/>
  </w:style>
  <w:style w:type="character" w:customStyle="1" w:styleId="skypec2ctextspan">
    <w:name w:val="skype_c2c_text_span"/>
    <w:rsid w:val="00590E01"/>
  </w:style>
  <w:style w:type="paragraph" w:customStyle="1" w:styleId="style140">
    <w:name w:val="style14"/>
    <w:basedOn w:val="a3"/>
    <w:rsid w:val="00590E01"/>
    <w:pPr>
      <w:spacing w:before="100" w:beforeAutospacing="1" w:after="100" w:afterAutospacing="1"/>
    </w:pPr>
  </w:style>
  <w:style w:type="character" w:customStyle="1" w:styleId="w">
    <w:name w:val="w"/>
    <w:rsid w:val="00590E01"/>
    <w:rPr>
      <w:rFonts w:cs="Times New Roman"/>
    </w:rPr>
  </w:style>
  <w:style w:type="character" w:customStyle="1" w:styleId="selectionindex">
    <w:name w:val="selection_index"/>
    <w:rsid w:val="00590E01"/>
    <w:rPr>
      <w:rFonts w:cs="Times New Roman"/>
    </w:rPr>
  </w:style>
  <w:style w:type="character" w:customStyle="1" w:styleId="citecrochet">
    <w:name w:val="cite_crochet"/>
    <w:rsid w:val="00590E01"/>
    <w:rPr>
      <w:rFonts w:cs="Times New Roman"/>
    </w:rPr>
  </w:style>
  <w:style w:type="character" w:customStyle="1" w:styleId="hoverable">
    <w:name w:val="hoverable"/>
    <w:rsid w:val="00590E01"/>
    <w:rPr>
      <w:rFonts w:cs="Times New Roman"/>
    </w:rPr>
  </w:style>
  <w:style w:type="character" w:customStyle="1" w:styleId="3f9">
    <w:name w:val="Основной текст Знак3"/>
    <w:locked/>
    <w:rsid w:val="00590E01"/>
    <w:rPr>
      <w:sz w:val="24"/>
    </w:rPr>
  </w:style>
  <w:style w:type="character" w:customStyle="1" w:styleId="s15122">
    <w:name w:val="s15122"/>
    <w:rsid w:val="00590E01"/>
    <w:rPr>
      <w:rFonts w:cs="Times New Roman"/>
    </w:rPr>
  </w:style>
  <w:style w:type="character" w:customStyle="1" w:styleId="shorttext">
    <w:name w:val="short_text"/>
    <w:rsid w:val="00590E01"/>
    <w:rPr>
      <w:rFonts w:cs="Times New Roman"/>
    </w:rPr>
  </w:style>
  <w:style w:type="character" w:customStyle="1" w:styleId="CommentTextChar1">
    <w:name w:val="Comment Text Char1"/>
    <w:semiHidden/>
    <w:rsid w:val="00590E01"/>
    <w:rPr>
      <w:rFonts w:ascii="Times New Roman" w:hAnsi="Times New Roman"/>
    </w:rPr>
  </w:style>
  <w:style w:type="character" w:customStyle="1" w:styleId="125">
    <w:name w:val="Знак1 Знак Знак2"/>
    <w:aliases w:val="Основной текст Знак Знак4"/>
    <w:locked/>
    <w:rsid w:val="00590E01"/>
    <w:rPr>
      <w:sz w:val="24"/>
    </w:rPr>
  </w:style>
  <w:style w:type="character" w:customStyle="1" w:styleId="540">
    <w:name w:val="Знак Знак54"/>
    <w:rsid w:val="00590E01"/>
    <w:rPr>
      <w:rFonts w:ascii="Arial" w:hAnsi="Arial"/>
      <w:b/>
      <w:sz w:val="26"/>
    </w:rPr>
  </w:style>
  <w:style w:type="character" w:customStyle="1" w:styleId="Heading12">
    <w:name w:val="Heading 12 Знак Знак"/>
    <w:rsid w:val="00590E01"/>
    <w:rPr>
      <w:rFonts w:ascii="Courier New" w:hAnsi="Courier New"/>
    </w:rPr>
  </w:style>
  <w:style w:type="character" w:customStyle="1" w:styleId="600">
    <w:name w:val="Знак Знак60"/>
    <w:rsid w:val="00590E01"/>
    <w:rPr>
      <w:b/>
      <w:sz w:val="28"/>
    </w:rPr>
  </w:style>
  <w:style w:type="character" w:customStyle="1" w:styleId="59">
    <w:name w:val="Знак Знак59"/>
    <w:rsid w:val="00590E01"/>
    <w:rPr>
      <w:b/>
      <w:i/>
      <w:sz w:val="26"/>
    </w:rPr>
  </w:style>
  <w:style w:type="character" w:customStyle="1" w:styleId="580">
    <w:name w:val="Знак Знак58"/>
    <w:rsid w:val="00590E01"/>
    <w:rPr>
      <w:b/>
      <w:sz w:val="22"/>
      <w:lang w:val="ru-RU" w:eastAsia="ru-RU"/>
    </w:rPr>
  </w:style>
  <w:style w:type="character" w:customStyle="1" w:styleId="570">
    <w:name w:val="Знак Знак57"/>
    <w:rsid w:val="00590E01"/>
    <w:rPr>
      <w:sz w:val="24"/>
      <w:lang w:val="ru-RU" w:eastAsia="ru-RU"/>
    </w:rPr>
  </w:style>
  <w:style w:type="character" w:customStyle="1" w:styleId="560">
    <w:name w:val="Знак Знак56"/>
    <w:rsid w:val="00590E01"/>
    <w:rPr>
      <w:rFonts w:ascii="Calibri" w:hAnsi="Calibri"/>
      <w:i/>
      <w:sz w:val="24"/>
      <w:lang w:eastAsia="en-US"/>
    </w:rPr>
  </w:style>
  <w:style w:type="character" w:customStyle="1" w:styleId="550">
    <w:name w:val="Знак Знак55"/>
    <w:rsid w:val="00590E01"/>
    <w:rPr>
      <w:rFonts w:ascii="Arial" w:hAnsi="Arial"/>
      <w:sz w:val="22"/>
      <w:lang w:val="ru-RU" w:eastAsia="ru-RU"/>
    </w:rPr>
  </w:style>
  <w:style w:type="character" w:customStyle="1" w:styleId="6110">
    <w:name w:val="Знак Знак611"/>
    <w:locked/>
    <w:rsid w:val="00590E01"/>
    <w:rPr>
      <w:sz w:val="24"/>
    </w:rPr>
  </w:style>
  <w:style w:type="character" w:customStyle="1" w:styleId="1fffff4">
    <w:name w:val="Основной текст Знак Знак Знак1"/>
    <w:rsid w:val="00590E01"/>
    <w:rPr>
      <w:sz w:val="24"/>
    </w:rPr>
  </w:style>
  <w:style w:type="paragraph" w:customStyle="1" w:styleId="0">
    <w:name w:val="Стиль По левому краю Первая строка:  0 см"/>
    <w:basedOn w:val="a3"/>
    <w:rsid w:val="00590E01"/>
    <w:pPr>
      <w:contextualSpacing/>
    </w:pPr>
    <w:rPr>
      <w:sz w:val="28"/>
      <w:szCs w:val="20"/>
      <w:lang w:eastAsia="en-US"/>
    </w:rPr>
  </w:style>
  <w:style w:type="character" w:customStyle="1" w:styleId="4310">
    <w:name w:val="Знак Знак431"/>
    <w:locked/>
    <w:rsid w:val="00590E01"/>
    <w:rPr>
      <w:sz w:val="24"/>
    </w:rPr>
  </w:style>
  <w:style w:type="character" w:customStyle="1" w:styleId="501">
    <w:name w:val="Знак Знак501"/>
    <w:locked/>
    <w:rsid w:val="00590E01"/>
    <w:rPr>
      <w:b/>
      <w:sz w:val="28"/>
      <w:lang w:val="ru-RU" w:eastAsia="ru-RU"/>
    </w:rPr>
  </w:style>
  <w:style w:type="character" w:customStyle="1" w:styleId="5110">
    <w:name w:val="Знак Знак511"/>
    <w:locked/>
    <w:rsid w:val="00590E01"/>
    <w:rPr>
      <w:b/>
      <w:sz w:val="27"/>
      <w:lang w:val="ru-RU" w:eastAsia="ru-RU"/>
    </w:rPr>
  </w:style>
  <w:style w:type="character" w:customStyle="1" w:styleId="4210">
    <w:name w:val="Знак Знак421"/>
    <w:locked/>
    <w:rsid w:val="00590E01"/>
    <w:rPr>
      <w:color w:val="000000"/>
      <w:sz w:val="24"/>
      <w:lang w:val="ru-RU" w:eastAsia="ru-RU"/>
    </w:rPr>
  </w:style>
  <w:style w:type="character" w:customStyle="1" w:styleId="4410">
    <w:name w:val="Знак Знак441"/>
    <w:rsid w:val="00590E01"/>
    <w:rPr>
      <w:sz w:val="24"/>
      <w:lang w:val="ru-RU" w:eastAsia="ru-RU"/>
    </w:rPr>
  </w:style>
  <w:style w:type="character" w:customStyle="1" w:styleId="5210">
    <w:name w:val="Знак Знак521"/>
    <w:rsid w:val="00590E01"/>
    <w:rPr>
      <w:rFonts w:ascii="Arial" w:eastAsia="Times New Roman" w:hAnsi="Arial"/>
      <w:b/>
      <w:i/>
      <w:sz w:val="28"/>
    </w:rPr>
  </w:style>
  <w:style w:type="character" w:customStyle="1" w:styleId="maintxt">
    <w:name w:val="maintxt"/>
    <w:rsid w:val="00590E01"/>
  </w:style>
  <w:style w:type="character" w:customStyle="1" w:styleId="FontStyle135">
    <w:name w:val="Font Style135"/>
    <w:rsid w:val="00590E01"/>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590E01"/>
    <w:rPr>
      <w:sz w:val="24"/>
      <w:lang w:val="ru-RU" w:eastAsia="ru-RU"/>
    </w:rPr>
  </w:style>
  <w:style w:type="character" w:customStyle="1" w:styleId="a30">
    <w:name w:val="a3"/>
    <w:rsid w:val="00590E01"/>
  </w:style>
  <w:style w:type="character" w:customStyle="1" w:styleId="formula">
    <w:name w:val="formula"/>
    <w:rsid w:val="00590E01"/>
  </w:style>
  <w:style w:type="character" w:customStyle="1" w:styleId="style170">
    <w:name w:val="style17"/>
    <w:rsid w:val="00590E01"/>
  </w:style>
  <w:style w:type="character" w:customStyle="1" w:styleId="style230">
    <w:name w:val="style23"/>
    <w:rsid w:val="00590E01"/>
  </w:style>
  <w:style w:type="character" w:customStyle="1" w:styleId="Heading7Char">
    <w:name w:val="Heading 7 Char"/>
    <w:locked/>
    <w:rsid w:val="00590E01"/>
    <w:rPr>
      <w:rFonts w:ascii="Times New Roman" w:hAnsi="Times New Roman"/>
      <w:sz w:val="24"/>
      <w:lang w:eastAsia="ru-RU"/>
    </w:rPr>
  </w:style>
  <w:style w:type="character" w:customStyle="1" w:styleId="Heading9Char">
    <w:name w:val="Heading 9 Char"/>
    <w:locked/>
    <w:rsid w:val="00590E01"/>
    <w:rPr>
      <w:rFonts w:ascii="Arial" w:hAnsi="Arial"/>
      <w:lang w:eastAsia="ru-RU"/>
    </w:rPr>
  </w:style>
  <w:style w:type="character" w:customStyle="1" w:styleId="HeaderChar">
    <w:name w:val="Header Char"/>
    <w:locked/>
    <w:rsid w:val="00590E01"/>
    <w:rPr>
      <w:sz w:val="24"/>
      <w:lang w:eastAsia="ru-RU"/>
    </w:rPr>
  </w:style>
  <w:style w:type="character" w:customStyle="1" w:styleId="SubtitleChar">
    <w:name w:val="Subtitle Char"/>
    <w:locked/>
    <w:rsid w:val="00590E01"/>
    <w:rPr>
      <w:rFonts w:ascii="Cambria" w:hAnsi="Cambria"/>
      <w:sz w:val="24"/>
    </w:rPr>
  </w:style>
  <w:style w:type="character" w:customStyle="1" w:styleId="TitleChar1">
    <w:name w:val="Title Char1"/>
    <w:locked/>
    <w:rsid w:val="00590E01"/>
    <w:rPr>
      <w:rFonts w:ascii="Cambria" w:hAnsi="Cambria"/>
      <w:b/>
      <w:kern w:val="28"/>
      <w:sz w:val="32"/>
    </w:rPr>
  </w:style>
  <w:style w:type="character" w:customStyle="1" w:styleId="CommentSubjectChar">
    <w:name w:val="Comment Subject Char"/>
    <w:semiHidden/>
    <w:locked/>
    <w:rsid w:val="00590E01"/>
    <w:rPr>
      <w:b/>
      <w:lang w:eastAsia="ru-RU"/>
    </w:rPr>
  </w:style>
  <w:style w:type="character" w:customStyle="1" w:styleId="FontStyle29">
    <w:name w:val="Font Style29"/>
    <w:rsid w:val="00590E01"/>
    <w:rPr>
      <w:rFonts w:ascii="Times New Roman" w:hAnsi="Times New Roman"/>
      <w:sz w:val="26"/>
    </w:rPr>
  </w:style>
  <w:style w:type="character" w:customStyle="1" w:styleId="small1">
    <w:name w:val="small1"/>
    <w:rsid w:val="00590E01"/>
  </w:style>
  <w:style w:type="character" w:customStyle="1" w:styleId="answer-source">
    <w:name w:val="answer-source"/>
    <w:rsid w:val="00590E01"/>
  </w:style>
  <w:style w:type="character" w:customStyle="1" w:styleId="reftag">
    <w:name w:val="reftag"/>
    <w:rsid w:val="00590E01"/>
  </w:style>
  <w:style w:type="character" w:customStyle="1" w:styleId="tgc">
    <w:name w:val="_tgc"/>
    <w:rsid w:val="00590E01"/>
  </w:style>
  <w:style w:type="character" w:customStyle="1" w:styleId="FootnoteTextChar1">
    <w:name w:val="Footnote Text Char1"/>
    <w:aliases w:val="Текст сноски Знак Знак Char1,Знак3 Знак Знак Char1"/>
    <w:semiHidden/>
    <w:rsid w:val="00590E01"/>
    <w:rPr>
      <w:rFonts w:ascii="Times New Roman" w:hAnsi="Times New Roman"/>
    </w:rPr>
  </w:style>
  <w:style w:type="character" w:customStyle="1" w:styleId="CommentTextChar">
    <w:name w:val="Comment Text Char"/>
    <w:semiHidden/>
    <w:locked/>
    <w:rsid w:val="00590E01"/>
    <w:rPr>
      <w:rFonts w:ascii="Times New Roman" w:hAnsi="Times New Roman"/>
      <w:sz w:val="20"/>
      <w:lang w:eastAsia="ru-RU"/>
    </w:rPr>
  </w:style>
  <w:style w:type="character" w:customStyle="1" w:styleId="FooterChar1">
    <w:name w:val="Footer Char1"/>
    <w:semiHidden/>
    <w:locked/>
    <w:rsid w:val="00590E01"/>
    <w:rPr>
      <w:sz w:val="24"/>
    </w:rPr>
  </w:style>
  <w:style w:type="character" w:customStyle="1" w:styleId="EndnoteTextChar">
    <w:name w:val="Endnote Text Char"/>
    <w:semiHidden/>
    <w:locked/>
    <w:rsid w:val="00590E01"/>
    <w:rPr>
      <w:color w:val="000000"/>
      <w:sz w:val="24"/>
    </w:rPr>
  </w:style>
  <w:style w:type="character" w:customStyle="1" w:styleId="MacroTextChar">
    <w:name w:val="Macro Text Char"/>
    <w:semiHidden/>
    <w:locked/>
    <w:rsid w:val="00590E01"/>
    <w:rPr>
      <w:rFonts w:ascii="Courier New" w:hAnsi="Courier New"/>
      <w:sz w:val="22"/>
      <w:lang w:val="en-US" w:eastAsia="en-US"/>
    </w:rPr>
  </w:style>
  <w:style w:type="character" w:customStyle="1" w:styleId="BodyTextFirstIndentChar">
    <w:name w:val="Body Text First Indent Char"/>
    <w:semiHidden/>
    <w:locked/>
    <w:rsid w:val="00590E01"/>
    <w:rPr>
      <w:rFonts w:ascii="PragmaticaCTT" w:hAnsi="PragmaticaCTT"/>
      <w:sz w:val="24"/>
      <w:lang w:eastAsia="ru-RU"/>
    </w:rPr>
  </w:style>
  <w:style w:type="character" w:customStyle="1" w:styleId="BodyTextFirstIndent2Char">
    <w:name w:val="Body Text First Indent 2 Char"/>
    <w:semiHidden/>
    <w:locked/>
    <w:rsid w:val="00590E01"/>
    <w:rPr>
      <w:rFonts w:ascii="PragmaticaCTT" w:hAnsi="PragmaticaCTT"/>
      <w:sz w:val="24"/>
      <w:lang w:eastAsia="ru-RU"/>
    </w:rPr>
  </w:style>
  <w:style w:type="character" w:customStyle="1" w:styleId="BodyText3Char1">
    <w:name w:val="Body Text 3 Char1"/>
    <w:aliases w:val="Знак5 Char1"/>
    <w:semiHidden/>
    <w:rsid w:val="00590E01"/>
    <w:rPr>
      <w:rFonts w:ascii="Times New Roman" w:hAnsi="Times New Roman"/>
      <w:sz w:val="16"/>
    </w:rPr>
  </w:style>
  <w:style w:type="character" w:customStyle="1" w:styleId="BodyTextIndent2Char1">
    <w:name w:val="Body Text Indent 2 Char1"/>
    <w:semiHidden/>
    <w:locked/>
    <w:rsid w:val="00590E01"/>
    <w:rPr>
      <w:sz w:val="24"/>
    </w:rPr>
  </w:style>
  <w:style w:type="character" w:customStyle="1" w:styleId="BodyTextIndent3Char1">
    <w:name w:val="Body Text Indent 3 Char1"/>
    <w:semiHidden/>
    <w:locked/>
    <w:rsid w:val="00590E01"/>
    <w:rPr>
      <w:sz w:val="16"/>
    </w:rPr>
  </w:style>
  <w:style w:type="paragraph" w:customStyle="1" w:styleId="Heading91">
    <w:name w:val="Heading 9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590E01"/>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590E01"/>
    <w:rPr>
      <w:rFonts w:ascii="Times New Roman" w:hAnsi="Times New Roman"/>
      <w:sz w:val="24"/>
    </w:rPr>
  </w:style>
  <w:style w:type="paragraph" w:customStyle="1" w:styleId="2112">
    <w:name w:val="Заголовок 211"/>
    <w:basedOn w:val="a3"/>
    <w:next w:val="a3"/>
    <w:rsid w:val="00590E01"/>
    <w:pPr>
      <w:keepNext/>
      <w:widowControl w:val="0"/>
      <w:jc w:val="center"/>
    </w:pPr>
    <w:rPr>
      <w:b/>
      <w:sz w:val="26"/>
      <w:szCs w:val="20"/>
    </w:rPr>
  </w:style>
  <w:style w:type="paragraph" w:customStyle="1" w:styleId="21f0">
    <w:name w:val="Текст21"/>
    <w:basedOn w:val="11a"/>
    <w:rsid w:val="00590E01"/>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590E01"/>
    <w:pPr>
      <w:keepNext/>
      <w:widowControl/>
      <w:spacing w:line="240" w:lineRule="auto"/>
      <w:ind w:firstLine="0"/>
      <w:jc w:val="left"/>
    </w:pPr>
    <w:rPr>
      <w:sz w:val="24"/>
    </w:rPr>
  </w:style>
  <w:style w:type="paragraph" w:customStyle="1" w:styleId="1fffff5">
    <w:name w:val="Без интервала1"/>
    <w:link w:val="NoSpacingChar1"/>
    <w:rsid w:val="00590E01"/>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590E01"/>
    <w:rPr>
      <w:rFonts w:ascii="Times New Roman" w:eastAsia="Times New Roman" w:hAnsi="Times New Roman" w:cs="Times New Roman"/>
      <w:sz w:val="24"/>
      <w:szCs w:val="24"/>
      <w:lang w:eastAsia="ru-RU"/>
    </w:rPr>
  </w:style>
  <w:style w:type="character" w:customStyle="1" w:styleId="DocumentMapChar1">
    <w:name w:val="Document Map Char1"/>
    <w:semiHidden/>
    <w:rsid w:val="00590E01"/>
    <w:rPr>
      <w:rFonts w:ascii="Times New Roman" w:hAnsi="Times New Roman"/>
      <w:sz w:val="2"/>
    </w:rPr>
  </w:style>
  <w:style w:type="character" w:customStyle="1" w:styleId="CommentSubjectChar1">
    <w:name w:val="Comment Subject Char1"/>
    <w:semiHidden/>
    <w:rsid w:val="00590E01"/>
    <w:rPr>
      <w:rFonts w:ascii="Times New Roman" w:hAnsi="Times New Roman"/>
      <w:b/>
      <w:caps/>
      <w:sz w:val="20"/>
      <w:lang w:eastAsia="ru-RU"/>
    </w:rPr>
  </w:style>
  <w:style w:type="character" w:customStyle="1" w:styleId="11f">
    <w:name w:val="Знак11"/>
    <w:rsid w:val="00590E01"/>
    <w:rPr>
      <w:rFonts w:ascii="Arial" w:hAnsi="Arial"/>
      <w:b/>
      <w:kern w:val="32"/>
      <w:sz w:val="32"/>
      <w:lang w:val="ru-RU" w:eastAsia="ru-RU"/>
    </w:rPr>
  </w:style>
  <w:style w:type="character" w:customStyle="1" w:styleId="SubtitleChar1">
    <w:name w:val="Subtitle Char1"/>
    <w:rsid w:val="00590E01"/>
    <w:rPr>
      <w:rFonts w:ascii="Cambria" w:eastAsia="Times New Roman" w:hAnsi="Cambria"/>
      <w:sz w:val="24"/>
    </w:rPr>
  </w:style>
  <w:style w:type="character" w:customStyle="1" w:styleId="BodyTextFirstIndentChar1">
    <w:name w:val="Body Text First Indent Char1"/>
    <w:semiHidden/>
    <w:rsid w:val="00590E01"/>
    <w:rPr>
      <w:rFonts w:ascii="Times New Roman" w:hAnsi="Times New Roman"/>
      <w:sz w:val="24"/>
      <w:lang w:eastAsia="ru-RU"/>
    </w:rPr>
  </w:style>
  <w:style w:type="character" w:customStyle="1" w:styleId="BodyTextFirstIndent2Char1">
    <w:name w:val="Body Text First Indent 2 Char1"/>
    <w:semiHidden/>
    <w:rsid w:val="00590E01"/>
    <w:rPr>
      <w:rFonts w:ascii="Times New Roman" w:hAnsi="Times New Roman"/>
      <w:sz w:val="24"/>
      <w:lang w:eastAsia="ru-RU"/>
    </w:rPr>
  </w:style>
  <w:style w:type="character" w:customStyle="1" w:styleId="EndnoteTextChar1">
    <w:name w:val="Endnote Text Char1"/>
    <w:semiHidden/>
    <w:rsid w:val="00590E01"/>
    <w:rPr>
      <w:rFonts w:ascii="Times New Roman" w:hAnsi="Times New Roman"/>
    </w:rPr>
  </w:style>
  <w:style w:type="character" w:customStyle="1" w:styleId="IntenseQuoteChar1">
    <w:name w:val="Intense Quote Char1"/>
    <w:rsid w:val="00590E01"/>
    <w:rPr>
      <w:rFonts w:ascii="Times New Roman" w:hAnsi="Times New Roman"/>
      <w:b/>
      <w:i/>
      <w:color w:val="4F81BD"/>
      <w:sz w:val="24"/>
    </w:rPr>
  </w:style>
  <w:style w:type="character" w:customStyle="1" w:styleId="1fffff6">
    <w:name w:val="Выделенная цитата Знак1"/>
    <w:rsid w:val="00590E01"/>
    <w:rPr>
      <w:b/>
      <w:i/>
      <w:color w:val="4F81BD"/>
      <w:sz w:val="24"/>
    </w:rPr>
  </w:style>
  <w:style w:type="paragraph" w:customStyle="1" w:styleId="ledge1">
    <w:name w:val="ledge1"/>
    <w:basedOn w:val="a3"/>
    <w:rsid w:val="00590E01"/>
    <w:pPr>
      <w:spacing w:before="100" w:beforeAutospacing="1" w:after="100" w:afterAutospacing="1" w:line="360" w:lineRule="atLeast"/>
      <w:jc w:val="both"/>
    </w:pPr>
  </w:style>
  <w:style w:type="character" w:customStyle="1" w:styleId="rubric2">
    <w:name w:val="rubric2"/>
    <w:rsid w:val="00590E01"/>
    <w:rPr>
      <w:shd w:val="clear" w:color="auto" w:fill="FFFFFF"/>
    </w:rPr>
  </w:style>
  <w:style w:type="paragraph" w:customStyle="1" w:styleId="WW-Normal">
    <w:name w:val="WW-Normal"/>
    <w:rsid w:val="00590E01"/>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590E01"/>
    <w:rPr>
      <w:color w:val="000000"/>
      <w:sz w:val="20"/>
    </w:rPr>
  </w:style>
  <w:style w:type="character" w:customStyle="1" w:styleId="A31">
    <w:name w:val="A3"/>
    <w:rsid w:val="00590E01"/>
    <w:rPr>
      <w:b/>
      <w:color w:val="000000"/>
      <w:sz w:val="30"/>
    </w:rPr>
  </w:style>
  <w:style w:type="character" w:customStyle="1" w:styleId="713">
    <w:name w:val="Знак Знак71"/>
    <w:rsid w:val="00590E01"/>
    <w:rPr>
      <w:sz w:val="16"/>
      <w:lang w:val="ru-RU" w:eastAsia="ru-RU"/>
    </w:rPr>
  </w:style>
  <w:style w:type="character" w:customStyle="1" w:styleId="161">
    <w:name w:val="Знак Знак161"/>
    <w:rsid w:val="00590E01"/>
    <w:rPr>
      <w:rFonts w:ascii="Cambria" w:hAnsi="Cambria"/>
      <w:b/>
      <w:kern w:val="32"/>
      <w:sz w:val="32"/>
    </w:rPr>
  </w:style>
  <w:style w:type="paragraph" w:customStyle="1" w:styleId="228">
    <w:name w:val="Основной текст 22"/>
    <w:basedOn w:val="a3"/>
    <w:rsid w:val="00590E01"/>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590E01"/>
    <w:pPr>
      <w:spacing w:after="200" w:line="276" w:lineRule="auto"/>
      <w:ind w:left="720"/>
    </w:pPr>
    <w:rPr>
      <w:rFonts w:ascii="Calibri" w:hAnsi="Calibri"/>
      <w:sz w:val="22"/>
      <w:szCs w:val="22"/>
      <w:lang w:eastAsia="en-US"/>
    </w:rPr>
  </w:style>
  <w:style w:type="character" w:customStyle="1" w:styleId="241">
    <w:name w:val="Знак Знак241"/>
    <w:rsid w:val="00590E01"/>
    <w:rPr>
      <w:rFonts w:ascii="Times New Roman" w:hAnsi="Times New Roman"/>
      <w:b/>
      <w:i/>
      <w:sz w:val="26"/>
    </w:rPr>
  </w:style>
  <w:style w:type="character" w:customStyle="1" w:styleId="1fffff7">
    <w:name w:val="Замещающий текст1"/>
    <w:rsid w:val="00590E01"/>
    <w:rPr>
      <w:color w:val="808080"/>
    </w:rPr>
  </w:style>
  <w:style w:type="paragraph" w:customStyle="1" w:styleId="11f0">
    <w:name w:val="Основной текст11"/>
    <w:basedOn w:val="a3"/>
    <w:semiHidden/>
    <w:rsid w:val="00590E01"/>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590E01"/>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590E01"/>
    <w:pPr>
      <w:spacing w:after="160" w:line="240" w:lineRule="exact"/>
    </w:pPr>
    <w:rPr>
      <w:rFonts w:ascii="Verdana" w:hAnsi="Verdana"/>
      <w:lang w:val="en-US" w:eastAsia="en-US"/>
    </w:rPr>
  </w:style>
  <w:style w:type="character" w:customStyle="1" w:styleId="s4">
    <w:name w:val="s4"/>
    <w:rsid w:val="00590E01"/>
  </w:style>
  <w:style w:type="paragraph" w:customStyle="1" w:styleId="p17">
    <w:name w:val="p17"/>
    <w:basedOn w:val="a3"/>
    <w:rsid w:val="00590E01"/>
    <w:pPr>
      <w:spacing w:before="100" w:beforeAutospacing="1" w:after="100" w:afterAutospacing="1"/>
    </w:pPr>
  </w:style>
  <w:style w:type="paragraph" w:customStyle="1" w:styleId="p21">
    <w:name w:val="p21"/>
    <w:basedOn w:val="a3"/>
    <w:rsid w:val="00590E01"/>
    <w:pPr>
      <w:spacing w:before="100" w:beforeAutospacing="1" w:after="100" w:afterAutospacing="1"/>
    </w:pPr>
  </w:style>
  <w:style w:type="paragraph" w:customStyle="1" w:styleId="p5">
    <w:name w:val="p5"/>
    <w:basedOn w:val="a3"/>
    <w:rsid w:val="00590E01"/>
    <w:pPr>
      <w:spacing w:before="100" w:beforeAutospacing="1" w:after="100" w:afterAutospacing="1"/>
    </w:pPr>
  </w:style>
  <w:style w:type="paragraph" w:customStyle="1" w:styleId="p24">
    <w:name w:val="p24"/>
    <w:basedOn w:val="a3"/>
    <w:rsid w:val="00590E01"/>
    <w:pPr>
      <w:spacing w:before="100" w:beforeAutospacing="1" w:after="100" w:afterAutospacing="1"/>
    </w:pPr>
  </w:style>
  <w:style w:type="character" w:customStyle="1" w:styleId="s2">
    <w:name w:val="s2"/>
    <w:rsid w:val="00590E01"/>
  </w:style>
  <w:style w:type="paragraph" w:customStyle="1" w:styleId="p2">
    <w:name w:val="p2"/>
    <w:basedOn w:val="a3"/>
    <w:rsid w:val="00590E01"/>
    <w:pPr>
      <w:spacing w:before="100" w:beforeAutospacing="1" w:after="100" w:afterAutospacing="1"/>
    </w:pPr>
  </w:style>
  <w:style w:type="paragraph" w:customStyle="1" w:styleId="Style134">
    <w:name w:val="Style134"/>
    <w:basedOn w:val="a3"/>
    <w:rsid w:val="00590E01"/>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590E01"/>
    <w:rPr>
      <w:rFonts w:ascii="Times New Roman" w:hAnsi="Times New Roman"/>
      <w:b/>
      <w:sz w:val="24"/>
    </w:rPr>
  </w:style>
  <w:style w:type="character" w:customStyle="1" w:styleId="FontStyle58">
    <w:name w:val="Font Style58"/>
    <w:rsid w:val="00590E01"/>
    <w:rPr>
      <w:rFonts w:ascii="Times New Roman" w:hAnsi="Times New Roman"/>
      <w:b/>
      <w:w w:val="40"/>
      <w:sz w:val="38"/>
    </w:rPr>
  </w:style>
  <w:style w:type="character" w:customStyle="1" w:styleId="FontStyle26">
    <w:name w:val="Font Style26"/>
    <w:rsid w:val="00590E01"/>
    <w:rPr>
      <w:rFonts w:ascii="Times New Roman" w:hAnsi="Times New Roman"/>
      <w:sz w:val="26"/>
    </w:rPr>
  </w:style>
  <w:style w:type="paragraph" w:customStyle="1" w:styleId="affffffffff2">
    <w:name w:val="........ ..... . ........"/>
    <w:basedOn w:val="Default"/>
    <w:next w:val="Default"/>
    <w:rsid w:val="00590E01"/>
    <w:rPr>
      <w:color w:val="auto"/>
    </w:rPr>
  </w:style>
  <w:style w:type="paragraph" w:customStyle="1" w:styleId="affffffffff3">
    <w:name w:val="... ......"/>
    <w:basedOn w:val="Default"/>
    <w:next w:val="Default"/>
    <w:rsid w:val="00590E01"/>
    <w:rPr>
      <w:color w:val="auto"/>
    </w:rPr>
  </w:style>
  <w:style w:type="paragraph" w:customStyle="1" w:styleId="1fffff8">
    <w:name w:val=".....1"/>
    <w:basedOn w:val="Default"/>
    <w:next w:val="Default"/>
    <w:rsid w:val="00590E01"/>
    <w:rPr>
      <w:color w:val="auto"/>
    </w:rPr>
  </w:style>
  <w:style w:type="paragraph" w:customStyle="1" w:styleId="bodytext2">
    <w:name w:val="bodytext2"/>
    <w:basedOn w:val="a3"/>
    <w:rsid w:val="00590E01"/>
    <w:pPr>
      <w:spacing w:before="100" w:beforeAutospacing="1" w:after="100" w:afterAutospacing="1"/>
    </w:pPr>
  </w:style>
  <w:style w:type="paragraph" w:customStyle="1" w:styleId="affffffffff4">
    <w:name w:val="Знак Знак Знак Знак"/>
    <w:basedOn w:val="a3"/>
    <w:rsid w:val="00590E01"/>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590E01"/>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590E01"/>
    <w:rPr>
      <w:rFonts w:cs="Times New Roman"/>
    </w:rPr>
  </w:style>
  <w:style w:type="paragraph" w:customStyle="1" w:styleId="affffffffff5">
    <w:name w:val="ТЕКСТ"/>
    <w:basedOn w:val="afff3"/>
    <w:rsid w:val="00590E01"/>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590E01"/>
    <w:pPr>
      <w:widowControl w:val="0"/>
      <w:autoSpaceDE w:val="0"/>
      <w:autoSpaceDN w:val="0"/>
      <w:adjustRightInd w:val="0"/>
      <w:spacing w:line="485" w:lineRule="exact"/>
      <w:ind w:firstLine="696"/>
      <w:jc w:val="both"/>
    </w:pPr>
  </w:style>
  <w:style w:type="paragraph" w:customStyle="1" w:styleId="1fffff9">
    <w:name w:val="Подзаголовок1"/>
    <w:basedOn w:val="a3"/>
    <w:rsid w:val="00590E01"/>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590E01"/>
    <w:rPr>
      <w:rFonts w:cs="Times New Roman"/>
    </w:rPr>
  </w:style>
  <w:style w:type="paragraph" w:customStyle="1" w:styleId="affffffffff6">
    <w:name w:val="Маркированный."/>
    <w:basedOn w:val="a3"/>
    <w:rsid w:val="00590E01"/>
    <w:pPr>
      <w:ind w:left="1429" w:hanging="360"/>
    </w:pPr>
    <w:rPr>
      <w:szCs w:val="22"/>
      <w:lang w:eastAsia="en-US"/>
    </w:rPr>
  </w:style>
  <w:style w:type="character" w:customStyle="1" w:styleId="66">
    <w:name w:val="Знак6 Знак Знак"/>
    <w:rsid w:val="00590E01"/>
    <w:rPr>
      <w:sz w:val="24"/>
      <w:lang w:val="ru-RU" w:eastAsia="ru-RU"/>
    </w:rPr>
  </w:style>
  <w:style w:type="character" w:customStyle="1" w:styleId="searchterm">
    <w:name w:val="searchterm"/>
    <w:rsid w:val="00590E01"/>
    <w:rPr>
      <w:rFonts w:cs="Times New Roman"/>
    </w:rPr>
  </w:style>
  <w:style w:type="character" w:customStyle="1" w:styleId="HTMLAddressChar">
    <w:name w:val="HTML Address Char"/>
    <w:semiHidden/>
    <w:locked/>
    <w:rsid w:val="00590E01"/>
    <w:rPr>
      <w:i/>
      <w:sz w:val="24"/>
      <w:lang w:val="ru-RU" w:eastAsia="ru-RU"/>
    </w:rPr>
  </w:style>
  <w:style w:type="paragraph" w:customStyle="1" w:styleId="1fffffa">
    <w:name w:val="Обычный + полужирный+1"/>
    <w:basedOn w:val="a3"/>
    <w:rsid w:val="00590E01"/>
    <w:pPr>
      <w:autoSpaceDE w:val="0"/>
      <w:autoSpaceDN w:val="0"/>
      <w:adjustRightInd w:val="0"/>
      <w:ind w:firstLine="709"/>
      <w:jc w:val="both"/>
      <w:outlineLvl w:val="1"/>
    </w:pPr>
    <w:rPr>
      <w:b/>
      <w:bCs/>
    </w:rPr>
  </w:style>
  <w:style w:type="character" w:customStyle="1" w:styleId="349">
    <w:name w:val="Основной текст (3)49"/>
    <w:rsid w:val="00590E01"/>
    <w:rPr>
      <w:rFonts w:ascii="Times New Roman" w:hAnsi="Times New Roman"/>
      <w:spacing w:val="0"/>
      <w:sz w:val="20"/>
    </w:rPr>
  </w:style>
  <w:style w:type="character" w:customStyle="1" w:styleId="347">
    <w:name w:val="Основной текст (3)47"/>
    <w:rsid w:val="00590E01"/>
    <w:rPr>
      <w:rFonts w:ascii="Times New Roman" w:hAnsi="Times New Roman"/>
      <w:spacing w:val="0"/>
      <w:sz w:val="20"/>
    </w:rPr>
  </w:style>
  <w:style w:type="character" w:customStyle="1" w:styleId="345">
    <w:name w:val="Основной текст (3)45"/>
    <w:rsid w:val="00590E01"/>
    <w:rPr>
      <w:rFonts w:ascii="Times New Roman" w:hAnsi="Times New Roman"/>
      <w:spacing w:val="0"/>
      <w:sz w:val="20"/>
    </w:rPr>
  </w:style>
  <w:style w:type="paragraph" w:customStyle="1" w:styleId="Style211">
    <w:name w:val="Style21"/>
    <w:basedOn w:val="a3"/>
    <w:rsid w:val="00590E01"/>
    <w:pPr>
      <w:widowControl w:val="0"/>
      <w:autoSpaceDE w:val="0"/>
      <w:autoSpaceDN w:val="0"/>
      <w:adjustRightInd w:val="0"/>
    </w:pPr>
    <w:rPr>
      <w:rFonts w:ascii="Trebuchet MS" w:hAnsi="Trebuchet MS"/>
    </w:rPr>
  </w:style>
  <w:style w:type="character" w:customStyle="1" w:styleId="FontStyle205">
    <w:name w:val="Font Style205"/>
    <w:rsid w:val="00590E01"/>
    <w:rPr>
      <w:rFonts w:ascii="Times New Roman" w:hAnsi="Times New Roman"/>
      <w:color w:val="000000"/>
      <w:sz w:val="18"/>
    </w:rPr>
  </w:style>
  <w:style w:type="paragraph" w:customStyle="1" w:styleId="psection">
    <w:name w:val="psection"/>
    <w:basedOn w:val="a3"/>
    <w:rsid w:val="00590E01"/>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590E01"/>
    <w:pPr>
      <w:spacing w:after="160" w:line="240" w:lineRule="exact"/>
    </w:pPr>
    <w:rPr>
      <w:rFonts w:ascii="Verdana" w:hAnsi="Verdana" w:cs="Verdana"/>
      <w:sz w:val="20"/>
      <w:szCs w:val="20"/>
      <w:lang w:val="en-US" w:eastAsia="en-US"/>
    </w:rPr>
  </w:style>
  <w:style w:type="character" w:customStyle="1" w:styleId="mathjax1">
    <w:name w:val="mathjax1"/>
    <w:rsid w:val="00590E01"/>
    <w:rPr>
      <w:spacing w:val="0"/>
      <w:sz w:val="24"/>
    </w:rPr>
  </w:style>
  <w:style w:type="paragraph" w:customStyle="1" w:styleId="p22">
    <w:name w:val="p22"/>
    <w:basedOn w:val="a3"/>
    <w:rsid w:val="00590E01"/>
    <w:pPr>
      <w:spacing w:before="100" w:beforeAutospacing="1" w:after="100" w:afterAutospacing="1"/>
    </w:pPr>
  </w:style>
  <w:style w:type="paragraph" w:customStyle="1" w:styleId="p10">
    <w:name w:val="p10"/>
    <w:basedOn w:val="a3"/>
    <w:rsid w:val="00590E01"/>
    <w:pPr>
      <w:spacing w:before="100" w:beforeAutospacing="1" w:after="100" w:afterAutospacing="1"/>
    </w:pPr>
  </w:style>
  <w:style w:type="paragraph" w:customStyle="1" w:styleId="p26">
    <w:name w:val="p26"/>
    <w:basedOn w:val="a3"/>
    <w:rsid w:val="00590E01"/>
    <w:pPr>
      <w:spacing w:before="100" w:beforeAutospacing="1" w:after="100" w:afterAutospacing="1"/>
    </w:pPr>
  </w:style>
  <w:style w:type="character" w:customStyle="1" w:styleId="s100">
    <w:name w:val="s10"/>
    <w:rsid w:val="00590E01"/>
    <w:rPr>
      <w:rFonts w:cs="Times New Roman"/>
    </w:rPr>
  </w:style>
  <w:style w:type="paragraph" w:customStyle="1" w:styleId="p36">
    <w:name w:val="p36"/>
    <w:basedOn w:val="a3"/>
    <w:rsid w:val="00590E01"/>
    <w:pPr>
      <w:spacing w:before="100" w:beforeAutospacing="1" w:after="100" w:afterAutospacing="1"/>
    </w:pPr>
  </w:style>
  <w:style w:type="character" w:customStyle="1" w:styleId="para6">
    <w:name w:val="para6"/>
    <w:rsid w:val="00590E01"/>
    <w:rPr>
      <w:rFonts w:cs="Times New Roman"/>
    </w:rPr>
  </w:style>
  <w:style w:type="character" w:customStyle="1" w:styleId="3100">
    <w:name w:val="Знак Знак310"/>
    <w:locked/>
    <w:rsid w:val="00590E01"/>
    <w:rPr>
      <w:rFonts w:ascii="Tahoma" w:hAnsi="Tahoma" w:cs="Tahoma"/>
      <w:sz w:val="16"/>
      <w:szCs w:val="16"/>
      <w:lang w:val="ru-RU" w:eastAsia="ru-RU" w:bidi="ar-SA"/>
    </w:rPr>
  </w:style>
  <w:style w:type="paragraph" w:customStyle="1" w:styleId="eg3">
    <w:name w:val="eg3"/>
    <w:basedOn w:val="a3"/>
    <w:rsid w:val="00590E01"/>
    <w:pPr>
      <w:spacing w:before="100" w:beforeAutospacing="1" w:after="100" w:afterAutospacing="1"/>
    </w:pPr>
  </w:style>
  <w:style w:type="paragraph" w:customStyle="1" w:styleId="p32">
    <w:name w:val="p32"/>
    <w:basedOn w:val="a3"/>
    <w:rsid w:val="00590E01"/>
    <w:pPr>
      <w:spacing w:before="100" w:beforeAutospacing="1" w:after="100" w:afterAutospacing="1"/>
    </w:pPr>
  </w:style>
  <w:style w:type="character" w:customStyle="1" w:styleId="2610">
    <w:name w:val="Знак Знак261"/>
    <w:rsid w:val="00590E01"/>
    <w:rPr>
      <w:rFonts w:ascii="Cambria" w:eastAsia="Times New Roman" w:hAnsi="Cambria"/>
      <w:b/>
      <w:sz w:val="26"/>
    </w:rPr>
  </w:style>
  <w:style w:type="character" w:customStyle="1" w:styleId="1111">
    <w:name w:val="Знак1 Знак Знак11"/>
    <w:locked/>
    <w:rsid w:val="00590E01"/>
    <w:rPr>
      <w:rFonts w:ascii="Times New Roman" w:eastAsia="Times New Roman" w:hAnsi="Times New Roman"/>
      <w:sz w:val="24"/>
      <w:lang w:eastAsia="ru-RU"/>
    </w:rPr>
  </w:style>
  <w:style w:type="character" w:customStyle="1" w:styleId="4810">
    <w:name w:val="Знак Знак481"/>
    <w:locked/>
    <w:rsid w:val="00590E01"/>
    <w:rPr>
      <w:b/>
      <w:sz w:val="27"/>
      <w:lang w:val="ru-RU" w:eastAsia="ru-RU"/>
    </w:rPr>
  </w:style>
  <w:style w:type="character" w:customStyle="1" w:styleId="491">
    <w:name w:val="Знак Знак491"/>
    <w:rsid w:val="00590E01"/>
    <w:rPr>
      <w:rFonts w:ascii="Times New Roman" w:eastAsia="Times New Roman" w:hAnsi="Times New Roman"/>
      <w:b/>
      <w:caps/>
      <w:sz w:val="24"/>
      <w:lang w:eastAsia="ru-RU"/>
    </w:rPr>
  </w:style>
  <w:style w:type="character" w:customStyle="1" w:styleId="4710">
    <w:name w:val="Знак Знак471"/>
    <w:rsid w:val="00590E01"/>
    <w:rPr>
      <w:rFonts w:ascii="Times New Roman" w:eastAsia="Times New Roman" w:hAnsi="Times New Roman"/>
      <w:b/>
      <w:sz w:val="27"/>
      <w:lang w:eastAsia="ru-RU"/>
    </w:rPr>
  </w:style>
  <w:style w:type="character" w:customStyle="1" w:styleId="4510">
    <w:name w:val="Знак Знак451"/>
    <w:rsid w:val="00590E01"/>
    <w:rPr>
      <w:rFonts w:ascii="Times New Roman" w:eastAsia="Times New Roman" w:hAnsi="Times New Roman"/>
      <w:b/>
      <w:i/>
      <w:sz w:val="26"/>
      <w:lang w:eastAsia="ru-RU"/>
    </w:rPr>
  </w:style>
  <w:style w:type="character" w:customStyle="1" w:styleId="1211">
    <w:name w:val="Знак1 Знак Знак21"/>
    <w:locked/>
    <w:rsid w:val="00590E01"/>
    <w:rPr>
      <w:sz w:val="24"/>
    </w:rPr>
  </w:style>
  <w:style w:type="character" w:customStyle="1" w:styleId="613">
    <w:name w:val="Знак6 Знак Знак1"/>
    <w:rsid w:val="00590E01"/>
    <w:rPr>
      <w:sz w:val="24"/>
      <w:lang w:val="ru-RU" w:eastAsia="ru-RU"/>
    </w:rPr>
  </w:style>
  <w:style w:type="character" w:customStyle="1" w:styleId="b-material-headdate-day">
    <w:name w:val="b-material-head__date-day"/>
    <w:rsid w:val="00590E01"/>
    <w:rPr>
      <w:rFonts w:cs="Times New Roman"/>
    </w:rPr>
  </w:style>
  <w:style w:type="character" w:customStyle="1" w:styleId="2fff1">
    <w:name w:val="Основной текст (2)"/>
    <w:rsid w:val="00590E01"/>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590E01"/>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590E01"/>
    <w:rPr>
      <w:sz w:val="24"/>
      <w:szCs w:val="24"/>
      <w:lang w:val="ru-RU" w:eastAsia="ru-RU" w:bidi="hi-IN"/>
    </w:rPr>
  </w:style>
  <w:style w:type="character" w:customStyle="1" w:styleId="2fff2">
    <w:name w:val="Основной шрифт абзаца2"/>
    <w:rsid w:val="00590E01"/>
  </w:style>
  <w:style w:type="character" w:customStyle="1" w:styleId="492">
    <w:name w:val="Знак Знак49"/>
    <w:rsid w:val="00590E01"/>
    <w:rPr>
      <w:rFonts w:ascii="Times New Roman" w:eastAsia="Times New Roman" w:hAnsi="Times New Roman" w:cs="Times New Roman"/>
      <w:b/>
      <w:caps/>
      <w:sz w:val="24"/>
      <w:szCs w:val="24"/>
      <w:lang w:eastAsia="ru-RU"/>
    </w:rPr>
  </w:style>
  <w:style w:type="paragraph" w:customStyle="1" w:styleId="621">
    <w:name w:val="Заголовок 62"/>
    <w:rsid w:val="00590E01"/>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590E01"/>
    <w:rPr>
      <w:b/>
      <w:bCs/>
      <w:sz w:val="28"/>
      <w:szCs w:val="28"/>
      <w:lang w:val="ru-RU" w:eastAsia="ru-RU" w:bidi="ar-SA"/>
    </w:rPr>
  </w:style>
  <w:style w:type="character" w:customStyle="1" w:styleId="126">
    <w:name w:val="Знак1 Знак Знак2"/>
    <w:locked/>
    <w:rsid w:val="00590E01"/>
    <w:rPr>
      <w:sz w:val="24"/>
      <w:szCs w:val="24"/>
    </w:rPr>
  </w:style>
  <w:style w:type="character" w:customStyle="1" w:styleId="67">
    <w:name w:val="Знак6 Знак Знак"/>
    <w:rsid w:val="00590E01"/>
    <w:rPr>
      <w:sz w:val="24"/>
      <w:szCs w:val="24"/>
      <w:lang w:val="ru-RU" w:eastAsia="ru-RU" w:bidi="ar-SA"/>
    </w:rPr>
  </w:style>
  <w:style w:type="character" w:customStyle="1" w:styleId="PlainTextChar1">
    <w:name w:val="Plain Text Char1"/>
    <w:aliases w:val="Знак3 Char11,Heading 12 Char11"/>
    <w:semiHidden/>
    <w:rsid w:val="00590E01"/>
    <w:rPr>
      <w:rFonts w:ascii="Courier New" w:hAnsi="Courier New" w:cs="Courier New"/>
    </w:rPr>
  </w:style>
  <w:style w:type="character" w:customStyle="1" w:styleId="QuoteChar1">
    <w:name w:val="Quote Char1"/>
    <w:rsid w:val="00590E01"/>
    <w:rPr>
      <w:rFonts w:ascii="Times New Roman" w:hAnsi="Times New Roman"/>
      <w:i/>
      <w:iCs/>
      <w:color w:val="000000"/>
      <w:sz w:val="24"/>
      <w:szCs w:val="24"/>
    </w:rPr>
  </w:style>
  <w:style w:type="character" w:customStyle="1" w:styleId="1fffffb">
    <w:name w:val="Слабое выделение1"/>
    <w:rsid w:val="00590E01"/>
    <w:rPr>
      <w:i/>
      <w:color w:val="808080"/>
    </w:rPr>
  </w:style>
  <w:style w:type="paragraph" w:customStyle="1" w:styleId="p35">
    <w:name w:val="p35"/>
    <w:basedOn w:val="a3"/>
    <w:rsid w:val="00590E01"/>
    <w:pPr>
      <w:spacing w:before="100" w:beforeAutospacing="1" w:after="100" w:afterAutospacing="1"/>
    </w:pPr>
  </w:style>
  <w:style w:type="character" w:customStyle="1" w:styleId="541">
    <w:name w:val="Знак Знак54"/>
    <w:rsid w:val="00590E01"/>
    <w:rPr>
      <w:rFonts w:ascii="Arial" w:hAnsi="Arial"/>
      <w:b/>
      <w:bCs/>
      <w:sz w:val="26"/>
      <w:szCs w:val="26"/>
      <w:lang w:bidi="ar-SA"/>
    </w:rPr>
  </w:style>
  <w:style w:type="character" w:customStyle="1" w:styleId="670">
    <w:name w:val="Знак Знак67"/>
    <w:rsid w:val="00590E01"/>
    <w:rPr>
      <w:rFonts w:ascii="Arial" w:hAnsi="Arial"/>
      <w:b/>
      <w:bCs/>
      <w:sz w:val="26"/>
      <w:szCs w:val="26"/>
    </w:rPr>
  </w:style>
  <w:style w:type="character" w:customStyle="1" w:styleId="660">
    <w:name w:val="Знак Знак66"/>
    <w:rsid w:val="00590E01"/>
    <w:rPr>
      <w:b/>
      <w:bCs/>
      <w:sz w:val="28"/>
      <w:szCs w:val="28"/>
      <w:lang w:bidi="ar-SA"/>
    </w:rPr>
  </w:style>
  <w:style w:type="character" w:customStyle="1" w:styleId="650">
    <w:name w:val="Знак Знак65"/>
    <w:rsid w:val="00590E01"/>
    <w:rPr>
      <w:b/>
      <w:bCs/>
      <w:i/>
      <w:iCs/>
      <w:sz w:val="26"/>
      <w:szCs w:val="26"/>
      <w:lang w:bidi="ar-SA"/>
    </w:rPr>
  </w:style>
  <w:style w:type="character" w:customStyle="1" w:styleId="630">
    <w:name w:val="Знак Знак63"/>
    <w:rsid w:val="00590E01"/>
    <w:rPr>
      <w:sz w:val="24"/>
      <w:lang w:val="ru-RU" w:eastAsia="ru-RU" w:bidi="ar-SA"/>
    </w:rPr>
  </w:style>
  <w:style w:type="character" w:customStyle="1" w:styleId="622">
    <w:name w:val="Знак Знак62"/>
    <w:rsid w:val="00590E01"/>
    <w:rPr>
      <w:rFonts w:ascii="Calibri" w:hAnsi="Calibri"/>
      <w:i/>
      <w:iCs/>
      <w:sz w:val="24"/>
      <w:szCs w:val="24"/>
      <w:lang w:eastAsia="en-US" w:bidi="ar-SA"/>
    </w:rPr>
  </w:style>
  <w:style w:type="character" w:customStyle="1" w:styleId="614">
    <w:name w:val="Знак Знак61"/>
    <w:rsid w:val="00590E01"/>
    <w:rPr>
      <w:rFonts w:ascii="Arial" w:hAnsi="Arial" w:cs="Arial"/>
      <w:sz w:val="22"/>
      <w:szCs w:val="22"/>
      <w:lang w:val="ru-RU" w:eastAsia="ru-RU" w:bidi="ar-SA"/>
    </w:rPr>
  </w:style>
  <w:style w:type="character" w:customStyle="1" w:styleId="601">
    <w:name w:val="Знак Знак60"/>
    <w:rsid w:val="00590E01"/>
    <w:rPr>
      <w:sz w:val="16"/>
      <w:szCs w:val="16"/>
    </w:rPr>
  </w:style>
  <w:style w:type="character" w:customStyle="1" w:styleId="590">
    <w:name w:val="Знак Знак59"/>
    <w:rsid w:val="00590E01"/>
    <w:rPr>
      <w:sz w:val="24"/>
      <w:szCs w:val="24"/>
      <w:lang w:bidi="ar-SA"/>
    </w:rPr>
  </w:style>
  <w:style w:type="character" w:customStyle="1" w:styleId="581">
    <w:name w:val="Знак Знак58"/>
    <w:rsid w:val="00590E01"/>
    <w:rPr>
      <w:sz w:val="24"/>
      <w:szCs w:val="24"/>
      <w:lang w:bidi="ar-SA"/>
    </w:rPr>
  </w:style>
  <w:style w:type="character" w:customStyle="1" w:styleId="571">
    <w:name w:val="Знак Знак57"/>
    <w:rsid w:val="00590E01"/>
    <w:rPr>
      <w:sz w:val="24"/>
      <w:szCs w:val="24"/>
      <w:lang w:bidi="ar-SA"/>
    </w:rPr>
  </w:style>
  <w:style w:type="character" w:customStyle="1" w:styleId="561">
    <w:name w:val="Знак Знак56"/>
    <w:rsid w:val="00590E01"/>
    <w:rPr>
      <w:rFonts w:ascii="Tahoma" w:hAnsi="Tahoma"/>
      <w:lang w:bidi="ar-SA"/>
    </w:rPr>
  </w:style>
  <w:style w:type="character" w:customStyle="1" w:styleId="551">
    <w:name w:val="Знак Знак55"/>
    <w:rsid w:val="00590E01"/>
    <w:rPr>
      <w:sz w:val="24"/>
      <w:szCs w:val="24"/>
      <w:lang w:bidi="ar-SA"/>
    </w:rPr>
  </w:style>
  <w:style w:type="paragraph" w:customStyle="1" w:styleId="p11">
    <w:name w:val="p11"/>
    <w:basedOn w:val="a3"/>
    <w:rsid w:val="00590E01"/>
    <w:pPr>
      <w:spacing w:before="100" w:beforeAutospacing="1" w:after="100" w:afterAutospacing="1"/>
    </w:pPr>
  </w:style>
  <w:style w:type="paragraph" w:customStyle="1" w:styleId="p15">
    <w:name w:val="p15"/>
    <w:basedOn w:val="a3"/>
    <w:rsid w:val="00590E01"/>
    <w:pPr>
      <w:spacing w:before="100" w:beforeAutospacing="1" w:after="100" w:afterAutospacing="1"/>
    </w:pPr>
  </w:style>
  <w:style w:type="character" w:customStyle="1" w:styleId="s7">
    <w:name w:val="s7"/>
    <w:rsid w:val="00590E01"/>
  </w:style>
  <w:style w:type="character" w:customStyle="1" w:styleId="s13">
    <w:name w:val="s13"/>
    <w:rsid w:val="00590E01"/>
  </w:style>
  <w:style w:type="paragraph" w:customStyle="1" w:styleId="p29">
    <w:name w:val="p29"/>
    <w:basedOn w:val="a3"/>
    <w:rsid w:val="00590E01"/>
    <w:pPr>
      <w:spacing w:before="100" w:beforeAutospacing="1" w:after="100" w:afterAutospacing="1"/>
    </w:pPr>
  </w:style>
  <w:style w:type="paragraph" w:customStyle="1" w:styleId="p30">
    <w:name w:val="p30"/>
    <w:basedOn w:val="a3"/>
    <w:rsid w:val="00590E01"/>
    <w:pPr>
      <w:spacing w:before="100" w:beforeAutospacing="1" w:after="100" w:afterAutospacing="1"/>
    </w:pPr>
  </w:style>
  <w:style w:type="paragraph" w:customStyle="1" w:styleId="p31">
    <w:name w:val="p31"/>
    <w:basedOn w:val="a3"/>
    <w:rsid w:val="00590E01"/>
    <w:pPr>
      <w:spacing w:before="100" w:beforeAutospacing="1" w:after="100" w:afterAutospacing="1"/>
    </w:pPr>
  </w:style>
  <w:style w:type="character" w:customStyle="1" w:styleId="s14">
    <w:name w:val="s14"/>
    <w:rsid w:val="00590E01"/>
  </w:style>
  <w:style w:type="character" w:customStyle="1" w:styleId="s15">
    <w:name w:val="s15"/>
    <w:rsid w:val="00590E01"/>
  </w:style>
  <w:style w:type="paragraph" w:customStyle="1" w:styleId="p33">
    <w:name w:val="p33"/>
    <w:basedOn w:val="a3"/>
    <w:rsid w:val="00590E01"/>
    <w:pPr>
      <w:spacing w:before="100" w:beforeAutospacing="1" w:after="100" w:afterAutospacing="1"/>
    </w:pPr>
  </w:style>
  <w:style w:type="paragraph" w:customStyle="1" w:styleId="p13">
    <w:name w:val="p13"/>
    <w:basedOn w:val="a3"/>
    <w:rsid w:val="00590E01"/>
    <w:pPr>
      <w:spacing w:before="100" w:beforeAutospacing="1" w:after="100" w:afterAutospacing="1"/>
    </w:pPr>
  </w:style>
  <w:style w:type="character" w:customStyle="1" w:styleId="s9">
    <w:name w:val="s9"/>
    <w:rsid w:val="00590E01"/>
  </w:style>
  <w:style w:type="paragraph" w:customStyle="1" w:styleId="p25">
    <w:name w:val="p25"/>
    <w:basedOn w:val="a3"/>
    <w:rsid w:val="00590E01"/>
    <w:pPr>
      <w:spacing w:before="100" w:beforeAutospacing="1" w:after="100" w:afterAutospacing="1"/>
    </w:pPr>
  </w:style>
  <w:style w:type="character" w:customStyle="1" w:styleId="128">
    <w:name w:val="Знак1 Знак2"/>
    <w:semiHidden/>
    <w:rsid w:val="00590E01"/>
    <w:rPr>
      <w:sz w:val="24"/>
      <w:szCs w:val="24"/>
    </w:rPr>
  </w:style>
  <w:style w:type="character" w:customStyle="1" w:styleId="1fffffc">
    <w:name w:val="Красная строка Знак1"/>
    <w:semiHidden/>
    <w:rsid w:val="00590E01"/>
    <w:rPr>
      <w:sz w:val="24"/>
      <w:szCs w:val="24"/>
    </w:rPr>
  </w:style>
  <w:style w:type="character" w:customStyle="1" w:styleId="1fffffd">
    <w:name w:val="Текст концевой сноски Знак1"/>
    <w:rsid w:val="00590E01"/>
  </w:style>
  <w:style w:type="character" w:customStyle="1" w:styleId="1fffffe">
    <w:name w:val="Текст макроса Знак1"/>
    <w:semiHidden/>
    <w:rsid w:val="00590E01"/>
    <w:rPr>
      <w:rFonts w:ascii="Consolas" w:hAnsi="Consolas"/>
    </w:rPr>
  </w:style>
  <w:style w:type="paragraph" w:customStyle="1" w:styleId="Caaieiaie5">
    <w:name w:val="Caaieiaie 5"/>
    <w:basedOn w:val="a3"/>
    <w:next w:val="a3"/>
    <w:rsid w:val="00590E01"/>
    <w:pPr>
      <w:autoSpaceDE w:val="0"/>
      <w:autoSpaceDN w:val="0"/>
      <w:adjustRightInd w:val="0"/>
    </w:pPr>
    <w:rPr>
      <w:lang w:eastAsia="en-US"/>
    </w:rPr>
  </w:style>
  <w:style w:type="character" w:customStyle="1" w:styleId="700">
    <w:name w:val="Знак Знак70"/>
    <w:rsid w:val="00590E01"/>
    <w:rPr>
      <w:rFonts w:ascii="Arial" w:hAnsi="Arial"/>
      <w:b/>
      <w:bCs/>
      <w:sz w:val="26"/>
      <w:szCs w:val="26"/>
    </w:rPr>
  </w:style>
  <w:style w:type="character" w:customStyle="1" w:styleId="69">
    <w:name w:val="Знак Знак69"/>
    <w:rsid w:val="00590E01"/>
    <w:rPr>
      <w:b/>
      <w:bCs/>
      <w:sz w:val="28"/>
      <w:szCs w:val="28"/>
      <w:lang w:bidi="ar-SA"/>
    </w:rPr>
  </w:style>
  <w:style w:type="character" w:customStyle="1" w:styleId="68">
    <w:name w:val="Знак Знак68"/>
    <w:rsid w:val="00590E01"/>
    <w:rPr>
      <w:b/>
      <w:bCs/>
      <w:i/>
      <w:iCs/>
      <w:sz w:val="26"/>
      <w:szCs w:val="26"/>
      <w:lang w:bidi="ar-SA"/>
    </w:rPr>
  </w:style>
  <w:style w:type="paragraph" w:customStyle="1" w:styleId="SP">
    <w:name w:val="SP"/>
    <w:rsid w:val="00590E01"/>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590E01"/>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590E01"/>
    <w:rPr>
      <w:i w:val="0"/>
      <w:iCs w:val="0"/>
      <w:kern w:val="32"/>
      <w:sz w:val="24"/>
      <w:szCs w:val="32"/>
      <w:lang w:eastAsia="ru-RU"/>
    </w:rPr>
  </w:style>
  <w:style w:type="paragraph" w:customStyle="1" w:styleId="3fc">
    <w:name w:val="Заголовок 3 уровня"/>
    <w:basedOn w:val="afffe"/>
    <w:rsid w:val="00590E01"/>
    <w:pPr>
      <w:ind w:firstLine="0"/>
      <w:jc w:val="center"/>
    </w:pPr>
    <w:rPr>
      <w:b/>
    </w:rPr>
  </w:style>
  <w:style w:type="character" w:customStyle="1" w:styleId="rvts210">
    <w:name w:val="rvts210"/>
    <w:rsid w:val="00590E01"/>
    <w:rPr>
      <w:i/>
      <w:iCs/>
      <w:color w:val="000000"/>
      <w:sz w:val="20"/>
      <w:szCs w:val="20"/>
    </w:rPr>
  </w:style>
  <w:style w:type="character" w:customStyle="1" w:styleId="76">
    <w:name w:val="стиль7"/>
    <w:rsid w:val="00590E01"/>
  </w:style>
  <w:style w:type="character" w:customStyle="1" w:styleId="Heading122">
    <w:name w:val="Heading 12 Знак Знак2"/>
    <w:rsid w:val="00590E01"/>
    <w:rPr>
      <w:rFonts w:ascii="Courier New" w:hAnsi="Courier New"/>
      <w:lang w:bidi="ar-SA"/>
    </w:rPr>
  </w:style>
  <w:style w:type="character" w:customStyle="1" w:styleId="Heading3Char1">
    <w:name w:val="Heading 3 Char1"/>
    <w:locked/>
    <w:rsid w:val="00590E01"/>
    <w:rPr>
      <w:b/>
      <w:sz w:val="27"/>
      <w:lang w:val="ru-RU" w:eastAsia="ru-RU"/>
    </w:rPr>
  </w:style>
  <w:style w:type="paragraph" w:customStyle="1" w:styleId="129">
    <w:name w:val="Абзац списка12"/>
    <w:basedOn w:val="a3"/>
    <w:rsid w:val="00590E01"/>
    <w:pPr>
      <w:ind w:left="720"/>
      <w:contextualSpacing/>
    </w:pPr>
    <w:rPr>
      <w:szCs w:val="20"/>
    </w:rPr>
  </w:style>
  <w:style w:type="character" w:customStyle="1" w:styleId="BodyText2Char2">
    <w:name w:val="Body Text 2 Char2"/>
    <w:locked/>
    <w:rsid w:val="00590E01"/>
    <w:rPr>
      <w:sz w:val="24"/>
    </w:rPr>
  </w:style>
  <w:style w:type="character" w:customStyle="1" w:styleId="Heading2Char1">
    <w:name w:val="Heading 2 Char1"/>
    <w:aliases w:val="Знак3 Знак Char1,Heading 2 Char11,Знак3 Знак Char11"/>
    <w:locked/>
    <w:rsid w:val="00590E01"/>
    <w:rPr>
      <w:rFonts w:ascii="Arial" w:hAnsi="Arial"/>
      <w:b/>
      <w:i/>
      <w:sz w:val="28"/>
      <w:lang w:val="ru-RU" w:eastAsia="en-US"/>
    </w:rPr>
  </w:style>
  <w:style w:type="character" w:customStyle="1" w:styleId="Heading4Char1">
    <w:name w:val="Heading 4 Char1"/>
    <w:locked/>
    <w:rsid w:val="00590E01"/>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590E01"/>
    <w:rPr>
      <w:rFonts w:ascii="Times New Roman" w:hAnsi="Times New Roman"/>
      <w:sz w:val="24"/>
      <w:lang w:eastAsia="ru-RU"/>
    </w:rPr>
  </w:style>
  <w:style w:type="paragraph" w:customStyle="1" w:styleId="1ffffff">
    <w:name w:val="Стиль 1"/>
    <w:basedOn w:val="a3"/>
    <w:rsid w:val="00590E01"/>
    <w:pPr>
      <w:ind w:firstLine="709"/>
      <w:jc w:val="both"/>
    </w:pPr>
    <w:rPr>
      <w:sz w:val="28"/>
      <w:szCs w:val="28"/>
    </w:rPr>
  </w:style>
  <w:style w:type="character" w:customStyle="1" w:styleId="b">
    <w:name w:val="b"/>
    <w:rsid w:val="00590E01"/>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590E01"/>
    <w:rPr>
      <w:lang w:val="ru-RU" w:eastAsia="ru-RU" w:bidi="ar-SA"/>
    </w:rPr>
  </w:style>
  <w:style w:type="paragraph" w:customStyle="1" w:styleId="tab">
    <w:name w:val="tab"/>
    <w:basedOn w:val="a3"/>
    <w:rsid w:val="00590E01"/>
    <w:pPr>
      <w:spacing w:before="100" w:beforeAutospacing="1" w:after="100" w:afterAutospacing="1"/>
    </w:pPr>
  </w:style>
  <w:style w:type="paragraph" w:customStyle="1" w:styleId="212000">
    <w:name w:val="Стиль Заголовок 2 + 12 пт Слева:  0 см Первая строка:  0 см"/>
    <w:basedOn w:val="21"/>
    <w:rsid w:val="00590E01"/>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590E01"/>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590E01"/>
    <w:rPr>
      <w:rFonts w:ascii="Times New Roman" w:hAnsi="Times New Roman"/>
      <w:i w:val="0"/>
      <w:kern w:val="32"/>
      <w:sz w:val="24"/>
      <w:szCs w:val="32"/>
      <w:lang w:eastAsia="ru-RU"/>
    </w:rPr>
  </w:style>
  <w:style w:type="character" w:customStyle="1" w:styleId="affffffffff7">
    <w:name w:val="Знак Знак Знак"/>
    <w:locked/>
    <w:rsid w:val="00590E01"/>
    <w:rPr>
      <w:b/>
      <w:caps/>
      <w:sz w:val="24"/>
      <w:szCs w:val="24"/>
      <w:lang w:val="ru-RU" w:eastAsia="ru-RU" w:bidi="ar-SA"/>
    </w:rPr>
  </w:style>
  <w:style w:type="character" w:customStyle="1" w:styleId="328">
    <w:name w:val="Знак Знак32"/>
    <w:rsid w:val="00590E01"/>
    <w:rPr>
      <w:rFonts w:ascii="Arial" w:hAnsi="Arial" w:cs="Arial"/>
      <w:b/>
      <w:bCs/>
      <w:i/>
      <w:iCs/>
      <w:sz w:val="28"/>
      <w:szCs w:val="28"/>
      <w:lang w:val="ru-RU" w:eastAsia="en-US" w:bidi="ar-SA"/>
    </w:rPr>
  </w:style>
  <w:style w:type="character" w:customStyle="1" w:styleId="31d">
    <w:name w:val="Знак Знак31"/>
    <w:locked/>
    <w:rsid w:val="00590E01"/>
    <w:rPr>
      <w:b/>
      <w:bCs/>
      <w:sz w:val="27"/>
      <w:szCs w:val="27"/>
      <w:lang w:val="ru-RU" w:eastAsia="ru-RU" w:bidi="ar-SA"/>
    </w:rPr>
  </w:style>
  <w:style w:type="character" w:customStyle="1" w:styleId="302">
    <w:name w:val="Знак Знак30"/>
    <w:locked/>
    <w:rsid w:val="00590E01"/>
    <w:rPr>
      <w:b/>
      <w:bCs/>
      <w:sz w:val="28"/>
      <w:szCs w:val="28"/>
      <w:lang w:bidi="ar-SA"/>
    </w:rPr>
  </w:style>
  <w:style w:type="character" w:customStyle="1" w:styleId="292">
    <w:name w:val="Знак Знак29"/>
    <w:locked/>
    <w:rsid w:val="00590E01"/>
    <w:rPr>
      <w:b/>
      <w:bCs/>
      <w:i/>
      <w:iCs/>
      <w:sz w:val="26"/>
      <w:szCs w:val="26"/>
      <w:lang w:bidi="ar-SA"/>
    </w:rPr>
  </w:style>
  <w:style w:type="character" w:customStyle="1" w:styleId="hlto-search">
    <w:name w:val="hl to-search"/>
    <w:rsid w:val="00590E01"/>
  </w:style>
  <w:style w:type="paragraph" w:customStyle="1" w:styleId="source">
    <w:name w:val="source"/>
    <w:basedOn w:val="a3"/>
    <w:rsid w:val="00590E01"/>
    <w:pPr>
      <w:spacing w:before="100" w:beforeAutospacing="1" w:after="100" w:afterAutospacing="1"/>
    </w:pPr>
  </w:style>
  <w:style w:type="paragraph" w:customStyle="1" w:styleId="affffffffff8">
    <w:name w:val="словарная статья"/>
    <w:basedOn w:val="Default"/>
    <w:next w:val="Default"/>
    <w:rsid w:val="00590E01"/>
    <w:rPr>
      <w:color w:val="auto"/>
    </w:rPr>
  </w:style>
  <w:style w:type="paragraph" w:customStyle="1" w:styleId="affffffffff9">
    <w:name w:val="Подзаголовок для информации об изменениях"/>
    <w:basedOn w:val="a3"/>
    <w:next w:val="a3"/>
    <w:uiPriority w:val="99"/>
    <w:rsid w:val="00590E01"/>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590E01"/>
    <w:rPr>
      <w:i/>
      <w:iCs/>
      <w:color w:val="000000"/>
    </w:rPr>
  </w:style>
  <w:style w:type="paragraph" w:customStyle="1" w:styleId="1ffffff0">
    <w:name w:val="Выделенная цитата1"/>
    <w:basedOn w:val="a3"/>
    <w:next w:val="a3"/>
    <w:rsid w:val="00590E01"/>
    <w:pPr>
      <w:pBdr>
        <w:bottom w:val="single" w:sz="4" w:space="4" w:color="4F81BD"/>
      </w:pBdr>
      <w:spacing w:before="200" w:after="280"/>
      <w:ind w:left="936" w:right="936"/>
    </w:pPr>
    <w:rPr>
      <w:b/>
      <w:bCs/>
      <w:i/>
      <w:iCs/>
      <w:color w:val="4F81BD"/>
    </w:rPr>
  </w:style>
  <w:style w:type="character" w:customStyle="1" w:styleId="1ffffff1">
    <w:name w:val="Слабая ссылка1"/>
    <w:rsid w:val="00590E01"/>
    <w:rPr>
      <w:rFonts w:cs="Times New Roman"/>
      <w:smallCaps/>
      <w:color w:val="C0504D"/>
      <w:u w:val="single"/>
    </w:rPr>
  </w:style>
  <w:style w:type="character" w:customStyle="1" w:styleId="1ffffff2">
    <w:name w:val="Сильная ссылка1"/>
    <w:rsid w:val="00590E01"/>
    <w:rPr>
      <w:rFonts w:cs="Times New Roman"/>
      <w:b/>
      <w:smallCaps/>
      <w:color w:val="C0504D"/>
      <w:spacing w:val="5"/>
      <w:u w:val="single"/>
    </w:rPr>
  </w:style>
  <w:style w:type="character" w:customStyle="1" w:styleId="1ffffff3">
    <w:name w:val="Название книги1"/>
    <w:rsid w:val="00590E01"/>
    <w:rPr>
      <w:rFonts w:cs="Times New Roman"/>
      <w:b/>
      <w:smallCaps/>
      <w:spacing w:val="5"/>
    </w:rPr>
  </w:style>
  <w:style w:type="paragraph" w:customStyle="1" w:styleId="1ffffff4">
    <w:name w:val="Заголовок оглавления1"/>
    <w:basedOn w:val="11"/>
    <w:next w:val="a3"/>
    <w:rsid w:val="00590E01"/>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590E01"/>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590E01"/>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590E01"/>
    <w:rPr>
      <w:b/>
      <w:bCs/>
      <w:sz w:val="28"/>
      <w:szCs w:val="28"/>
      <w:lang w:val="ru-RU" w:eastAsia="ru-RU" w:bidi="ar-SA"/>
    </w:rPr>
  </w:style>
  <w:style w:type="paragraph" w:customStyle="1" w:styleId="329">
    <w:name w:val="Заголовок 32"/>
    <w:basedOn w:val="a3"/>
    <w:next w:val="a3"/>
    <w:rsid w:val="00590E01"/>
    <w:pPr>
      <w:keepNext/>
      <w:snapToGrid w:val="0"/>
      <w:spacing w:before="240" w:after="60"/>
    </w:pPr>
    <w:rPr>
      <w:rFonts w:ascii="Arial" w:hAnsi="Arial"/>
      <w:szCs w:val="20"/>
    </w:rPr>
  </w:style>
  <w:style w:type="character" w:customStyle="1" w:styleId="1ffffff6">
    <w:name w:val="Замещающий текст1"/>
    <w:rsid w:val="00590E01"/>
    <w:rPr>
      <w:color w:val="808080"/>
    </w:rPr>
  </w:style>
  <w:style w:type="paragraph" w:customStyle="1" w:styleId="1ffffff7">
    <w:name w:val="Подзаголовок1"/>
    <w:basedOn w:val="a3"/>
    <w:rsid w:val="00590E01"/>
    <w:pPr>
      <w:spacing w:line="312" w:lineRule="auto"/>
    </w:pPr>
    <w:rPr>
      <w:rFonts w:ascii="Arial" w:hAnsi="Arial" w:cs="Arial"/>
      <w:b/>
      <w:bCs/>
      <w:color w:val="000000"/>
      <w:sz w:val="20"/>
      <w:szCs w:val="20"/>
    </w:rPr>
  </w:style>
  <w:style w:type="character" w:customStyle="1" w:styleId="2fff5">
    <w:name w:val="Основной шрифт абзаца2"/>
    <w:rsid w:val="00590E01"/>
  </w:style>
  <w:style w:type="paragraph" w:customStyle="1" w:styleId="623">
    <w:name w:val="Заголовок 62"/>
    <w:rsid w:val="00590E01"/>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590E01"/>
    <w:rPr>
      <w:rFonts w:ascii="Arial" w:hAnsi="Arial"/>
      <w:b/>
      <w:bCs/>
      <w:sz w:val="26"/>
      <w:szCs w:val="26"/>
    </w:rPr>
  </w:style>
  <w:style w:type="character" w:customStyle="1" w:styleId="661">
    <w:name w:val="Знак Знак66"/>
    <w:rsid w:val="00590E01"/>
    <w:rPr>
      <w:b/>
      <w:bCs/>
      <w:sz w:val="28"/>
      <w:szCs w:val="28"/>
      <w:lang w:bidi="ar-SA"/>
    </w:rPr>
  </w:style>
  <w:style w:type="character" w:customStyle="1" w:styleId="651">
    <w:name w:val="Знак Знак65"/>
    <w:rsid w:val="00590E01"/>
    <w:rPr>
      <w:b/>
      <w:bCs/>
      <w:i/>
      <w:iCs/>
      <w:sz w:val="26"/>
      <w:szCs w:val="26"/>
      <w:lang w:bidi="ar-SA"/>
    </w:rPr>
  </w:style>
  <w:style w:type="character" w:customStyle="1" w:styleId="701">
    <w:name w:val="Знак Знак70"/>
    <w:rsid w:val="00590E01"/>
    <w:rPr>
      <w:rFonts w:ascii="Arial" w:hAnsi="Arial"/>
      <w:b/>
      <w:bCs/>
      <w:sz w:val="26"/>
      <w:szCs w:val="26"/>
    </w:rPr>
  </w:style>
  <w:style w:type="character" w:customStyle="1" w:styleId="690">
    <w:name w:val="Знак Знак69"/>
    <w:rsid w:val="00590E01"/>
    <w:rPr>
      <w:b/>
      <w:bCs/>
      <w:sz w:val="28"/>
      <w:szCs w:val="28"/>
      <w:lang w:bidi="ar-SA"/>
    </w:rPr>
  </w:style>
  <w:style w:type="character" w:customStyle="1" w:styleId="680">
    <w:name w:val="Знак Знак68"/>
    <w:rsid w:val="00590E01"/>
    <w:rPr>
      <w:b/>
      <w:bCs/>
      <w:i/>
      <w:iCs/>
      <w:sz w:val="26"/>
      <w:szCs w:val="26"/>
      <w:lang w:bidi="ar-SA"/>
    </w:rPr>
  </w:style>
  <w:style w:type="character" w:customStyle="1" w:styleId="Heading4Char2">
    <w:name w:val="Heading 4 Char2"/>
    <w:locked/>
    <w:rsid w:val="00590E01"/>
    <w:rPr>
      <w:rFonts w:ascii="Times New Roman" w:hAnsi="Times New Roman" w:cs="Times New Roman"/>
      <w:b/>
      <w:bCs/>
      <w:sz w:val="28"/>
      <w:szCs w:val="28"/>
    </w:rPr>
  </w:style>
  <w:style w:type="character" w:customStyle="1" w:styleId="Heading5Char2">
    <w:name w:val="Heading 5 Char2"/>
    <w:locked/>
    <w:rsid w:val="00590E01"/>
    <w:rPr>
      <w:rFonts w:ascii="Times New Roman" w:hAnsi="Times New Roman" w:cs="Times New Roman"/>
      <w:b/>
      <w:bCs/>
      <w:i/>
      <w:iCs/>
      <w:sz w:val="26"/>
      <w:szCs w:val="26"/>
    </w:rPr>
  </w:style>
  <w:style w:type="character" w:customStyle="1" w:styleId="Heading6Char2">
    <w:name w:val="Heading 6 Char2"/>
    <w:locked/>
    <w:rsid w:val="00590E01"/>
    <w:rPr>
      <w:rFonts w:ascii="Times New Roman" w:hAnsi="Times New Roman" w:cs="Times New Roman"/>
      <w:b/>
      <w:bCs/>
      <w:sz w:val="20"/>
      <w:szCs w:val="20"/>
    </w:rPr>
  </w:style>
  <w:style w:type="character" w:customStyle="1" w:styleId="Heading7Char2">
    <w:name w:val="Heading 7 Char2"/>
    <w:locked/>
    <w:rsid w:val="00590E01"/>
    <w:rPr>
      <w:rFonts w:ascii="Times New Roman" w:hAnsi="Times New Roman" w:cs="Times New Roman"/>
      <w:sz w:val="20"/>
      <w:szCs w:val="20"/>
    </w:rPr>
  </w:style>
  <w:style w:type="character" w:customStyle="1" w:styleId="Heading8Char2">
    <w:name w:val="Heading 8 Char2"/>
    <w:locked/>
    <w:rsid w:val="00590E01"/>
    <w:rPr>
      <w:rFonts w:ascii="Calibri" w:hAnsi="Calibri" w:cs="Times New Roman"/>
      <w:i/>
      <w:iCs/>
      <w:sz w:val="24"/>
      <w:szCs w:val="24"/>
    </w:rPr>
  </w:style>
  <w:style w:type="character" w:customStyle="1" w:styleId="Heading9Char2">
    <w:name w:val="Heading 9 Char2"/>
    <w:locked/>
    <w:rsid w:val="00590E01"/>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590E01"/>
    <w:rPr>
      <w:rFonts w:ascii="Arial" w:hAnsi="Arial"/>
      <w:b/>
      <w:kern w:val="32"/>
      <w:sz w:val="20"/>
    </w:rPr>
  </w:style>
  <w:style w:type="character" w:customStyle="1" w:styleId="Heading2Char3">
    <w:name w:val="Heading 2 Char3"/>
    <w:aliases w:val="Знак3 Знак Char3"/>
    <w:locked/>
    <w:rsid w:val="00590E01"/>
    <w:rPr>
      <w:rFonts w:ascii="Arial" w:hAnsi="Arial"/>
      <w:b/>
      <w:kern w:val="32"/>
      <w:sz w:val="20"/>
    </w:rPr>
  </w:style>
  <w:style w:type="character" w:customStyle="1" w:styleId="Heading3Char3">
    <w:name w:val="Heading 3 Char3"/>
    <w:aliases w:val="Знак2 Char1"/>
    <w:locked/>
    <w:rsid w:val="00590E01"/>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590E01"/>
    <w:rPr>
      <w:rFonts w:ascii="Times New Roman" w:hAnsi="Times New Roman"/>
      <w:sz w:val="20"/>
    </w:rPr>
  </w:style>
  <w:style w:type="character" w:customStyle="1" w:styleId="BodyText3Char5">
    <w:name w:val="Body Text 3 Char5"/>
    <w:aliases w:val="Знак5 Char5"/>
    <w:locked/>
    <w:rsid w:val="00590E01"/>
    <w:rPr>
      <w:rFonts w:ascii="Times New Roman" w:hAnsi="Times New Roman"/>
      <w:sz w:val="16"/>
    </w:rPr>
  </w:style>
  <w:style w:type="character" w:customStyle="1" w:styleId="BodyTextIndent3Char3">
    <w:name w:val="Body Text Indent 3 Char3"/>
    <w:locked/>
    <w:rsid w:val="00590E01"/>
    <w:rPr>
      <w:rFonts w:ascii="Calibri" w:hAnsi="Calibri"/>
      <w:sz w:val="16"/>
      <w:lang w:val="ru-RU" w:eastAsia="ru-RU" w:bidi="ar-SA"/>
    </w:rPr>
  </w:style>
  <w:style w:type="character" w:customStyle="1" w:styleId="PlainTextChar3">
    <w:name w:val="Plain Text Char3"/>
    <w:aliases w:val="Heading 12 Char2,Знак8 Char1"/>
    <w:locked/>
    <w:rsid w:val="00590E01"/>
    <w:rPr>
      <w:rFonts w:ascii="Courier New" w:hAnsi="Courier New" w:cs="Times New Roman"/>
      <w:sz w:val="20"/>
      <w:szCs w:val="20"/>
    </w:rPr>
  </w:style>
  <w:style w:type="character" w:customStyle="1" w:styleId="BodyTextIndent2Char3">
    <w:name w:val="Body Text Indent 2 Char3"/>
    <w:locked/>
    <w:rsid w:val="00590E01"/>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590E01"/>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590E01"/>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590E01"/>
    <w:rPr>
      <w:rFonts w:ascii="Times New Roman" w:hAnsi="Times New Roman"/>
      <w:sz w:val="24"/>
    </w:rPr>
  </w:style>
  <w:style w:type="character" w:customStyle="1" w:styleId="BodyTextChar5">
    <w:name w:val="Body Text Char5"/>
    <w:aliases w:val="Знак1 Char3"/>
    <w:locked/>
    <w:rsid w:val="00590E01"/>
    <w:rPr>
      <w:rFonts w:ascii="Times New Roman" w:hAnsi="Times New Roman"/>
      <w:sz w:val="20"/>
    </w:rPr>
  </w:style>
  <w:style w:type="character" w:customStyle="1" w:styleId="FooterChar3">
    <w:name w:val="Footer Char3"/>
    <w:locked/>
    <w:rsid w:val="00590E01"/>
    <w:rPr>
      <w:rFonts w:ascii="Times New Roman" w:hAnsi="Times New Roman" w:cs="Times New Roman"/>
      <w:sz w:val="24"/>
      <w:szCs w:val="24"/>
    </w:rPr>
  </w:style>
  <w:style w:type="character" w:customStyle="1" w:styleId="BodyText2Char3">
    <w:name w:val="Body Text 2 Char3"/>
    <w:locked/>
    <w:rsid w:val="00590E01"/>
    <w:rPr>
      <w:rFonts w:ascii="Times New Roman" w:hAnsi="Times New Roman" w:cs="Times New Roman"/>
      <w:sz w:val="24"/>
      <w:szCs w:val="24"/>
    </w:rPr>
  </w:style>
  <w:style w:type="character" w:customStyle="1" w:styleId="DocumentMapChar3">
    <w:name w:val="Document Map Char3"/>
    <w:locked/>
    <w:rsid w:val="00590E01"/>
    <w:rPr>
      <w:rFonts w:ascii="Tahoma" w:hAnsi="Tahoma" w:cs="Times New Roman"/>
      <w:sz w:val="20"/>
      <w:szCs w:val="20"/>
      <w:shd w:val="clear" w:color="auto" w:fill="000080"/>
    </w:rPr>
  </w:style>
  <w:style w:type="character" w:customStyle="1" w:styleId="HeaderChar3">
    <w:name w:val="Header Char3"/>
    <w:locked/>
    <w:rsid w:val="00590E01"/>
    <w:rPr>
      <w:rFonts w:ascii="Times New Roman" w:hAnsi="Times New Roman" w:cs="Times New Roman"/>
      <w:sz w:val="24"/>
      <w:szCs w:val="24"/>
    </w:rPr>
  </w:style>
  <w:style w:type="character" w:customStyle="1" w:styleId="CommentSubjectChar2">
    <w:name w:val="Comment Subject Char2"/>
    <w:locked/>
    <w:rsid w:val="00590E01"/>
    <w:rPr>
      <w:sz w:val="16"/>
    </w:rPr>
  </w:style>
  <w:style w:type="character" w:customStyle="1" w:styleId="CommentTextChar3">
    <w:name w:val="Comment Text Char3"/>
    <w:locked/>
    <w:rsid w:val="00590E01"/>
    <w:rPr>
      <w:rFonts w:ascii="Times New Roman" w:hAnsi="Times New Roman" w:cs="Times New Roman"/>
      <w:sz w:val="20"/>
      <w:szCs w:val="20"/>
    </w:rPr>
  </w:style>
  <w:style w:type="character" w:customStyle="1" w:styleId="CommentSubjectChar4">
    <w:name w:val="Comment Subject Char4"/>
    <w:locked/>
    <w:rsid w:val="00590E01"/>
    <w:rPr>
      <w:b/>
    </w:rPr>
  </w:style>
  <w:style w:type="character" w:customStyle="1" w:styleId="730">
    <w:name w:val="Знак Знак73"/>
    <w:rsid w:val="00590E01"/>
    <w:rPr>
      <w:sz w:val="16"/>
      <w:lang w:val="ru-RU" w:eastAsia="ru-RU"/>
    </w:rPr>
  </w:style>
  <w:style w:type="character" w:customStyle="1" w:styleId="Heading1Char3">
    <w:name w:val="Heading 1 Char3"/>
    <w:aliases w:val="Знак Char3,Заголовок 1 Знак Знак Char2,Знак Заголовок 1 Char2"/>
    <w:locked/>
    <w:rsid w:val="00590E01"/>
    <w:rPr>
      <w:rFonts w:ascii="Cambria" w:hAnsi="Cambria"/>
      <w:b/>
      <w:kern w:val="32"/>
      <w:sz w:val="32"/>
    </w:rPr>
  </w:style>
  <w:style w:type="character" w:customStyle="1" w:styleId="BodyText3Char3">
    <w:name w:val="Body Text 3 Char3"/>
    <w:aliases w:val="Знак5 Char3"/>
    <w:locked/>
    <w:rsid w:val="00590E01"/>
    <w:rPr>
      <w:sz w:val="16"/>
    </w:rPr>
  </w:style>
  <w:style w:type="paragraph" w:customStyle="1" w:styleId="12a">
    <w:name w:val="Стиль12"/>
    <w:rsid w:val="00590E0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590E01"/>
    <w:rPr>
      <w:rFonts w:ascii="PragmaticaCTT" w:hAnsi="PragmaticaCTT" w:cs="Times New Roman"/>
      <w:sz w:val="20"/>
      <w:szCs w:val="20"/>
    </w:rPr>
  </w:style>
  <w:style w:type="character" w:customStyle="1" w:styleId="6100">
    <w:name w:val="Знак Знак610"/>
    <w:locked/>
    <w:rsid w:val="00590E01"/>
    <w:rPr>
      <w:b/>
      <w:caps/>
      <w:sz w:val="24"/>
      <w:lang w:val="ru-RU" w:eastAsia="ru-RU"/>
    </w:rPr>
  </w:style>
  <w:style w:type="character" w:customStyle="1" w:styleId="Heading2Char2">
    <w:name w:val="Heading 2 Char2"/>
    <w:aliases w:val="Знак3 Знак Char2"/>
    <w:locked/>
    <w:rsid w:val="00590E01"/>
    <w:rPr>
      <w:rFonts w:ascii="Times New Roman" w:hAnsi="Times New Roman"/>
      <w:sz w:val="24"/>
    </w:rPr>
  </w:style>
  <w:style w:type="character" w:customStyle="1" w:styleId="SubtitleChar3">
    <w:name w:val="Subtitle Char3"/>
    <w:locked/>
    <w:rsid w:val="00590E01"/>
    <w:rPr>
      <w:rFonts w:ascii="PragmaticaCTT" w:hAnsi="PragmaticaCTT" w:cs="Times New Roman"/>
      <w:b/>
      <w:bCs/>
      <w:sz w:val="24"/>
      <w:szCs w:val="24"/>
    </w:rPr>
  </w:style>
  <w:style w:type="character" w:customStyle="1" w:styleId="BodyTextFirstIndent2Char3">
    <w:name w:val="Body Text First Indent 2 Char3"/>
    <w:locked/>
    <w:rsid w:val="00590E01"/>
    <w:rPr>
      <w:rFonts w:ascii="Times New Roman" w:hAnsi="Times New Roman" w:cs="Times New Roman"/>
      <w:sz w:val="24"/>
      <w:szCs w:val="24"/>
    </w:rPr>
  </w:style>
  <w:style w:type="character" w:customStyle="1" w:styleId="BalloonTextChar3">
    <w:name w:val="Balloon Text Char3"/>
    <w:locked/>
    <w:rsid w:val="00590E01"/>
    <w:rPr>
      <w:rFonts w:ascii="Tahoma" w:hAnsi="Tahoma" w:cs="Times New Roman"/>
      <w:sz w:val="16"/>
      <w:szCs w:val="16"/>
    </w:rPr>
  </w:style>
  <w:style w:type="paragraph" w:customStyle="1" w:styleId="BodyText212">
    <w:name w:val="Body Text 212"/>
    <w:basedOn w:val="a3"/>
    <w:rsid w:val="00590E01"/>
    <w:pPr>
      <w:spacing w:line="360" w:lineRule="auto"/>
      <w:jc w:val="both"/>
    </w:pPr>
    <w:rPr>
      <w:szCs w:val="20"/>
    </w:rPr>
  </w:style>
  <w:style w:type="character" w:customStyle="1" w:styleId="HTMLPreformattedChar2">
    <w:name w:val="HTML Preformatted Char2"/>
    <w:locked/>
    <w:rsid w:val="00590E01"/>
    <w:rPr>
      <w:rFonts w:ascii="Courier New" w:hAnsi="Courier New"/>
      <w:sz w:val="20"/>
    </w:rPr>
  </w:style>
  <w:style w:type="character" w:customStyle="1" w:styleId="HTMLAddressChar1">
    <w:name w:val="HTML Address Char1"/>
    <w:locked/>
    <w:rsid w:val="00590E01"/>
    <w:rPr>
      <w:i/>
      <w:sz w:val="24"/>
      <w:lang w:eastAsia="ru-RU"/>
    </w:rPr>
  </w:style>
  <w:style w:type="character" w:customStyle="1" w:styleId="HTMLAddressChar3">
    <w:name w:val="HTML Address Char3"/>
    <w:locked/>
    <w:rsid w:val="00590E01"/>
    <w:rPr>
      <w:rFonts w:ascii="Calibri" w:hAnsi="Calibri" w:cs="Times New Roman"/>
      <w:i/>
      <w:sz w:val="20"/>
      <w:szCs w:val="20"/>
    </w:rPr>
  </w:style>
  <w:style w:type="character" w:customStyle="1" w:styleId="1280">
    <w:name w:val="Знак1 Знак Знак28"/>
    <w:aliases w:val="Знак1 Знак11"/>
    <w:locked/>
    <w:rsid w:val="00590E01"/>
    <w:rPr>
      <w:sz w:val="24"/>
      <w:lang w:val="ru-RU" w:eastAsia="ru-RU"/>
    </w:rPr>
  </w:style>
  <w:style w:type="paragraph" w:customStyle="1" w:styleId="BlockText1">
    <w:name w:val="Block Text1"/>
    <w:basedOn w:val="a3"/>
    <w:rsid w:val="00590E01"/>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590E01"/>
    <w:rPr>
      <w:i/>
      <w:color w:val="000000"/>
      <w:sz w:val="24"/>
      <w:lang w:eastAsia="ru-RU"/>
    </w:rPr>
  </w:style>
  <w:style w:type="character" w:customStyle="1" w:styleId="IntenseQuoteChar3">
    <w:name w:val="Intense Quote Char3"/>
    <w:locked/>
    <w:rsid w:val="00590E01"/>
    <w:rPr>
      <w:b/>
      <w:i/>
      <w:color w:val="4F81BD"/>
      <w:sz w:val="24"/>
      <w:lang w:eastAsia="ru-RU"/>
    </w:rPr>
  </w:style>
  <w:style w:type="paragraph" w:customStyle="1" w:styleId="BodyTextIndent21">
    <w:name w:val="Body Text Indent 21"/>
    <w:basedOn w:val="a3"/>
    <w:rsid w:val="00590E01"/>
    <w:pPr>
      <w:overflowPunct w:val="0"/>
      <w:autoSpaceDE w:val="0"/>
      <w:ind w:firstLine="567"/>
      <w:jc w:val="both"/>
    </w:pPr>
    <w:rPr>
      <w:sz w:val="20"/>
      <w:szCs w:val="20"/>
      <w:lang w:eastAsia="ar-SA"/>
    </w:rPr>
  </w:style>
  <w:style w:type="paragraph" w:customStyle="1" w:styleId="BodyTextIndent31">
    <w:name w:val="Body Text Indent 31"/>
    <w:basedOn w:val="a3"/>
    <w:rsid w:val="00590E01"/>
    <w:pPr>
      <w:spacing w:line="360" w:lineRule="auto"/>
      <w:ind w:firstLine="709"/>
      <w:jc w:val="both"/>
    </w:pPr>
    <w:rPr>
      <w:sz w:val="28"/>
      <w:szCs w:val="20"/>
    </w:rPr>
  </w:style>
  <w:style w:type="paragraph" w:customStyle="1" w:styleId="230">
    <w:name w:val="Обычный23"/>
    <w:rsid w:val="00590E01"/>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590E01"/>
    <w:pPr>
      <w:tabs>
        <w:tab w:val="center" w:pos="4153"/>
        <w:tab w:val="right" w:pos="8306"/>
      </w:tabs>
    </w:pPr>
    <w:rPr>
      <w:rFonts w:ascii="Arial" w:hAnsi="Arial"/>
      <w:szCs w:val="20"/>
    </w:rPr>
  </w:style>
  <w:style w:type="paragraph" w:customStyle="1" w:styleId="Normal11">
    <w:name w:val="Normal11"/>
    <w:rsid w:val="00590E01"/>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590E01"/>
    <w:pPr>
      <w:keepNext/>
      <w:snapToGrid/>
      <w:outlineLvl w:val="2"/>
    </w:pPr>
    <w:rPr>
      <w:sz w:val="24"/>
    </w:rPr>
  </w:style>
  <w:style w:type="paragraph" w:customStyle="1" w:styleId="BodyText11">
    <w:name w:val="Body Text11"/>
    <w:basedOn w:val="Normal11"/>
    <w:rsid w:val="00590E01"/>
    <w:pPr>
      <w:snapToGrid/>
      <w:spacing w:line="360" w:lineRule="auto"/>
    </w:pPr>
    <w:rPr>
      <w:sz w:val="24"/>
    </w:rPr>
  </w:style>
  <w:style w:type="paragraph" w:customStyle="1" w:styleId="ListParagraph11">
    <w:name w:val="List Paragraph11"/>
    <w:basedOn w:val="a3"/>
    <w:rsid w:val="00590E01"/>
    <w:pPr>
      <w:spacing w:after="200" w:line="276" w:lineRule="auto"/>
      <w:ind w:left="720"/>
      <w:contextualSpacing/>
    </w:pPr>
    <w:rPr>
      <w:rFonts w:ascii="Calibri" w:hAnsi="Calibri"/>
      <w:sz w:val="22"/>
      <w:szCs w:val="22"/>
    </w:rPr>
  </w:style>
  <w:style w:type="paragraph" w:customStyle="1" w:styleId="PlainText11">
    <w:name w:val="Plain Text11"/>
    <w:basedOn w:val="a3"/>
    <w:rsid w:val="00590E01"/>
    <w:rPr>
      <w:rFonts w:ascii="Courier New" w:hAnsi="Courier New"/>
      <w:sz w:val="20"/>
      <w:szCs w:val="20"/>
    </w:rPr>
  </w:style>
  <w:style w:type="paragraph" w:customStyle="1" w:styleId="BodyText311">
    <w:name w:val="Body Text 311"/>
    <w:basedOn w:val="Normal11"/>
    <w:rsid w:val="00590E01"/>
    <w:pPr>
      <w:snapToGrid/>
      <w:jc w:val="both"/>
    </w:pPr>
    <w:rPr>
      <w:i/>
      <w:sz w:val="26"/>
    </w:rPr>
  </w:style>
  <w:style w:type="character" w:customStyle="1" w:styleId="SubtleEmphasis1">
    <w:name w:val="Subtle Emphasis1"/>
    <w:rsid w:val="00590E01"/>
    <w:rPr>
      <w:i/>
      <w:color w:val="808080"/>
    </w:rPr>
  </w:style>
  <w:style w:type="character" w:customStyle="1" w:styleId="2160">
    <w:name w:val="Знак Знак216"/>
    <w:aliases w:val="Основной текст с отступом Знак Знак Зна Знак"/>
    <w:locked/>
    <w:rsid w:val="00590E01"/>
    <w:rPr>
      <w:rFonts w:ascii="Arial" w:hAnsi="Arial"/>
      <w:b/>
      <w:i/>
      <w:sz w:val="28"/>
      <w:lang w:val="ru-RU" w:eastAsia="en-US"/>
    </w:rPr>
  </w:style>
  <w:style w:type="character" w:customStyle="1" w:styleId="DefaultParagraphFont1">
    <w:name w:val="Default Paragraph Font1"/>
    <w:rsid w:val="00590E01"/>
  </w:style>
  <w:style w:type="paragraph" w:customStyle="1" w:styleId="NoSpacing1">
    <w:name w:val="No Spacing1"/>
    <w:rsid w:val="00590E01"/>
    <w:pPr>
      <w:spacing w:after="0" w:line="240" w:lineRule="auto"/>
    </w:pPr>
    <w:rPr>
      <w:rFonts w:ascii="Calibri" w:eastAsia="Times New Roman" w:hAnsi="Calibri" w:cs="Times New Roman"/>
      <w:sz w:val="24"/>
      <w:szCs w:val="24"/>
    </w:rPr>
  </w:style>
  <w:style w:type="character" w:customStyle="1" w:styleId="z-TopofFormChar">
    <w:name w:val="z-Top of Form Char"/>
    <w:locked/>
    <w:rsid w:val="00590E01"/>
    <w:rPr>
      <w:rFonts w:ascii="Arial" w:hAnsi="Arial" w:cs="Times New Roman"/>
      <w:b/>
      <w:sz w:val="20"/>
    </w:rPr>
  </w:style>
  <w:style w:type="character" w:customStyle="1" w:styleId="z-TopofFormChar1">
    <w:name w:val="z-Top of Form Char1"/>
    <w:locked/>
    <w:rsid w:val="00590E01"/>
    <w:rPr>
      <w:rFonts w:ascii="Arial" w:hAnsi="Arial" w:cs="Times New Roman"/>
      <w:b/>
      <w:sz w:val="20"/>
      <w:szCs w:val="20"/>
    </w:rPr>
  </w:style>
  <w:style w:type="character" w:customStyle="1" w:styleId="z-BottomofFormChar">
    <w:name w:val="z-Bottom of Form Char"/>
    <w:locked/>
    <w:rsid w:val="00590E01"/>
    <w:rPr>
      <w:rFonts w:ascii="Arial" w:hAnsi="Arial" w:cs="Times New Roman"/>
      <w:vanish/>
      <w:sz w:val="16"/>
      <w:lang w:eastAsia="ru-RU"/>
    </w:rPr>
  </w:style>
  <w:style w:type="character" w:customStyle="1" w:styleId="z-BottomofFormChar1">
    <w:name w:val="z-Bottom of Form Char1"/>
    <w:locked/>
    <w:rsid w:val="00590E01"/>
    <w:rPr>
      <w:rFonts w:ascii="Arial" w:hAnsi="Arial" w:cs="Times New Roman"/>
      <w:vanish/>
      <w:sz w:val="16"/>
      <w:szCs w:val="16"/>
    </w:rPr>
  </w:style>
  <w:style w:type="paragraph" w:customStyle="1" w:styleId="Heading41">
    <w:name w:val="Heading 41"/>
    <w:basedOn w:val="Normal1"/>
    <w:next w:val="Normal1"/>
    <w:rsid w:val="00590E01"/>
    <w:pPr>
      <w:keepNext/>
      <w:widowControl/>
    </w:pPr>
    <w:rPr>
      <w:sz w:val="24"/>
    </w:rPr>
  </w:style>
  <w:style w:type="character" w:customStyle="1" w:styleId="MacroTextChar2">
    <w:name w:val="Macro Text Char2"/>
    <w:locked/>
    <w:rsid w:val="00590E01"/>
    <w:rPr>
      <w:rFonts w:ascii="Courier New" w:hAnsi="Courier New" w:cs="Times New Roman"/>
      <w:sz w:val="22"/>
      <w:lang w:val="en-US" w:eastAsia="en-US" w:bidi="ar-SA"/>
    </w:rPr>
  </w:style>
  <w:style w:type="character" w:customStyle="1" w:styleId="5111">
    <w:name w:val="Знак5 Знак Знак11"/>
    <w:locked/>
    <w:rsid w:val="00590E01"/>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590E01"/>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590E01"/>
    <w:rPr>
      <w:sz w:val="24"/>
    </w:rPr>
  </w:style>
  <w:style w:type="character" w:customStyle="1" w:styleId="PlaceholderText1">
    <w:name w:val="Placeholder Text1"/>
    <w:rsid w:val="00590E01"/>
    <w:rPr>
      <w:color w:val="808080"/>
    </w:rPr>
  </w:style>
  <w:style w:type="paragraph" w:customStyle="1" w:styleId="TextBody">
    <w:name w:val="Text Body"/>
    <w:basedOn w:val="a3"/>
    <w:rsid w:val="00590E01"/>
    <w:pPr>
      <w:suppressAutoHyphens/>
      <w:spacing w:after="120"/>
    </w:pPr>
    <w:rPr>
      <w:lang w:val="en-US" w:eastAsia="zh-CN"/>
    </w:rPr>
  </w:style>
  <w:style w:type="character" w:customStyle="1" w:styleId="WW8Num13z3">
    <w:name w:val="WW8Num13z3"/>
    <w:rsid w:val="00590E01"/>
  </w:style>
  <w:style w:type="character" w:customStyle="1" w:styleId="WW8Num13z4">
    <w:name w:val="WW8Num13z4"/>
    <w:rsid w:val="00590E01"/>
  </w:style>
  <w:style w:type="character" w:customStyle="1" w:styleId="WW8Num13z5">
    <w:name w:val="WW8Num13z5"/>
    <w:rsid w:val="00590E01"/>
  </w:style>
  <w:style w:type="character" w:customStyle="1" w:styleId="WW8Num13z6">
    <w:name w:val="WW8Num13z6"/>
    <w:rsid w:val="00590E01"/>
  </w:style>
  <w:style w:type="character" w:customStyle="1" w:styleId="WW8Num13z7">
    <w:name w:val="WW8Num13z7"/>
    <w:rsid w:val="00590E01"/>
  </w:style>
  <w:style w:type="character" w:customStyle="1" w:styleId="WW8Num13z8">
    <w:name w:val="WW8Num13z8"/>
    <w:rsid w:val="00590E01"/>
  </w:style>
  <w:style w:type="character" w:customStyle="1" w:styleId="WW8Num14z4">
    <w:name w:val="WW8Num14z4"/>
    <w:rsid w:val="00590E01"/>
  </w:style>
  <w:style w:type="character" w:customStyle="1" w:styleId="WW8Num14z5">
    <w:name w:val="WW8Num14z5"/>
    <w:rsid w:val="00590E01"/>
  </w:style>
  <w:style w:type="character" w:customStyle="1" w:styleId="WW8Num14z6">
    <w:name w:val="WW8Num14z6"/>
    <w:rsid w:val="00590E01"/>
  </w:style>
  <w:style w:type="character" w:customStyle="1" w:styleId="WW8Num14z7">
    <w:name w:val="WW8Num14z7"/>
    <w:rsid w:val="00590E01"/>
  </w:style>
  <w:style w:type="character" w:customStyle="1" w:styleId="WW8Num14z8">
    <w:name w:val="WW8Num14z8"/>
    <w:rsid w:val="00590E01"/>
  </w:style>
  <w:style w:type="paragraph" w:customStyle="1" w:styleId="1ffffff8">
    <w:name w:val="Текст примечания1"/>
    <w:basedOn w:val="a3"/>
    <w:rsid w:val="00590E01"/>
    <w:pPr>
      <w:suppressAutoHyphens/>
    </w:pPr>
    <w:rPr>
      <w:sz w:val="20"/>
      <w:szCs w:val="20"/>
      <w:lang w:eastAsia="ar-SA"/>
    </w:rPr>
  </w:style>
  <w:style w:type="paragraph" w:customStyle="1" w:styleId="21f2">
    <w:name w:val="Маркированный список 21"/>
    <w:basedOn w:val="a3"/>
    <w:rsid w:val="00590E01"/>
    <w:pPr>
      <w:tabs>
        <w:tab w:val="left" w:pos="360"/>
      </w:tabs>
      <w:suppressAutoHyphens/>
      <w:ind w:left="360" w:hanging="360"/>
    </w:pPr>
    <w:rPr>
      <w:lang w:eastAsia="ar-SA"/>
    </w:rPr>
  </w:style>
  <w:style w:type="paragraph" w:customStyle="1" w:styleId="1ffffff9">
    <w:name w:val="Название объекта1"/>
    <w:basedOn w:val="a3"/>
    <w:next w:val="a3"/>
    <w:rsid w:val="00590E01"/>
    <w:pPr>
      <w:suppressAutoHyphens/>
    </w:pPr>
    <w:rPr>
      <w:b/>
      <w:bCs/>
      <w:color w:val="4F81BD"/>
      <w:sz w:val="18"/>
      <w:szCs w:val="18"/>
      <w:lang w:eastAsia="ar-SA"/>
    </w:rPr>
  </w:style>
  <w:style w:type="paragraph" w:customStyle="1" w:styleId="21f3">
    <w:name w:val="Список 21"/>
    <w:basedOn w:val="a3"/>
    <w:rsid w:val="00590E01"/>
    <w:pPr>
      <w:suppressAutoHyphens/>
      <w:ind w:left="566" w:hanging="283"/>
    </w:pPr>
    <w:rPr>
      <w:lang w:eastAsia="ar-SA"/>
    </w:rPr>
  </w:style>
  <w:style w:type="paragraph" w:customStyle="1" w:styleId="416">
    <w:name w:val="Список 41"/>
    <w:basedOn w:val="a3"/>
    <w:rsid w:val="00590E01"/>
    <w:pPr>
      <w:suppressAutoHyphens/>
      <w:ind w:left="1132" w:hanging="283"/>
    </w:pPr>
    <w:rPr>
      <w:lang w:eastAsia="ar-SA"/>
    </w:rPr>
  </w:style>
  <w:style w:type="paragraph" w:customStyle="1" w:styleId="Heading22">
    <w:name w:val="Heading 22"/>
    <w:basedOn w:val="a3"/>
    <w:next w:val="a3"/>
    <w:rsid w:val="00590E01"/>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590E01"/>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590E01"/>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590E01"/>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590E01"/>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590E01"/>
    <w:rPr>
      <w:rFonts w:ascii="Times New Roman" w:hAnsi="Times New Roman" w:cs="Times New Roman"/>
      <w:color w:val="000000"/>
      <w:sz w:val="20"/>
      <w:szCs w:val="20"/>
    </w:rPr>
  </w:style>
  <w:style w:type="paragraph" w:customStyle="1" w:styleId="Heading911">
    <w:name w:val="Heading 91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590E01"/>
    <w:rPr>
      <w:rFonts w:ascii="Times New Roman" w:hAnsi="Times New Roman"/>
      <w:sz w:val="20"/>
    </w:rPr>
  </w:style>
  <w:style w:type="character" w:customStyle="1" w:styleId="343">
    <w:name w:val="Знак3 Знак Знак4"/>
    <w:locked/>
    <w:rsid w:val="00590E01"/>
    <w:rPr>
      <w:rFonts w:ascii="Courier New" w:hAnsi="Courier New"/>
      <w:lang w:val="ru-RU" w:eastAsia="ru-RU"/>
    </w:rPr>
  </w:style>
  <w:style w:type="paragraph" w:customStyle="1" w:styleId="CharChar0">
    <w:name w:val="первый Char Char"/>
    <w:basedOn w:val="a3"/>
    <w:rsid w:val="00590E01"/>
    <w:pPr>
      <w:spacing w:before="120" w:line="240" w:lineRule="exact"/>
      <w:ind w:firstLine="284"/>
      <w:jc w:val="both"/>
    </w:pPr>
    <w:rPr>
      <w:sz w:val="22"/>
    </w:rPr>
  </w:style>
  <w:style w:type="paragraph" w:customStyle="1" w:styleId="Char">
    <w:name w:val="первый Char"/>
    <w:basedOn w:val="a3"/>
    <w:rsid w:val="00590E01"/>
    <w:pPr>
      <w:spacing w:before="120" w:line="240" w:lineRule="exact"/>
      <w:ind w:firstLine="284"/>
      <w:jc w:val="both"/>
    </w:pPr>
    <w:rPr>
      <w:sz w:val="22"/>
    </w:rPr>
  </w:style>
  <w:style w:type="character" w:customStyle="1" w:styleId="gray1">
    <w:name w:val="gray1"/>
    <w:rsid w:val="00590E01"/>
    <w:rPr>
      <w:color w:val="808080"/>
    </w:rPr>
  </w:style>
  <w:style w:type="character" w:customStyle="1" w:styleId="style1610">
    <w:name w:val="style161"/>
    <w:rsid w:val="00590E01"/>
    <w:rPr>
      <w:rFonts w:ascii="Verdana" w:hAnsi="Verdana"/>
      <w:sz w:val="24"/>
    </w:rPr>
  </w:style>
  <w:style w:type="paragraph" w:customStyle="1" w:styleId="affffffffffc">
    <w:name w:val="Содержание"/>
    <w:basedOn w:val="a3"/>
    <w:rsid w:val="00590E01"/>
    <w:pPr>
      <w:ind w:firstLine="454"/>
      <w:jc w:val="both"/>
    </w:pPr>
  </w:style>
  <w:style w:type="paragraph" w:customStyle="1" w:styleId="affffffffffd">
    <w:name w:val="Модули"/>
    <w:basedOn w:val="a3"/>
    <w:rsid w:val="00590E01"/>
    <w:pPr>
      <w:keepNext/>
    </w:pPr>
    <w:rPr>
      <w:b/>
      <w:bCs/>
    </w:rPr>
  </w:style>
  <w:style w:type="character" w:customStyle="1" w:styleId="description2">
    <w:name w:val="description2"/>
    <w:rsid w:val="00590E01"/>
    <w:rPr>
      <w:color w:val="000000"/>
      <w:sz w:val="20"/>
    </w:rPr>
  </w:style>
  <w:style w:type="paragraph" w:customStyle="1" w:styleId="22a">
    <w:name w:val="Îñíî´2íîé òåêñò 2"/>
    <w:basedOn w:val="a3"/>
    <w:rsid w:val="00590E01"/>
    <w:pPr>
      <w:widowControl w:val="0"/>
      <w:ind w:firstLine="709"/>
      <w:jc w:val="both"/>
    </w:pPr>
    <w:rPr>
      <w:szCs w:val="20"/>
    </w:rPr>
  </w:style>
  <w:style w:type="paragraph" w:customStyle="1" w:styleId="Noeeu3">
    <w:name w:val="Noeeu3"/>
    <w:basedOn w:val="a3"/>
    <w:rsid w:val="00590E01"/>
    <w:pPr>
      <w:widowControl w:val="0"/>
      <w:ind w:firstLine="284"/>
      <w:jc w:val="both"/>
    </w:pPr>
    <w:rPr>
      <w:sz w:val="20"/>
      <w:szCs w:val="20"/>
    </w:rPr>
  </w:style>
  <w:style w:type="character" w:customStyle="1" w:styleId="c17">
    <w:name w:val="c17"/>
    <w:rsid w:val="00590E01"/>
  </w:style>
  <w:style w:type="paragraph" w:customStyle="1" w:styleId="affffffffffe">
    <w:name w:val="_Обычный"/>
    <w:basedOn w:val="a3"/>
    <w:rsid w:val="00590E01"/>
    <w:pPr>
      <w:spacing w:line="360" w:lineRule="auto"/>
      <w:ind w:firstLine="709"/>
      <w:jc w:val="both"/>
    </w:pPr>
  </w:style>
  <w:style w:type="character" w:customStyle="1" w:styleId="NoBreak">
    <w:name w:val="_NoBreak"/>
    <w:rsid w:val="00590E01"/>
  </w:style>
  <w:style w:type="paragraph" w:customStyle="1" w:styleId="1270">
    <w:name w:val="Стиль по ширине Первая строка:  127 см"/>
    <w:basedOn w:val="a3"/>
    <w:rsid w:val="00590E01"/>
    <w:pPr>
      <w:spacing w:line="360" w:lineRule="auto"/>
      <w:ind w:firstLine="720"/>
      <w:jc w:val="both"/>
    </w:pPr>
    <w:rPr>
      <w:szCs w:val="20"/>
    </w:rPr>
  </w:style>
  <w:style w:type="character" w:customStyle="1" w:styleId="Arial16">
    <w:name w:val="Стиль Arial 16 пт полужирный"/>
    <w:rsid w:val="00590E01"/>
    <w:rPr>
      <w:rFonts w:ascii="Arial" w:hAnsi="Arial"/>
      <w:b/>
      <w:sz w:val="32"/>
    </w:rPr>
  </w:style>
  <w:style w:type="paragraph" w:customStyle="1" w:styleId="12b">
    <w:name w:val="стиль12"/>
    <w:basedOn w:val="a3"/>
    <w:rsid w:val="00590E01"/>
    <w:pPr>
      <w:spacing w:before="100" w:beforeAutospacing="1" w:after="100" w:afterAutospacing="1"/>
    </w:pPr>
    <w:rPr>
      <w:rFonts w:ascii="Arial" w:hAnsi="Arial" w:cs="Arial"/>
      <w:color w:val="676767"/>
      <w:sz w:val="20"/>
      <w:szCs w:val="20"/>
    </w:rPr>
  </w:style>
  <w:style w:type="character" w:customStyle="1" w:styleId="FontStyle61">
    <w:name w:val="Font Style61"/>
    <w:rsid w:val="00590E01"/>
    <w:rPr>
      <w:rFonts w:ascii="MS Reference Sans Serif" w:hAnsi="MS Reference Sans Serif"/>
      <w:sz w:val="12"/>
    </w:rPr>
  </w:style>
  <w:style w:type="character" w:customStyle="1" w:styleId="FontStyle60">
    <w:name w:val="Font Style60"/>
    <w:rsid w:val="00590E01"/>
    <w:rPr>
      <w:rFonts w:ascii="MS Reference Sans Serif" w:hAnsi="MS Reference Sans Serif"/>
      <w:sz w:val="16"/>
    </w:rPr>
  </w:style>
  <w:style w:type="paragraph" w:customStyle="1" w:styleId="Style102">
    <w:name w:val="Стиль Style10 + Черный"/>
    <w:basedOn w:val="a3"/>
    <w:next w:val="a3"/>
    <w:rsid w:val="00590E01"/>
    <w:rPr>
      <w:color w:val="000000"/>
    </w:rPr>
  </w:style>
  <w:style w:type="paragraph" w:customStyle="1" w:styleId="Style1010">
    <w:name w:val="Стиль Style10 + Черный1"/>
    <w:basedOn w:val="a3"/>
    <w:next w:val="a3"/>
    <w:rsid w:val="00590E01"/>
    <w:rPr>
      <w:color w:val="000000"/>
    </w:rPr>
  </w:style>
  <w:style w:type="paragraph" w:customStyle="1" w:styleId="Style48">
    <w:name w:val="Style48"/>
    <w:basedOn w:val="a3"/>
    <w:rsid w:val="00590E01"/>
    <w:pPr>
      <w:widowControl w:val="0"/>
      <w:autoSpaceDE w:val="0"/>
      <w:autoSpaceDN w:val="0"/>
      <w:adjustRightInd w:val="0"/>
    </w:pPr>
  </w:style>
  <w:style w:type="paragraph" w:customStyle="1" w:styleId="Textbody0">
    <w:name w:val="Text body"/>
    <w:basedOn w:val="Standard"/>
    <w:rsid w:val="00590E01"/>
    <w:pPr>
      <w:autoSpaceDN/>
      <w:spacing w:after="120"/>
      <w:textAlignment w:val="baseline"/>
    </w:pPr>
    <w:rPr>
      <w:rFonts w:eastAsia="SimSun" w:cs="Mangal"/>
      <w:kern w:val="1"/>
      <w:lang w:eastAsia="hi-IN" w:bidi="hi-IN"/>
    </w:rPr>
  </w:style>
  <w:style w:type="paragraph" w:customStyle="1" w:styleId="Index">
    <w:name w:val="Index"/>
    <w:basedOn w:val="Standard"/>
    <w:rsid w:val="00590E01"/>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590E01"/>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590E01"/>
    <w:rPr>
      <w:rFonts w:ascii="TimesET" w:eastAsia="Times New Roman" w:hAnsi="TimesET" w:cs="Times New Roman"/>
      <w:color w:val="000000"/>
      <w:sz w:val="20"/>
      <w:szCs w:val="20"/>
      <w:lang w:eastAsia="ru-RU"/>
    </w:rPr>
  </w:style>
  <w:style w:type="character" w:customStyle="1" w:styleId="IntenseEmphasis1">
    <w:name w:val="Intense Emphasis1"/>
    <w:rsid w:val="00590E01"/>
    <w:rPr>
      <w:b/>
    </w:rPr>
  </w:style>
  <w:style w:type="paragraph" w:customStyle="1" w:styleId="HTMLPreformatted1">
    <w:name w:val="HTML Preformatted1"/>
    <w:basedOn w:val="a3"/>
    <w:rsid w:val="00590E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590E01"/>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590E01"/>
    <w:rPr>
      <w:sz w:val="24"/>
    </w:rPr>
  </w:style>
  <w:style w:type="character" w:customStyle="1" w:styleId="afffffffffff">
    <w:name w:val="Название Знак"/>
    <w:locked/>
    <w:rsid w:val="00590E01"/>
    <w:rPr>
      <w:sz w:val="24"/>
      <w:lang w:val="en-US"/>
    </w:rPr>
  </w:style>
  <w:style w:type="character" w:customStyle="1" w:styleId="2fff6">
    <w:name w:val="Красная строка Знак2"/>
    <w:rsid w:val="00590E01"/>
  </w:style>
  <w:style w:type="paragraph" w:customStyle="1" w:styleId="95">
    <w:name w:val="Знак9"/>
    <w:basedOn w:val="a3"/>
    <w:rsid w:val="00590E01"/>
    <w:pPr>
      <w:spacing w:after="160" w:line="240" w:lineRule="exact"/>
    </w:pPr>
    <w:rPr>
      <w:rFonts w:ascii="Verdana" w:hAnsi="Verdana"/>
      <w:lang w:val="en-US" w:eastAsia="en-US"/>
    </w:rPr>
  </w:style>
  <w:style w:type="paragraph" w:customStyle="1" w:styleId="useradditionalinfo1">
    <w:name w:val="useradditionalinfo1"/>
    <w:basedOn w:val="a3"/>
    <w:rsid w:val="00590E01"/>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590E01"/>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590E01"/>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590E01"/>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590E01"/>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590E01"/>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590E01"/>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590E01"/>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590E01"/>
    <w:pPr>
      <w:numPr>
        <w:numId w:val="0"/>
      </w:numPr>
      <w:tabs>
        <w:tab w:val="left" w:pos="360"/>
        <w:tab w:val="left" w:pos="1354"/>
      </w:tabs>
      <w:ind w:left="360" w:hanging="360"/>
    </w:pPr>
    <w:rPr>
      <w:sz w:val="24"/>
      <w:lang w:eastAsia="ru-RU"/>
    </w:rPr>
  </w:style>
  <w:style w:type="character" w:customStyle="1" w:styleId="77">
    <w:name w:val="Основной текст (7)_"/>
    <w:locked/>
    <w:rsid w:val="00590E01"/>
    <w:rPr>
      <w:b/>
      <w:i/>
    </w:rPr>
  </w:style>
  <w:style w:type="paragraph" w:customStyle="1" w:styleId="bloc">
    <w:name w:val="bloc"/>
    <w:basedOn w:val="a3"/>
    <w:rsid w:val="00590E01"/>
    <w:pPr>
      <w:spacing w:before="100" w:beforeAutospacing="1" w:after="100" w:afterAutospacing="1"/>
    </w:pPr>
  </w:style>
  <w:style w:type="paragraph" w:customStyle="1" w:styleId="bordered">
    <w:name w:val="bordered"/>
    <w:basedOn w:val="a3"/>
    <w:rsid w:val="00590E01"/>
    <w:pPr>
      <w:spacing w:before="100" w:beforeAutospacing="1" w:after="100" w:afterAutospacing="1"/>
    </w:pPr>
  </w:style>
  <w:style w:type="paragraph" w:customStyle="1" w:styleId="fr-collapsible-toggle">
    <w:name w:val="fr-collapsible-toggle"/>
    <w:basedOn w:val="a3"/>
    <w:rsid w:val="00590E01"/>
    <w:pPr>
      <w:spacing w:before="100" w:beforeAutospacing="1" w:after="100" w:afterAutospacing="1"/>
    </w:pPr>
  </w:style>
  <w:style w:type="paragraph" w:customStyle="1" w:styleId="fr-collapsible-toggle-collapsed">
    <w:name w:val="fr-collapsible-toggle-collapsed"/>
    <w:basedOn w:val="a3"/>
    <w:rsid w:val="00590E01"/>
    <w:pPr>
      <w:spacing w:before="100" w:beforeAutospacing="1" w:after="100" w:afterAutospacing="1"/>
    </w:pPr>
  </w:style>
  <w:style w:type="paragraph" w:customStyle="1" w:styleId="fr-collapsible-group-toogle-all">
    <w:name w:val="fr-collapsible-group-toogle-all"/>
    <w:basedOn w:val="a3"/>
    <w:rsid w:val="00590E01"/>
    <w:pPr>
      <w:spacing w:before="100" w:beforeAutospacing="1" w:after="100" w:afterAutospacing="1"/>
    </w:pPr>
    <w:rPr>
      <w:sz w:val="18"/>
      <w:szCs w:val="18"/>
    </w:rPr>
  </w:style>
  <w:style w:type="paragraph" w:customStyle="1" w:styleId="toogleboxnew">
    <w:name w:val="toogleboxnew"/>
    <w:basedOn w:val="a3"/>
    <w:rsid w:val="00590E01"/>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590E01"/>
    <w:pPr>
      <w:shd w:val="clear" w:color="auto" w:fill="EFEFEF"/>
      <w:spacing w:after="30"/>
      <w:jc w:val="center"/>
    </w:pPr>
    <w:rPr>
      <w:b/>
      <w:bCs/>
    </w:rPr>
  </w:style>
  <w:style w:type="paragraph" w:customStyle="1" w:styleId="navboxnew">
    <w:name w:val="navboxnew"/>
    <w:basedOn w:val="a3"/>
    <w:rsid w:val="00590E01"/>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590E01"/>
    <w:pPr>
      <w:spacing w:before="100" w:beforeAutospacing="1" w:after="100" w:afterAutospacing="1"/>
      <w:ind w:left="-1200"/>
    </w:pPr>
    <w:rPr>
      <w:sz w:val="19"/>
      <w:szCs w:val="19"/>
    </w:rPr>
  </w:style>
  <w:style w:type="paragraph" w:customStyle="1" w:styleId="navboxnewoldie">
    <w:name w:val="navboxnew_oldie"/>
    <w:basedOn w:val="a3"/>
    <w:rsid w:val="00590E01"/>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590E01"/>
    <w:pPr>
      <w:spacing w:before="100" w:beforeAutospacing="1" w:after="100" w:afterAutospacing="1"/>
    </w:pPr>
  </w:style>
  <w:style w:type="paragraph" w:customStyle="1" w:styleId="mw-hiero-outer">
    <w:name w:val="mw-hiero-outer"/>
    <w:basedOn w:val="a3"/>
    <w:rsid w:val="00590E01"/>
    <w:pPr>
      <w:spacing w:before="100" w:beforeAutospacing="1" w:after="100" w:afterAutospacing="1"/>
    </w:pPr>
  </w:style>
  <w:style w:type="paragraph" w:customStyle="1" w:styleId="mw-hiero-box">
    <w:name w:val="mw-hiero-box"/>
    <w:basedOn w:val="a3"/>
    <w:rsid w:val="00590E01"/>
    <w:pPr>
      <w:shd w:val="clear" w:color="auto" w:fill="000000"/>
      <w:spacing w:before="100" w:beforeAutospacing="1" w:after="100" w:afterAutospacing="1"/>
    </w:pPr>
  </w:style>
  <w:style w:type="paragraph" w:customStyle="1" w:styleId="ui-helper-hidden">
    <w:name w:val="ui-helper-hidden"/>
    <w:basedOn w:val="a3"/>
    <w:rsid w:val="00590E01"/>
    <w:pPr>
      <w:spacing w:before="100" w:beforeAutospacing="1" w:after="100" w:afterAutospacing="1"/>
    </w:pPr>
    <w:rPr>
      <w:vanish/>
    </w:rPr>
  </w:style>
  <w:style w:type="paragraph" w:customStyle="1" w:styleId="ui-helper-reset">
    <w:name w:val="ui-helper-reset"/>
    <w:basedOn w:val="a3"/>
    <w:rsid w:val="00590E01"/>
  </w:style>
  <w:style w:type="paragraph" w:customStyle="1" w:styleId="ui-helper-clearfix">
    <w:name w:val="ui-helper-clearfix"/>
    <w:basedOn w:val="a3"/>
    <w:rsid w:val="00590E01"/>
    <w:pPr>
      <w:spacing w:before="100" w:beforeAutospacing="1" w:after="100" w:afterAutospacing="1"/>
    </w:pPr>
  </w:style>
  <w:style w:type="paragraph" w:customStyle="1" w:styleId="ui-helper-zfix">
    <w:name w:val="ui-helper-zfix"/>
    <w:basedOn w:val="a3"/>
    <w:rsid w:val="00590E01"/>
    <w:pPr>
      <w:spacing w:before="100" w:beforeAutospacing="1" w:after="100" w:afterAutospacing="1"/>
    </w:pPr>
  </w:style>
  <w:style w:type="paragraph" w:customStyle="1" w:styleId="ui-icon">
    <w:name w:val="ui-icon"/>
    <w:basedOn w:val="a3"/>
    <w:rsid w:val="00590E01"/>
    <w:pPr>
      <w:spacing w:before="100" w:beforeAutospacing="1" w:after="100" w:afterAutospacing="1"/>
      <w:ind w:firstLine="7343"/>
    </w:pPr>
  </w:style>
  <w:style w:type="paragraph" w:customStyle="1" w:styleId="ui-widget-overlay">
    <w:name w:val="ui-widget-overlay"/>
    <w:basedOn w:val="a3"/>
    <w:rsid w:val="00590E01"/>
    <w:pPr>
      <w:shd w:val="clear" w:color="auto" w:fill="000000"/>
      <w:spacing w:before="100" w:beforeAutospacing="1" w:after="100" w:afterAutospacing="1"/>
    </w:pPr>
  </w:style>
  <w:style w:type="paragraph" w:customStyle="1" w:styleId="ui-widget">
    <w:name w:val="ui-widget"/>
    <w:basedOn w:val="a3"/>
    <w:rsid w:val="00590E01"/>
    <w:pPr>
      <w:spacing w:before="100" w:beforeAutospacing="1" w:after="100" w:afterAutospacing="1"/>
    </w:pPr>
    <w:rPr>
      <w:rFonts w:ascii="Arial" w:hAnsi="Arial" w:cs="Arial"/>
      <w:sz w:val="19"/>
      <w:szCs w:val="19"/>
    </w:rPr>
  </w:style>
  <w:style w:type="paragraph" w:customStyle="1" w:styleId="ui-widget-content">
    <w:name w:val="ui-widget-content"/>
    <w:basedOn w:val="a3"/>
    <w:rsid w:val="00590E01"/>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590E01"/>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590E01"/>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590E0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590E0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590E01"/>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590E01"/>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590E01"/>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590E01"/>
    <w:pPr>
      <w:spacing w:before="100" w:beforeAutospacing="1" w:after="100" w:afterAutospacing="1"/>
    </w:pPr>
    <w:rPr>
      <w:color w:val="FFFFFF"/>
    </w:rPr>
  </w:style>
  <w:style w:type="paragraph" w:customStyle="1" w:styleId="ui-priority-primary">
    <w:name w:val="ui-priority-primary"/>
    <w:basedOn w:val="a3"/>
    <w:rsid w:val="00590E01"/>
    <w:pPr>
      <w:spacing w:before="100" w:beforeAutospacing="1" w:after="100" w:afterAutospacing="1"/>
    </w:pPr>
    <w:rPr>
      <w:b/>
      <w:bCs/>
    </w:rPr>
  </w:style>
  <w:style w:type="paragraph" w:customStyle="1" w:styleId="ui-priority-secondary">
    <w:name w:val="ui-priority-secondary"/>
    <w:basedOn w:val="a3"/>
    <w:rsid w:val="00590E01"/>
    <w:pPr>
      <w:spacing w:before="100" w:beforeAutospacing="1" w:after="100" w:afterAutospacing="1"/>
    </w:pPr>
  </w:style>
  <w:style w:type="paragraph" w:customStyle="1" w:styleId="ui-state-disabled">
    <w:name w:val="ui-state-disabled"/>
    <w:basedOn w:val="a3"/>
    <w:rsid w:val="00590E01"/>
    <w:pPr>
      <w:spacing w:before="100" w:beforeAutospacing="1" w:after="100" w:afterAutospacing="1"/>
    </w:pPr>
  </w:style>
  <w:style w:type="paragraph" w:customStyle="1" w:styleId="ui-widget-shadow">
    <w:name w:val="ui-widget-shadow"/>
    <w:basedOn w:val="a3"/>
    <w:rsid w:val="00590E01"/>
    <w:pPr>
      <w:shd w:val="clear" w:color="auto" w:fill="000000"/>
      <w:ind w:left="-105"/>
    </w:pPr>
  </w:style>
  <w:style w:type="paragraph" w:customStyle="1" w:styleId="ui-resizable-handle">
    <w:name w:val="ui-resizable-handle"/>
    <w:basedOn w:val="a3"/>
    <w:rsid w:val="00590E01"/>
    <w:pPr>
      <w:spacing w:before="100" w:beforeAutospacing="1" w:after="100" w:afterAutospacing="1"/>
    </w:pPr>
    <w:rPr>
      <w:sz w:val="2"/>
      <w:szCs w:val="2"/>
    </w:rPr>
  </w:style>
  <w:style w:type="paragraph" w:customStyle="1" w:styleId="ui-resizable-n">
    <w:name w:val="ui-resizable-n"/>
    <w:basedOn w:val="a3"/>
    <w:rsid w:val="00590E01"/>
    <w:pPr>
      <w:spacing w:before="100" w:beforeAutospacing="1" w:after="100" w:afterAutospacing="1"/>
    </w:pPr>
  </w:style>
  <w:style w:type="paragraph" w:customStyle="1" w:styleId="ui-resizable-s">
    <w:name w:val="ui-resizable-s"/>
    <w:basedOn w:val="a3"/>
    <w:rsid w:val="00590E01"/>
    <w:pPr>
      <w:spacing w:before="100" w:beforeAutospacing="1" w:after="100" w:afterAutospacing="1"/>
    </w:pPr>
  </w:style>
  <w:style w:type="paragraph" w:customStyle="1" w:styleId="ui-resizable-e">
    <w:name w:val="ui-resizable-e"/>
    <w:basedOn w:val="a3"/>
    <w:rsid w:val="00590E01"/>
    <w:pPr>
      <w:spacing w:before="100" w:beforeAutospacing="1" w:after="100" w:afterAutospacing="1"/>
    </w:pPr>
  </w:style>
  <w:style w:type="paragraph" w:customStyle="1" w:styleId="ui-resizable-w">
    <w:name w:val="ui-resizable-w"/>
    <w:basedOn w:val="a3"/>
    <w:rsid w:val="00590E01"/>
    <w:pPr>
      <w:spacing w:before="100" w:beforeAutospacing="1" w:after="100" w:afterAutospacing="1"/>
    </w:pPr>
  </w:style>
  <w:style w:type="paragraph" w:customStyle="1" w:styleId="ui-resizable-se">
    <w:name w:val="ui-resizable-se"/>
    <w:basedOn w:val="a3"/>
    <w:rsid w:val="00590E01"/>
    <w:pPr>
      <w:spacing w:before="100" w:beforeAutospacing="1" w:after="100" w:afterAutospacing="1"/>
    </w:pPr>
  </w:style>
  <w:style w:type="paragraph" w:customStyle="1" w:styleId="ui-resizable-sw">
    <w:name w:val="ui-resizable-sw"/>
    <w:basedOn w:val="a3"/>
    <w:rsid w:val="00590E01"/>
    <w:pPr>
      <w:spacing w:before="100" w:beforeAutospacing="1" w:after="100" w:afterAutospacing="1"/>
    </w:pPr>
  </w:style>
  <w:style w:type="paragraph" w:customStyle="1" w:styleId="ui-resizable-nw">
    <w:name w:val="ui-resizable-nw"/>
    <w:basedOn w:val="a3"/>
    <w:rsid w:val="00590E01"/>
    <w:pPr>
      <w:spacing w:before="100" w:beforeAutospacing="1" w:after="100" w:afterAutospacing="1"/>
    </w:pPr>
  </w:style>
  <w:style w:type="paragraph" w:customStyle="1" w:styleId="ui-resizable-ne">
    <w:name w:val="ui-resizable-ne"/>
    <w:basedOn w:val="a3"/>
    <w:rsid w:val="00590E01"/>
    <w:pPr>
      <w:spacing w:before="100" w:beforeAutospacing="1" w:after="100" w:afterAutospacing="1"/>
    </w:pPr>
  </w:style>
  <w:style w:type="paragraph" w:customStyle="1" w:styleId="ui-button">
    <w:name w:val="ui-button"/>
    <w:basedOn w:val="a3"/>
    <w:rsid w:val="00590E01"/>
    <w:pPr>
      <w:spacing w:before="100" w:beforeAutospacing="1" w:after="100" w:afterAutospacing="1"/>
      <w:ind w:right="24"/>
      <w:jc w:val="center"/>
    </w:pPr>
  </w:style>
  <w:style w:type="paragraph" w:customStyle="1" w:styleId="ui-button-icon-only">
    <w:name w:val="ui-button-icon-only"/>
    <w:basedOn w:val="a3"/>
    <w:rsid w:val="00590E01"/>
    <w:pPr>
      <w:spacing w:before="100" w:beforeAutospacing="1" w:after="100" w:afterAutospacing="1"/>
    </w:pPr>
  </w:style>
  <w:style w:type="paragraph" w:customStyle="1" w:styleId="ui-button-icons-only">
    <w:name w:val="ui-button-icons-only"/>
    <w:basedOn w:val="a3"/>
    <w:rsid w:val="00590E01"/>
    <w:pPr>
      <w:spacing w:before="100" w:beforeAutospacing="1" w:after="100" w:afterAutospacing="1"/>
    </w:pPr>
  </w:style>
  <w:style w:type="paragraph" w:customStyle="1" w:styleId="ui-buttonset">
    <w:name w:val="ui-buttonset"/>
    <w:basedOn w:val="a3"/>
    <w:rsid w:val="00590E01"/>
    <w:pPr>
      <w:spacing w:before="100" w:beforeAutospacing="1" w:after="100" w:afterAutospacing="1"/>
      <w:ind w:right="105"/>
    </w:pPr>
  </w:style>
  <w:style w:type="paragraph" w:customStyle="1" w:styleId="ui-dialog">
    <w:name w:val="ui-dialog"/>
    <w:basedOn w:val="a3"/>
    <w:rsid w:val="00590E01"/>
    <w:pPr>
      <w:spacing w:before="100" w:beforeAutospacing="1" w:after="100" w:afterAutospacing="1"/>
    </w:pPr>
  </w:style>
  <w:style w:type="paragraph" w:customStyle="1" w:styleId="suggestions">
    <w:name w:val="suggestions"/>
    <w:basedOn w:val="a3"/>
    <w:rsid w:val="00590E01"/>
    <w:pPr>
      <w:ind w:right="-15"/>
    </w:pPr>
  </w:style>
  <w:style w:type="paragraph" w:customStyle="1" w:styleId="suggestions-special">
    <w:name w:val="suggestions-special"/>
    <w:basedOn w:val="a3"/>
    <w:rsid w:val="00590E01"/>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590E01"/>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590E01"/>
    <w:pPr>
      <w:spacing w:line="360" w:lineRule="atLeast"/>
    </w:pPr>
    <w:rPr>
      <w:color w:val="000000"/>
    </w:rPr>
  </w:style>
  <w:style w:type="paragraph" w:customStyle="1" w:styleId="suggestions-result-current">
    <w:name w:val="suggestions-result-current"/>
    <w:basedOn w:val="a3"/>
    <w:rsid w:val="00590E01"/>
    <w:pPr>
      <w:shd w:val="clear" w:color="auto" w:fill="4C59A6"/>
      <w:spacing w:before="100" w:beforeAutospacing="1" w:after="100" w:afterAutospacing="1"/>
    </w:pPr>
    <w:rPr>
      <w:color w:val="FFFFFF"/>
    </w:rPr>
  </w:style>
  <w:style w:type="paragraph" w:customStyle="1" w:styleId="autoellipsis-matched">
    <w:name w:val="autoellipsis-matched"/>
    <w:basedOn w:val="a3"/>
    <w:rsid w:val="00590E01"/>
    <w:pPr>
      <w:spacing w:before="100" w:beforeAutospacing="1" w:after="100" w:afterAutospacing="1"/>
    </w:pPr>
    <w:rPr>
      <w:b/>
      <w:bCs/>
    </w:rPr>
  </w:style>
  <w:style w:type="paragraph" w:customStyle="1" w:styleId="mwembedplayer">
    <w:name w:val="mwembedplayer"/>
    <w:basedOn w:val="a3"/>
    <w:rsid w:val="00590E01"/>
    <w:pPr>
      <w:spacing w:before="100" w:beforeAutospacing="1" w:after="100" w:afterAutospacing="1"/>
    </w:pPr>
  </w:style>
  <w:style w:type="paragraph" w:customStyle="1" w:styleId="loadingspinner">
    <w:name w:val="loadingspinner"/>
    <w:basedOn w:val="a3"/>
    <w:rsid w:val="00590E01"/>
    <w:pPr>
      <w:spacing w:before="100" w:beforeAutospacing="1" w:after="100" w:afterAutospacing="1"/>
    </w:pPr>
  </w:style>
  <w:style w:type="paragraph" w:customStyle="1" w:styleId="mw-imported-resource">
    <w:name w:val="mw-imported-resource"/>
    <w:basedOn w:val="a3"/>
    <w:rsid w:val="00590E01"/>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590E01"/>
    <w:pPr>
      <w:spacing w:before="30" w:after="100" w:afterAutospacing="1"/>
      <w:ind w:left="45"/>
    </w:pPr>
  </w:style>
  <w:style w:type="paragraph" w:customStyle="1" w:styleId="mw-fullscreen-overlay">
    <w:name w:val="mw-fullscreen-overlay"/>
    <w:basedOn w:val="a3"/>
    <w:rsid w:val="00590E01"/>
    <w:pPr>
      <w:shd w:val="clear" w:color="auto" w:fill="000000"/>
      <w:spacing w:before="100" w:beforeAutospacing="1" w:after="100" w:afterAutospacing="1"/>
    </w:pPr>
  </w:style>
  <w:style w:type="paragraph" w:customStyle="1" w:styleId="play-btn-large">
    <w:name w:val="play-btn-large"/>
    <w:basedOn w:val="a3"/>
    <w:rsid w:val="00590E01"/>
    <w:pPr>
      <w:spacing w:before="100" w:beforeAutospacing="1" w:after="100" w:afterAutospacing="1"/>
    </w:pPr>
  </w:style>
  <w:style w:type="paragraph" w:customStyle="1" w:styleId="carouselcontainer">
    <w:name w:val="carouselcontainer"/>
    <w:basedOn w:val="a3"/>
    <w:rsid w:val="00590E01"/>
    <w:pPr>
      <w:spacing w:before="100" w:beforeAutospacing="1" w:after="100" w:afterAutospacing="1"/>
    </w:pPr>
  </w:style>
  <w:style w:type="paragraph" w:customStyle="1" w:styleId="carouselvideotitle">
    <w:name w:val="carouselvideotitle"/>
    <w:basedOn w:val="a3"/>
    <w:rsid w:val="00590E01"/>
    <w:pPr>
      <w:spacing w:before="100" w:beforeAutospacing="1" w:after="100" w:afterAutospacing="1"/>
    </w:pPr>
    <w:rPr>
      <w:b/>
      <w:bCs/>
      <w:color w:val="FFFFFF"/>
    </w:rPr>
  </w:style>
  <w:style w:type="paragraph" w:customStyle="1" w:styleId="carouselvideotitletext">
    <w:name w:val="carouselvideotitletext"/>
    <w:basedOn w:val="a3"/>
    <w:rsid w:val="00590E01"/>
    <w:pPr>
      <w:spacing w:before="100" w:beforeAutospacing="1" w:after="100" w:afterAutospacing="1"/>
    </w:pPr>
  </w:style>
  <w:style w:type="paragraph" w:customStyle="1" w:styleId="carouseltitleduration">
    <w:name w:val="carouseltitleduration"/>
    <w:basedOn w:val="a3"/>
    <w:rsid w:val="00590E01"/>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590E01"/>
    <w:pPr>
      <w:spacing w:before="100" w:beforeAutospacing="1" w:after="100" w:afterAutospacing="1"/>
      <w:jc w:val="center"/>
    </w:pPr>
    <w:rPr>
      <w:color w:val="FFFFFF"/>
    </w:rPr>
  </w:style>
  <w:style w:type="paragraph" w:customStyle="1" w:styleId="carouselimgduration">
    <w:name w:val="carouselimgduration"/>
    <w:basedOn w:val="a3"/>
    <w:rsid w:val="00590E01"/>
    <w:pPr>
      <w:spacing w:before="100" w:beforeAutospacing="1" w:after="100" w:afterAutospacing="1"/>
    </w:pPr>
    <w:rPr>
      <w:color w:val="FFFFFF"/>
    </w:rPr>
  </w:style>
  <w:style w:type="paragraph" w:customStyle="1" w:styleId="carouselprevbutton">
    <w:name w:val="carouselprevbutton"/>
    <w:basedOn w:val="a3"/>
    <w:rsid w:val="00590E01"/>
    <w:pPr>
      <w:spacing w:before="100" w:beforeAutospacing="1" w:after="100" w:afterAutospacing="1"/>
    </w:pPr>
  </w:style>
  <w:style w:type="paragraph" w:customStyle="1" w:styleId="carouselnextbutton">
    <w:name w:val="carouselnextbutton"/>
    <w:basedOn w:val="a3"/>
    <w:rsid w:val="00590E01"/>
    <w:pPr>
      <w:spacing w:before="100" w:beforeAutospacing="1" w:after="100" w:afterAutospacing="1"/>
    </w:pPr>
  </w:style>
  <w:style w:type="paragraph" w:customStyle="1" w:styleId="alert-container">
    <w:name w:val="alert-container"/>
    <w:basedOn w:val="a3"/>
    <w:rsid w:val="00590E01"/>
    <w:pPr>
      <w:spacing w:before="100" w:beforeAutospacing="1" w:after="100" w:afterAutospacing="1"/>
    </w:pPr>
  </w:style>
  <w:style w:type="paragraph" w:customStyle="1" w:styleId="alert-title">
    <w:name w:val="alert-title"/>
    <w:basedOn w:val="a3"/>
    <w:rsid w:val="00590E01"/>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590E01"/>
    <w:pPr>
      <w:spacing w:before="100" w:beforeAutospacing="1" w:after="100" w:afterAutospacing="1"/>
      <w:jc w:val="center"/>
    </w:pPr>
    <w:rPr>
      <w:sz w:val="21"/>
      <w:szCs w:val="21"/>
    </w:rPr>
  </w:style>
  <w:style w:type="paragraph" w:customStyle="1" w:styleId="alert-buttons-container">
    <w:name w:val="alert-buttons-container"/>
    <w:basedOn w:val="a3"/>
    <w:rsid w:val="00590E01"/>
    <w:pPr>
      <w:spacing w:before="100" w:beforeAutospacing="1" w:after="100" w:afterAutospacing="1"/>
      <w:jc w:val="center"/>
    </w:pPr>
  </w:style>
  <w:style w:type="paragraph" w:customStyle="1" w:styleId="alert-button">
    <w:name w:val="alert-button"/>
    <w:basedOn w:val="a3"/>
    <w:rsid w:val="00590E01"/>
    <w:pPr>
      <w:shd w:val="clear" w:color="auto" w:fill="474747"/>
      <w:spacing w:before="100" w:beforeAutospacing="1" w:after="100" w:afterAutospacing="1"/>
    </w:pPr>
    <w:rPr>
      <w:color w:val="FFFFFF"/>
    </w:rPr>
  </w:style>
  <w:style w:type="paragraph" w:customStyle="1" w:styleId="mw-plusminus-pos">
    <w:name w:val="mw-plusminus-pos"/>
    <w:basedOn w:val="a3"/>
    <w:rsid w:val="00590E01"/>
    <w:pPr>
      <w:spacing w:before="100" w:beforeAutospacing="1" w:after="100" w:afterAutospacing="1"/>
    </w:pPr>
    <w:rPr>
      <w:color w:val="00B000"/>
    </w:rPr>
  </w:style>
  <w:style w:type="paragraph" w:customStyle="1" w:styleId="mw-plusminus-neg">
    <w:name w:val="mw-plusminus-neg"/>
    <w:basedOn w:val="a3"/>
    <w:rsid w:val="00590E01"/>
    <w:pPr>
      <w:spacing w:before="100" w:beforeAutospacing="1" w:after="100" w:afterAutospacing="1"/>
    </w:pPr>
    <w:rPr>
      <w:color w:val="FF2050"/>
    </w:rPr>
  </w:style>
  <w:style w:type="paragraph" w:customStyle="1" w:styleId="mw-plusminus-null">
    <w:name w:val="mw-plusminus-null"/>
    <w:basedOn w:val="a3"/>
    <w:rsid w:val="00590E01"/>
    <w:pPr>
      <w:spacing w:before="100" w:beforeAutospacing="1" w:after="100" w:afterAutospacing="1"/>
    </w:pPr>
    <w:rPr>
      <w:color w:val="999999"/>
    </w:rPr>
  </w:style>
  <w:style w:type="paragraph" w:customStyle="1" w:styleId="mw-tag-markers">
    <w:name w:val="mw-tag-markers"/>
    <w:basedOn w:val="a3"/>
    <w:rsid w:val="00590E01"/>
    <w:pPr>
      <w:spacing w:before="100" w:beforeAutospacing="1" w:after="100" w:afterAutospacing="1"/>
    </w:pPr>
    <w:rPr>
      <w:rFonts w:ascii="Arial" w:hAnsi="Arial" w:cs="Arial"/>
      <w:i/>
      <w:iCs/>
      <w:sz w:val="22"/>
      <w:szCs w:val="22"/>
    </w:rPr>
  </w:style>
  <w:style w:type="paragraph" w:customStyle="1" w:styleId="history-size">
    <w:name w:val="history-size"/>
    <w:basedOn w:val="a3"/>
    <w:rsid w:val="00590E01"/>
    <w:pPr>
      <w:spacing w:before="100" w:beforeAutospacing="1" w:after="100" w:afterAutospacing="1"/>
    </w:pPr>
    <w:rPr>
      <w:sz w:val="19"/>
      <w:szCs w:val="19"/>
    </w:rPr>
  </w:style>
  <w:style w:type="paragraph" w:customStyle="1" w:styleId="mw-whatlinkshere-tools">
    <w:name w:val="mw-whatlinkshere-tools"/>
    <w:basedOn w:val="a3"/>
    <w:rsid w:val="00590E01"/>
    <w:pPr>
      <w:spacing w:before="100" w:beforeAutospacing="1" w:after="100" w:afterAutospacing="1"/>
    </w:pPr>
    <w:rPr>
      <w:sz w:val="19"/>
      <w:szCs w:val="19"/>
    </w:rPr>
  </w:style>
  <w:style w:type="paragraph" w:customStyle="1" w:styleId="italique">
    <w:name w:val="italique"/>
    <w:basedOn w:val="a3"/>
    <w:rsid w:val="00590E01"/>
    <w:pPr>
      <w:spacing w:before="100" w:beforeAutospacing="1" w:after="100" w:afterAutospacing="1"/>
    </w:pPr>
    <w:rPr>
      <w:i/>
      <w:iCs/>
    </w:rPr>
  </w:style>
  <w:style w:type="paragraph" w:customStyle="1" w:styleId="nowrap">
    <w:name w:val="nowrap"/>
    <w:basedOn w:val="a3"/>
    <w:rsid w:val="00590E01"/>
    <w:pPr>
      <w:spacing w:before="100" w:beforeAutospacing="1" w:after="100" w:afterAutospacing="1"/>
    </w:pPr>
  </w:style>
  <w:style w:type="paragraph" w:customStyle="1" w:styleId="rcoptions">
    <w:name w:val="rcoptions"/>
    <w:basedOn w:val="a3"/>
    <w:rsid w:val="00590E01"/>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590E01"/>
    <w:pPr>
      <w:spacing w:before="100" w:beforeAutospacing="1" w:after="100" w:afterAutospacing="1"/>
    </w:pPr>
    <w:rPr>
      <w:vanish/>
    </w:rPr>
  </w:style>
  <w:style w:type="paragraph" w:customStyle="1" w:styleId="fieldsetlike">
    <w:name w:val="fieldsetlike"/>
    <w:basedOn w:val="a3"/>
    <w:rsid w:val="00590E01"/>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590E01"/>
    <w:pPr>
      <w:pBdr>
        <w:bottom w:val="single" w:sz="6" w:space="6" w:color="AAAAAA"/>
      </w:pBdr>
      <w:shd w:val="clear" w:color="auto" w:fill="FFFFFF"/>
      <w:spacing w:after="120"/>
    </w:pPr>
    <w:rPr>
      <w:i/>
      <w:iCs/>
    </w:rPr>
  </w:style>
  <w:style w:type="paragraph" w:customStyle="1" w:styleId="indicateur-langue">
    <w:name w:val="indicateur-langue"/>
    <w:basedOn w:val="a3"/>
    <w:rsid w:val="00590E01"/>
    <w:pPr>
      <w:spacing w:before="100" w:beforeAutospacing="1" w:after="100" w:afterAutospacing="1"/>
    </w:pPr>
    <w:rPr>
      <w:rFonts w:ascii="Courier New" w:hAnsi="Courier New" w:cs="Courier New"/>
      <w:b/>
      <w:bCs/>
    </w:rPr>
  </w:style>
  <w:style w:type="paragraph" w:customStyle="1" w:styleId="romain">
    <w:name w:val="romain"/>
    <w:basedOn w:val="a3"/>
    <w:rsid w:val="00590E01"/>
    <w:pPr>
      <w:spacing w:before="100" w:beforeAutospacing="1" w:after="100" w:afterAutospacing="1"/>
    </w:pPr>
    <w:rPr>
      <w:smallCaps/>
    </w:rPr>
  </w:style>
  <w:style w:type="paragraph" w:customStyle="1" w:styleId="reference">
    <w:name w:val="reference"/>
    <w:basedOn w:val="a3"/>
    <w:rsid w:val="00590E01"/>
    <w:pPr>
      <w:spacing w:before="100" w:beforeAutospacing="1" w:after="100" w:afterAutospacing="1"/>
    </w:pPr>
    <w:rPr>
      <w:sz w:val="19"/>
      <w:szCs w:val="19"/>
    </w:rPr>
  </w:style>
  <w:style w:type="paragraph" w:customStyle="1" w:styleId="exposant">
    <w:name w:val="exposant"/>
    <w:basedOn w:val="a3"/>
    <w:rsid w:val="00590E01"/>
    <w:pPr>
      <w:spacing w:before="100" w:beforeAutospacing="1" w:after="100" w:afterAutospacing="1"/>
    </w:pPr>
    <w:rPr>
      <w:sz w:val="19"/>
      <w:szCs w:val="19"/>
    </w:rPr>
  </w:style>
  <w:style w:type="paragraph" w:customStyle="1" w:styleId="mw-magiclink-isbn">
    <w:name w:val="mw-magiclink-isbn"/>
    <w:basedOn w:val="a3"/>
    <w:rsid w:val="00590E01"/>
    <w:pPr>
      <w:spacing w:before="100" w:beforeAutospacing="1" w:after="100" w:afterAutospacing="1"/>
    </w:pPr>
  </w:style>
  <w:style w:type="paragraph" w:customStyle="1" w:styleId="biblist">
    <w:name w:val="biblist"/>
    <w:basedOn w:val="a3"/>
    <w:rsid w:val="00590E01"/>
    <w:pPr>
      <w:spacing w:before="100" w:beforeAutospacing="1" w:after="100" w:afterAutospacing="1"/>
    </w:pPr>
  </w:style>
  <w:style w:type="paragraph" w:customStyle="1" w:styleId="wikinorme">
    <w:name w:val="wikinorme"/>
    <w:basedOn w:val="a3"/>
    <w:rsid w:val="00590E01"/>
    <w:pPr>
      <w:spacing w:before="100" w:beforeAutospacing="1" w:after="100" w:afterAutospacing="1"/>
    </w:pPr>
    <w:rPr>
      <w:vanish/>
    </w:rPr>
  </w:style>
  <w:style w:type="paragraph" w:customStyle="1" w:styleId="bibtex">
    <w:name w:val="bibtex"/>
    <w:basedOn w:val="a3"/>
    <w:rsid w:val="00590E01"/>
    <w:pPr>
      <w:spacing w:before="100" w:beforeAutospacing="1" w:after="100" w:afterAutospacing="1"/>
    </w:pPr>
    <w:rPr>
      <w:vanish/>
    </w:rPr>
  </w:style>
  <w:style w:type="paragraph" w:customStyle="1" w:styleId="isbd">
    <w:name w:val="isbd"/>
    <w:basedOn w:val="a3"/>
    <w:rsid w:val="00590E01"/>
    <w:pPr>
      <w:spacing w:before="100" w:beforeAutospacing="1" w:after="100" w:afterAutospacing="1"/>
    </w:pPr>
    <w:rPr>
      <w:vanish/>
    </w:rPr>
  </w:style>
  <w:style w:type="paragraph" w:customStyle="1" w:styleId="iso690">
    <w:name w:val="iso690"/>
    <w:basedOn w:val="a3"/>
    <w:rsid w:val="00590E01"/>
    <w:pPr>
      <w:spacing w:before="100" w:beforeAutospacing="1" w:after="100" w:afterAutospacing="1"/>
    </w:pPr>
    <w:rPr>
      <w:vanish/>
    </w:rPr>
  </w:style>
  <w:style w:type="paragraph" w:customStyle="1" w:styleId="specialbib">
    <w:name w:val="specialbib"/>
    <w:basedOn w:val="a3"/>
    <w:rsid w:val="00590E01"/>
    <w:pPr>
      <w:spacing w:before="100" w:beforeAutospacing="1" w:after="100" w:afterAutospacing="1"/>
    </w:pPr>
    <w:rPr>
      <w:vanish/>
    </w:rPr>
  </w:style>
  <w:style w:type="paragraph" w:customStyle="1" w:styleId="citevirgule">
    <w:name w:val="cite_virgule"/>
    <w:basedOn w:val="a3"/>
    <w:rsid w:val="00590E01"/>
    <w:pPr>
      <w:spacing w:before="100" w:beforeAutospacing="1" w:after="100" w:afterAutospacing="1"/>
    </w:pPr>
  </w:style>
  <w:style w:type="paragraph" w:customStyle="1" w:styleId="boite-sans-fond">
    <w:name w:val="boite-sans-fond"/>
    <w:basedOn w:val="a3"/>
    <w:rsid w:val="00590E01"/>
    <w:pPr>
      <w:spacing w:before="100" w:beforeAutospacing="1" w:after="100" w:afterAutospacing="1"/>
    </w:pPr>
  </w:style>
  <w:style w:type="paragraph" w:customStyle="1" w:styleId="boite-grise">
    <w:name w:val="boite-grise"/>
    <w:basedOn w:val="a3"/>
    <w:rsid w:val="00590E01"/>
    <w:pPr>
      <w:shd w:val="clear" w:color="auto" w:fill="F9F9F9"/>
      <w:spacing w:before="100" w:beforeAutospacing="1" w:after="100" w:afterAutospacing="1"/>
    </w:pPr>
  </w:style>
  <w:style w:type="paragraph" w:customStyle="1" w:styleId="bandeau-niveau-grave">
    <w:name w:val="bandeau-niveau-grave"/>
    <w:basedOn w:val="a3"/>
    <w:rsid w:val="00590E01"/>
    <w:pPr>
      <w:shd w:val="clear" w:color="auto" w:fill="FFCCCC"/>
      <w:spacing w:before="100" w:beforeAutospacing="1" w:after="100" w:afterAutospacing="1"/>
    </w:pPr>
  </w:style>
  <w:style w:type="paragraph" w:customStyle="1" w:styleId="bandeau-niveau-modere">
    <w:name w:val="bandeau-niveau-modere"/>
    <w:basedOn w:val="a3"/>
    <w:rsid w:val="00590E01"/>
    <w:pPr>
      <w:shd w:val="clear" w:color="auto" w:fill="FFEEDD"/>
      <w:spacing w:before="100" w:beforeAutospacing="1" w:after="100" w:afterAutospacing="1"/>
    </w:pPr>
  </w:style>
  <w:style w:type="paragraph" w:customStyle="1" w:styleId="bandeau-niveau-ebauche">
    <w:name w:val="bandeau-niveau-ebauche"/>
    <w:basedOn w:val="a3"/>
    <w:rsid w:val="00590E01"/>
    <w:pPr>
      <w:shd w:val="clear" w:color="auto" w:fill="FBFBFB"/>
      <w:spacing w:before="100" w:beforeAutospacing="1" w:after="100" w:afterAutospacing="1"/>
    </w:pPr>
  </w:style>
  <w:style w:type="paragraph" w:customStyle="1" w:styleId="bandeau-niveau-information">
    <w:name w:val="bandeau-niveau-information"/>
    <w:basedOn w:val="a3"/>
    <w:rsid w:val="00590E01"/>
    <w:pPr>
      <w:shd w:val="clear" w:color="auto" w:fill="FBFBFB"/>
      <w:spacing w:before="100" w:beforeAutospacing="1" w:after="100" w:afterAutospacing="1"/>
    </w:pPr>
  </w:style>
  <w:style w:type="paragraph" w:customStyle="1" w:styleId="bandeau">
    <w:name w:val="bandeau"/>
    <w:basedOn w:val="a3"/>
    <w:rsid w:val="00590E01"/>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590E01"/>
    <w:pPr>
      <w:spacing w:before="100" w:beforeAutospacing="1" w:after="100" w:afterAutospacing="1"/>
      <w:jc w:val="center"/>
    </w:pPr>
  </w:style>
  <w:style w:type="paragraph" w:customStyle="1" w:styleId="bandeau-titre">
    <w:name w:val="bandeau-titre"/>
    <w:basedOn w:val="a3"/>
    <w:rsid w:val="00590E01"/>
    <w:pPr>
      <w:spacing w:before="100" w:beforeAutospacing="1" w:after="120" w:line="336" w:lineRule="atLeast"/>
    </w:pPr>
  </w:style>
  <w:style w:type="paragraph" w:customStyle="1" w:styleId="bandeau-texte">
    <w:name w:val="bandeau-texte"/>
    <w:basedOn w:val="a3"/>
    <w:rsid w:val="00590E01"/>
    <w:pPr>
      <w:spacing w:before="100" w:beforeAutospacing="1" w:after="100" w:afterAutospacing="1" w:line="288" w:lineRule="atLeast"/>
    </w:pPr>
    <w:rPr>
      <w:sz w:val="22"/>
      <w:szCs w:val="22"/>
    </w:rPr>
  </w:style>
  <w:style w:type="paragraph" w:customStyle="1" w:styleId="indentation">
    <w:name w:val="indentation"/>
    <w:basedOn w:val="a3"/>
    <w:rsid w:val="00590E01"/>
    <w:pPr>
      <w:spacing w:before="100" w:beforeAutospacing="1" w:after="100" w:afterAutospacing="1" w:line="360" w:lineRule="atLeast"/>
      <w:ind w:firstLine="345"/>
    </w:pPr>
  </w:style>
  <w:style w:type="paragraph" w:customStyle="1" w:styleId="loupe">
    <w:name w:val="loupe"/>
    <w:basedOn w:val="a3"/>
    <w:rsid w:val="00590E01"/>
    <w:pPr>
      <w:spacing w:before="100" w:beforeAutospacing="1" w:after="100" w:afterAutospacing="1" w:line="360" w:lineRule="atLeast"/>
      <w:ind w:firstLine="345"/>
    </w:pPr>
  </w:style>
  <w:style w:type="paragraph" w:customStyle="1" w:styleId="general">
    <w:name w:val="general"/>
    <w:basedOn w:val="a3"/>
    <w:rsid w:val="00590E01"/>
    <w:pPr>
      <w:spacing w:before="100" w:beforeAutospacing="1" w:after="100" w:afterAutospacing="1" w:line="360" w:lineRule="atLeast"/>
      <w:ind w:firstLine="345"/>
    </w:pPr>
  </w:style>
  <w:style w:type="paragraph" w:customStyle="1" w:styleId="accessibilite">
    <w:name w:val="accessibilite"/>
    <w:basedOn w:val="a3"/>
    <w:rsid w:val="00590E01"/>
    <w:pPr>
      <w:spacing w:before="100" w:beforeAutospacing="1" w:after="100" w:afterAutospacing="1" w:line="360" w:lineRule="atLeast"/>
      <w:ind w:firstLine="345"/>
    </w:pPr>
  </w:style>
  <w:style w:type="paragraph" w:customStyle="1" w:styleId="etoile-or">
    <w:name w:val="etoile-or"/>
    <w:basedOn w:val="a3"/>
    <w:rsid w:val="00590E01"/>
    <w:pPr>
      <w:spacing w:before="100" w:beforeAutospacing="1" w:after="100" w:afterAutospacing="1" w:line="360" w:lineRule="atLeast"/>
      <w:ind w:firstLine="345"/>
    </w:pPr>
  </w:style>
  <w:style w:type="paragraph" w:customStyle="1" w:styleId="etoile-argent">
    <w:name w:val="etoile-argent"/>
    <w:basedOn w:val="a3"/>
    <w:rsid w:val="00590E01"/>
    <w:pPr>
      <w:spacing w:before="100" w:beforeAutospacing="1" w:after="100" w:afterAutospacing="1" w:line="360" w:lineRule="atLeast"/>
      <w:ind w:firstLine="345"/>
    </w:pPr>
  </w:style>
  <w:style w:type="paragraph" w:customStyle="1" w:styleId="categorie">
    <w:name w:val="categorie"/>
    <w:basedOn w:val="a3"/>
    <w:rsid w:val="00590E01"/>
    <w:pPr>
      <w:spacing w:before="100" w:beforeAutospacing="1" w:after="100" w:afterAutospacing="1" w:line="360" w:lineRule="atLeast"/>
      <w:ind w:firstLine="345"/>
    </w:pPr>
  </w:style>
  <w:style w:type="paragraph" w:customStyle="1" w:styleId="recyclage">
    <w:name w:val="recyclage"/>
    <w:basedOn w:val="a3"/>
    <w:rsid w:val="00590E01"/>
    <w:pPr>
      <w:spacing w:before="100" w:beforeAutospacing="1" w:after="100" w:afterAutospacing="1" w:line="360" w:lineRule="atLeast"/>
      <w:ind w:firstLine="345"/>
    </w:pPr>
  </w:style>
  <w:style w:type="paragraph" w:customStyle="1" w:styleId="archives">
    <w:name w:val="archives"/>
    <w:basedOn w:val="a3"/>
    <w:rsid w:val="00590E01"/>
    <w:pPr>
      <w:spacing w:before="100" w:beforeAutospacing="1" w:after="100" w:afterAutospacing="1" w:line="360" w:lineRule="atLeast"/>
      <w:ind w:firstLine="345"/>
    </w:pPr>
  </w:style>
  <w:style w:type="paragraph" w:customStyle="1" w:styleId="conflit-edition">
    <w:name w:val="conflit-edition"/>
    <w:basedOn w:val="a3"/>
    <w:rsid w:val="00590E01"/>
    <w:pPr>
      <w:spacing w:before="100" w:beforeAutospacing="1" w:after="100" w:afterAutospacing="1" w:line="360" w:lineRule="atLeast"/>
      <w:ind w:firstLine="345"/>
    </w:pPr>
  </w:style>
  <w:style w:type="paragraph" w:customStyle="1" w:styleId="sons">
    <w:name w:val="sons"/>
    <w:basedOn w:val="a3"/>
    <w:rsid w:val="00590E01"/>
    <w:pPr>
      <w:spacing w:before="100" w:beforeAutospacing="1" w:after="100" w:afterAutospacing="1" w:line="360" w:lineRule="atLeast"/>
      <w:ind w:firstLine="345"/>
    </w:pPr>
  </w:style>
  <w:style w:type="paragraph" w:customStyle="1" w:styleId="videos">
    <w:name w:val="videos"/>
    <w:basedOn w:val="a3"/>
    <w:rsid w:val="00590E01"/>
    <w:pPr>
      <w:spacing w:before="100" w:beforeAutospacing="1" w:after="100" w:afterAutospacing="1" w:line="360" w:lineRule="atLeast"/>
      <w:ind w:firstLine="345"/>
    </w:pPr>
  </w:style>
  <w:style w:type="paragraph" w:customStyle="1" w:styleId="incomplet">
    <w:name w:val="incomplet"/>
    <w:basedOn w:val="a3"/>
    <w:rsid w:val="00590E01"/>
    <w:pPr>
      <w:spacing w:before="100" w:beforeAutospacing="1" w:after="100" w:afterAutospacing="1" w:line="360" w:lineRule="atLeast"/>
      <w:ind w:firstLine="345"/>
    </w:pPr>
  </w:style>
  <w:style w:type="paragraph" w:customStyle="1" w:styleId="sources">
    <w:name w:val="sources"/>
    <w:basedOn w:val="a3"/>
    <w:rsid w:val="00590E01"/>
    <w:pPr>
      <w:spacing w:before="100" w:beforeAutospacing="1" w:after="100" w:afterAutospacing="1" w:line="360" w:lineRule="atLeast"/>
      <w:ind w:firstLine="345"/>
    </w:pPr>
  </w:style>
  <w:style w:type="paragraph" w:customStyle="1" w:styleId="important">
    <w:name w:val="important"/>
    <w:basedOn w:val="a3"/>
    <w:rsid w:val="00590E01"/>
    <w:pPr>
      <w:spacing w:before="100" w:beforeAutospacing="1" w:after="100" w:afterAutospacing="1" w:line="360" w:lineRule="atLeast"/>
      <w:ind w:firstLine="345"/>
    </w:pPr>
  </w:style>
  <w:style w:type="paragraph" w:customStyle="1" w:styleId="en-travaux">
    <w:name w:val="en-travaux"/>
    <w:basedOn w:val="a3"/>
    <w:rsid w:val="00590E01"/>
    <w:pPr>
      <w:spacing w:before="100" w:beforeAutospacing="1" w:after="100" w:afterAutospacing="1" w:line="360" w:lineRule="atLeast"/>
      <w:ind w:firstLine="345"/>
    </w:pPr>
  </w:style>
  <w:style w:type="paragraph" w:customStyle="1" w:styleId="incubator">
    <w:name w:val="incubator"/>
    <w:basedOn w:val="a3"/>
    <w:rsid w:val="00590E01"/>
    <w:pPr>
      <w:spacing w:before="100" w:beforeAutospacing="1" w:after="100" w:afterAutospacing="1" w:line="360" w:lineRule="atLeast"/>
      <w:ind w:firstLine="345"/>
    </w:pPr>
  </w:style>
  <w:style w:type="paragraph" w:customStyle="1" w:styleId="extension">
    <w:name w:val="extension"/>
    <w:basedOn w:val="a3"/>
    <w:rsid w:val="00590E01"/>
    <w:pPr>
      <w:spacing w:before="100" w:beforeAutospacing="1" w:after="100" w:afterAutospacing="1" w:line="360" w:lineRule="atLeast"/>
      <w:ind w:firstLine="345"/>
    </w:pPr>
  </w:style>
  <w:style w:type="paragraph" w:customStyle="1" w:styleId="wikispecies">
    <w:name w:val="wikispecies"/>
    <w:basedOn w:val="a3"/>
    <w:rsid w:val="00590E01"/>
    <w:pPr>
      <w:spacing w:before="100" w:beforeAutospacing="1" w:after="100" w:afterAutospacing="1" w:line="360" w:lineRule="atLeast"/>
      <w:ind w:firstLine="345"/>
    </w:pPr>
  </w:style>
  <w:style w:type="paragraph" w:customStyle="1" w:styleId="metawiki">
    <w:name w:val="metawiki"/>
    <w:basedOn w:val="a3"/>
    <w:rsid w:val="00590E01"/>
    <w:pPr>
      <w:spacing w:before="100" w:beforeAutospacing="1" w:after="100" w:afterAutospacing="1" w:line="360" w:lineRule="atLeast"/>
      <w:ind w:firstLine="345"/>
    </w:pPr>
  </w:style>
  <w:style w:type="paragraph" w:customStyle="1" w:styleId="wikiversity">
    <w:name w:val="wikiversity"/>
    <w:basedOn w:val="a3"/>
    <w:rsid w:val="00590E01"/>
    <w:pPr>
      <w:spacing w:before="100" w:beforeAutospacing="1" w:after="100" w:afterAutospacing="1" w:line="360" w:lineRule="atLeast"/>
      <w:ind w:firstLine="345"/>
    </w:pPr>
  </w:style>
  <w:style w:type="paragraph" w:customStyle="1" w:styleId="wikipedia">
    <w:name w:val="wikipedia"/>
    <w:basedOn w:val="a3"/>
    <w:rsid w:val="00590E01"/>
    <w:pPr>
      <w:spacing w:before="100" w:beforeAutospacing="1" w:after="100" w:afterAutospacing="1" w:line="360" w:lineRule="atLeast"/>
      <w:ind w:firstLine="345"/>
    </w:pPr>
  </w:style>
  <w:style w:type="paragraph" w:customStyle="1" w:styleId="wikibooks">
    <w:name w:val="wikibooks"/>
    <w:basedOn w:val="a3"/>
    <w:rsid w:val="00590E01"/>
    <w:pPr>
      <w:spacing w:before="100" w:beforeAutospacing="1" w:after="100" w:afterAutospacing="1" w:line="360" w:lineRule="atLeast"/>
      <w:ind w:firstLine="345"/>
    </w:pPr>
  </w:style>
  <w:style w:type="paragraph" w:customStyle="1" w:styleId="wikinews">
    <w:name w:val="wikinews"/>
    <w:basedOn w:val="a3"/>
    <w:rsid w:val="00590E01"/>
    <w:pPr>
      <w:spacing w:before="100" w:beforeAutospacing="1" w:after="100" w:afterAutospacing="1" w:line="360" w:lineRule="atLeast"/>
      <w:ind w:firstLine="345"/>
    </w:pPr>
  </w:style>
  <w:style w:type="paragraph" w:customStyle="1" w:styleId="wikiquote">
    <w:name w:val="wikiquote"/>
    <w:basedOn w:val="a3"/>
    <w:rsid w:val="00590E01"/>
    <w:pPr>
      <w:spacing w:before="100" w:beforeAutospacing="1" w:after="100" w:afterAutospacing="1" w:line="360" w:lineRule="atLeast"/>
      <w:ind w:firstLine="345"/>
    </w:pPr>
  </w:style>
  <w:style w:type="paragraph" w:customStyle="1" w:styleId="wikisource">
    <w:name w:val="wikisource"/>
    <w:basedOn w:val="a3"/>
    <w:rsid w:val="00590E01"/>
    <w:pPr>
      <w:spacing w:before="100" w:beforeAutospacing="1" w:after="100" w:afterAutospacing="1" w:line="360" w:lineRule="atLeast"/>
      <w:ind w:firstLine="345"/>
    </w:pPr>
  </w:style>
  <w:style w:type="paragraph" w:customStyle="1" w:styleId="commons">
    <w:name w:val="commons"/>
    <w:basedOn w:val="a3"/>
    <w:rsid w:val="00590E01"/>
    <w:pPr>
      <w:spacing w:before="100" w:beforeAutospacing="1" w:after="100" w:afterAutospacing="1" w:line="360" w:lineRule="atLeast"/>
      <w:ind w:firstLine="345"/>
    </w:pPr>
  </w:style>
  <w:style w:type="paragraph" w:customStyle="1" w:styleId="wikimedia">
    <w:name w:val="wikimedia"/>
    <w:basedOn w:val="a3"/>
    <w:rsid w:val="00590E01"/>
    <w:pPr>
      <w:spacing w:before="100" w:beforeAutospacing="1" w:after="100" w:afterAutospacing="1" w:line="360" w:lineRule="atLeast"/>
      <w:ind w:firstLine="345"/>
    </w:pPr>
  </w:style>
  <w:style w:type="paragraph" w:customStyle="1" w:styleId="wiktionary">
    <w:name w:val="wiktionary"/>
    <w:basedOn w:val="a3"/>
    <w:rsid w:val="00590E01"/>
    <w:pPr>
      <w:spacing w:before="100" w:beforeAutospacing="1" w:after="100" w:afterAutospacing="1" w:line="360" w:lineRule="atLeast"/>
      <w:ind w:firstLine="345"/>
    </w:pPr>
  </w:style>
  <w:style w:type="paragraph" w:customStyle="1" w:styleId="wikidata">
    <w:name w:val="wikidata"/>
    <w:basedOn w:val="a3"/>
    <w:rsid w:val="00590E01"/>
    <w:pPr>
      <w:spacing w:before="100" w:beforeAutospacing="1" w:after="100" w:afterAutospacing="1" w:line="360" w:lineRule="atLeast"/>
      <w:ind w:firstLine="345"/>
    </w:pPr>
  </w:style>
  <w:style w:type="paragraph" w:customStyle="1" w:styleId="wikivoyage">
    <w:name w:val="wikivoyage"/>
    <w:basedOn w:val="a3"/>
    <w:rsid w:val="00590E01"/>
    <w:pPr>
      <w:spacing w:before="100" w:beforeAutospacing="1" w:after="100" w:afterAutospacing="1" w:line="360" w:lineRule="atLeast"/>
      <w:ind w:firstLine="345"/>
    </w:pPr>
  </w:style>
  <w:style w:type="paragraph" w:customStyle="1" w:styleId="grosse-icone">
    <w:name w:val="grosse-icone"/>
    <w:basedOn w:val="a3"/>
    <w:rsid w:val="00590E01"/>
    <w:pPr>
      <w:spacing w:before="100" w:beforeAutospacing="1" w:after="100" w:afterAutospacing="1"/>
    </w:pPr>
  </w:style>
  <w:style w:type="paragraph" w:customStyle="1" w:styleId="alerte">
    <w:name w:val="alerte"/>
    <w:basedOn w:val="a3"/>
    <w:rsid w:val="00590E01"/>
    <w:pPr>
      <w:shd w:val="clear" w:color="auto" w:fill="FFFFDD"/>
      <w:spacing w:before="100" w:beforeAutospacing="1" w:after="96"/>
    </w:pPr>
    <w:rPr>
      <w:i/>
      <w:iCs/>
    </w:rPr>
  </w:style>
  <w:style w:type="paragraph" w:customStyle="1" w:styleId="grave">
    <w:name w:val="grave"/>
    <w:basedOn w:val="a3"/>
    <w:rsid w:val="00590E01"/>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590E01"/>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590E01"/>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590E01"/>
    <w:pPr>
      <w:spacing w:before="100" w:beforeAutospacing="1" w:after="100" w:afterAutospacing="1"/>
      <w:ind w:left="360" w:right="360"/>
    </w:pPr>
  </w:style>
  <w:style w:type="paragraph" w:customStyle="1" w:styleId="bandeau-portail-icone">
    <w:name w:val="bandeau-portail-icone"/>
    <w:basedOn w:val="a3"/>
    <w:rsid w:val="00590E01"/>
    <w:pPr>
      <w:spacing w:before="100" w:beforeAutospacing="1" w:after="100" w:afterAutospacing="1"/>
      <w:ind w:right="120"/>
    </w:pPr>
  </w:style>
  <w:style w:type="paragraph" w:customStyle="1" w:styleId="bandeau-portail-texte">
    <w:name w:val="bandeau-portail-texte"/>
    <w:basedOn w:val="a3"/>
    <w:rsid w:val="00590E01"/>
    <w:pPr>
      <w:spacing w:before="100" w:beforeAutospacing="1" w:after="100" w:afterAutospacing="1"/>
    </w:pPr>
    <w:rPr>
      <w:b/>
      <w:bCs/>
    </w:rPr>
  </w:style>
  <w:style w:type="paragraph" w:customStyle="1" w:styleId="exemple">
    <w:name w:val="exemple"/>
    <w:basedOn w:val="a3"/>
    <w:rsid w:val="00590E01"/>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590E01"/>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590E01"/>
    <w:pPr>
      <w:shd w:val="clear" w:color="auto" w:fill="A0A0FF"/>
    </w:pPr>
  </w:style>
  <w:style w:type="paragraph" w:customStyle="1" w:styleId="avancetexte">
    <w:name w:val="avance_texte"/>
    <w:basedOn w:val="a3"/>
    <w:rsid w:val="00590E01"/>
    <w:pPr>
      <w:spacing w:line="240" w:lineRule="atLeast"/>
      <w:jc w:val="center"/>
    </w:pPr>
    <w:rPr>
      <w:sz w:val="21"/>
      <w:szCs w:val="21"/>
    </w:rPr>
  </w:style>
  <w:style w:type="paragraph" w:customStyle="1" w:styleId="mw-lag-warn-normal">
    <w:name w:val="mw-lag-warn-normal"/>
    <w:basedOn w:val="a3"/>
    <w:rsid w:val="00590E01"/>
    <w:pPr>
      <w:spacing w:before="100" w:beforeAutospacing="1" w:after="100" w:afterAutospacing="1"/>
    </w:pPr>
    <w:rPr>
      <w:vanish/>
    </w:rPr>
  </w:style>
  <w:style w:type="paragraph" w:customStyle="1" w:styleId="mw-alerte">
    <w:name w:val="mw-alerte"/>
    <w:basedOn w:val="a3"/>
    <w:rsid w:val="00590E01"/>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590E01"/>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590E01"/>
    <w:pPr>
      <w:spacing w:before="100" w:beforeAutospacing="1" w:after="100" w:afterAutospacing="1"/>
    </w:pPr>
    <w:rPr>
      <w:sz w:val="22"/>
      <w:szCs w:val="22"/>
    </w:rPr>
  </w:style>
  <w:style w:type="paragraph" w:customStyle="1" w:styleId="navtoggle">
    <w:name w:val="navtoggle"/>
    <w:basedOn w:val="a3"/>
    <w:rsid w:val="00590E01"/>
    <w:pPr>
      <w:spacing w:before="100" w:beforeAutospacing="1" w:after="100" w:afterAutospacing="1"/>
    </w:pPr>
    <w:rPr>
      <w:sz w:val="22"/>
      <w:szCs w:val="22"/>
    </w:rPr>
  </w:style>
  <w:style w:type="paragraph" w:customStyle="1" w:styleId="alternance">
    <w:name w:val="alternance"/>
    <w:basedOn w:val="a3"/>
    <w:rsid w:val="00590E01"/>
    <w:pPr>
      <w:spacing w:before="100" w:beforeAutospacing="1" w:after="100" w:afterAutospacing="1"/>
    </w:pPr>
  </w:style>
  <w:style w:type="paragraph" w:customStyle="1" w:styleId="alternance2">
    <w:name w:val="alternance2"/>
    <w:basedOn w:val="a3"/>
    <w:rsid w:val="00590E01"/>
    <w:pPr>
      <w:spacing w:before="100" w:beforeAutospacing="1" w:after="100" w:afterAutospacing="1"/>
    </w:pPr>
  </w:style>
  <w:style w:type="paragraph" w:customStyle="1" w:styleId="infobox">
    <w:name w:val="infobox"/>
    <w:basedOn w:val="a3"/>
    <w:rsid w:val="00590E01"/>
    <w:pPr>
      <w:shd w:val="clear" w:color="auto" w:fill="EEEEEE"/>
      <w:spacing w:after="120"/>
      <w:ind w:left="240"/>
    </w:pPr>
    <w:rPr>
      <w:color w:val="000000"/>
      <w:sz w:val="23"/>
      <w:szCs w:val="23"/>
    </w:rPr>
  </w:style>
  <w:style w:type="paragraph" w:customStyle="1" w:styleId="globegris">
    <w:name w:val="globegris"/>
    <w:basedOn w:val="a3"/>
    <w:rsid w:val="00590E01"/>
    <w:pPr>
      <w:spacing w:before="100" w:beforeAutospacing="1" w:after="100" w:afterAutospacing="1"/>
    </w:pPr>
  </w:style>
  <w:style w:type="paragraph" w:customStyle="1" w:styleId="assistant">
    <w:name w:val="assistant"/>
    <w:basedOn w:val="a3"/>
    <w:rsid w:val="00590E01"/>
    <w:pPr>
      <w:spacing w:before="100" w:beforeAutospacing="1" w:after="100" w:afterAutospacing="1"/>
    </w:pPr>
  </w:style>
  <w:style w:type="paragraph" w:customStyle="1" w:styleId="headergris">
    <w:name w:val="headergris"/>
    <w:basedOn w:val="a3"/>
    <w:rsid w:val="00590E01"/>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590E01"/>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590E01"/>
    <w:pPr>
      <w:spacing w:before="100" w:beforeAutospacing="1" w:after="100" w:afterAutospacing="1"/>
      <w:ind w:right="120"/>
      <w:jc w:val="right"/>
    </w:pPr>
    <w:rPr>
      <w:sz w:val="15"/>
      <w:szCs w:val="15"/>
    </w:rPr>
  </w:style>
  <w:style w:type="paragraph" w:customStyle="1" w:styleId="geo-default">
    <w:name w:val="geo-default"/>
    <w:basedOn w:val="a3"/>
    <w:rsid w:val="00590E01"/>
    <w:pPr>
      <w:spacing w:before="100" w:beforeAutospacing="1" w:after="100" w:afterAutospacing="1"/>
    </w:pPr>
  </w:style>
  <w:style w:type="paragraph" w:customStyle="1" w:styleId="geo-nondefault">
    <w:name w:val="geo-nondefault"/>
    <w:basedOn w:val="a3"/>
    <w:rsid w:val="00590E01"/>
    <w:pPr>
      <w:spacing w:before="100" w:beforeAutospacing="1" w:after="100" w:afterAutospacing="1"/>
    </w:pPr>
    <w:rPr>
      <w:vanish/>
    </w:rPr>
  </w:style>
  <w:style w:type="paragraph" w:customStyle="1" w:styleId="geo-dms">
    <w:name w:val="geo-dms"/>
    <w:basedOn w:val="a3"/>
    <w:rsid w:val="00590E01"/>
    <w:pPr>
      <w:spacing w:before="100" w:beforeAutospacing="1" w:after="100" w:afterAutospacing="1"/>
    </w:pPr>
  </w:style>
  <w:style w:type="paragraph" w:customStyle="1" w:styleId="geo-dec">
    <w:name w:val="geo-dec"/>
    <w:basedOn w:val="a3"/>
    <w:rsid w:val="00590E01"/>
    <w:pPr>
      <w:spacing w:before="100" w:beforeAutospacing="1" w:after="100" w:afterAutospacing="1"/>
    </w:pPr>
  </w:style>
  <w:style w:type="paragraph" w:customStyle="1" w:styleId="geo-multi-punct">
    <w:name w:val="geo-multi-punct"/>
    <w:basedOn w:val="a3"/>
    <w:rsid w:val="00590E01"/>
    <w:pPr>
      <w:spacing w:before="100" w:beforeAutospacing="1" w:after="100" w:afterAutospacing="1"/>
    </w:pPr>
    <w:rPr>
      <w:vanish/>
    </w:rPr>
  </w:style>
  <w:style w:type="paragraph" w:customStyle="1" w:styleId="infoboxv2">
    <w:name w:val="infobox_v2"/>
    <w:basedOn w:val="a3"/>
    <w:rsid w:val="00590E01"/>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590E01"/>
    <w:pPr>
      <w:spacing w:before="100" w:beforeAutospacing="1" w:after="100" w:afterAutospacing="1"/>
    </w:pPr>
  </w:style>
  <w:style w:type="paragraph" w:customStyle="1" w:styleId="degrade">
    <w:name w:val="degrade"/>
    <w:basedOn w:val="a3"/>
    <w:rsid w:val="00590E01"/>
    <w:pPr>
      <w:spacing w:before="100" w:beforeAutospacing="1" w:after="100" w:afterAutospacing="1"/>
    </w:pPr>
  </w:style>
  <w:style w:type="paragraph" w:customStyle="1" w:styleId="degraderev">
    <w:name w:val="degrade_rev"/>
    <w:basedOn w:val="a3"/>
    <w:rsid w:val="00590E01"/>
    <w:pPr>
      <w:spacing w:before="100" w:beforeAutospacing="1" w:after="100" w:afterAutospacing="1"/>
    </w:pPr>
  </w:style>
  <w:style w:type="paragraph" w:customStyle="1" w:styleId="ombre">
    <w:name w:val="ombre"/>
    <w:basedOn w:val="a3"/>
    <w:rsid w:val="00590E01"/>
    <w:pPr>
      <w:spacing w:before="100" w:beforeAutospacing="1" w:after="100" w:afterAutospacing="1"/>
    </w:pPr>
  </w:style>
  <w:style w:type="paragraph" w:customStyle="1" w:styleId="ombrepale">
    <w:name w:val="ombre_pale"/>
    <w:basedOn w:val="a3"/>
    <w:rsid w:val="00590E01"/>
    <w:pPr>
      <w:spacing w:before="100" w:beforeAutospacing="1" w:after="100" w:afterAutospacing="1"/>
    </w:pPr>
  </w:style>
  <w:style w:type="paragraph" w:customStyle="1" w:styleId="ombrebl">
    <w:name w:val="ombre_bl"/>
    <w:basedOn w:val="a3"/>
    <w:rsid w:val="00590E01"/>
    <w:pPr>
      <w:spacing w:before="100" w:beforeAutospacing="1" w:after="100" w:afterAutospacing="1"/>
    </w:pPr>
  </w:style>
  <w:style w:type="paragraph" w:customStyle="1" w:styleId="ombreblpale">
    <w:name w:val="ombre_blpale"/>
    <w:basedOn w:val="a3"/>
    <w:rsid w:val="00590E01"/>
    <w:pPr>
      <w:spacing w:before="100" w:beforeAutospacing="1" w:after="100" w:afterAutospacing="1"/>
    </w:pPr>
  </w:style>
  <w:style w:type="paragraph" w:customStyle="1" w:styleId="ombrerg">
    <w:name w:val="ombre_rg"/>
    <w:basedOn w:val="a3"/>
    <w:rsid w:val="00590E01"/>
    <w:pPr>
      <w:spacing w:before="100" w:beforeAutospacing="1" w:after="100" w:afterAutospacing="1"/>
    </w:pPr>
  </w:style>
  <w:style w:type="paragraph" w:customStyle="1" w:styleId="ombrergpale">
    <w:name w:val="ombre_rgpale"/>
    <w:basedOn w:val="a3"/>
    <w:rsid w:val="00590E01"/>
    <w:pPr>
      <w:spacing w:before="100" w:beforeAutospacing="1" w:after="100" w:afterAutospacing="1"/>
    </w:pPr>
  </w:style>
  <w:style w:type="paragraph" w:customStyle="1" w:styleId="hidden">
    <w:name w:val="hidden"/>
    <w:basedOn w:val="a3"/>
    <w:rsid w:val="00590E01"/>
    <w:pPr>
      <w:spacing w:before="100" w:beforeAutospacing="1" w:after="100" w:afterAutospacing="1"/>
    </w:pPr>
  </w:style>
  <w:style w:type="paragraph" w:customStyle="1" w:styleId="cinema-bandeau">
    <w:name w:val="cinema-bandeau"/>
    <w:basedOn w:val="a3"/>
    <w:rsid w:val="00590E01"/>
    <w:pPr>
      <w:spacing w:before="100" w:beforeAutospacing="1" w:after="100" w:afterAutospacing="1"/>
    </w:pPr>
  </w:style>
  <w:style w:type="paragraph" w:customStyle="1" w:styleId="mw-textarea-protected">
    <w:name w:val="mw-textarea-protected"/>
    <w:basedOn w:val="a3"/>
    <w:rsid w:val="00590E01"/>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590E01"/>
    <w:pPr>
      <w:spacing w:before="100" w:beforeAutospacing="1" w:after="100" w:afterAutospacing="1"/>
    </w:pPr>
  </w:style>
  <w:style w:type="paragraph" w:customStyle="1" w:styleId="wikimagtitre">
    <w:name w:val="wikimag_titre"/>
    <w:basedOn w:val="a3"/>
    <w:rsid w:val="00590E01"/>
    <w:pPr>
      <w:spacing w:before="100" w:beforeAutospacing="1" w:after="100" w:afterAutospacing="1"/>
    </w:pPr>
  </w:style>
  <w:style w:type="paragraph" w:customStyle="1" w:styleId="ui-button-large">
    <w:name w:val="ui-button-large"/>
    <w:basedOn w:val="a3"/>
    <w:rsid w:val="00590E01"/>
    <w:pPr>
      <w:spacing w:before="100" w:beforeAutospacing="1" w:after="100" w:afterAutospacing="1"/>
    </w:pPr>
  </w:style>
  <w:style w:type="paragraph" w:customStyle="1" w:styleId="fr-collapsible-content">
    <w:name w:val="fr-collapsible-content"/>
    <w:basedOn w:val="a3"/>
    <w:rsid w:val="00590E01"/>
    <w:pPr>
      <w:spacing w:before="100" w:beforeAutospacing="1" w:after="100" w:afterAutospacing="1"/>
    </w:pPr>
  </w:style>
  <w:style w:type="paragraph" w:customStyle="1" w:styleId="navboxnewtitle">
    <w:name w:val="navboxnew_title"/>
    <w:basedOn w:val="a3"/>
    <w:rsid w:val="00590E01"/>
    <w:pPr>
      <w:spacing w:before="100" w:beforeAutospacing="1" w:after="100" w:afterAutospacing="1"/>
    </w:pPr>
  </w:style>
  <w:style w:type="paragraph" w:customStyle="1" w:styleId="navboxnewtitlesub">
    <w:name w:val="navboxnew_titlesub"/>
    <w:basedOn w:val="a3"/>
    <w:rsid w:val="00590E01"/>
    <w:pPr>
      <w:spacing w:before="100" w:beforeAutospacing="1" w:after="100" w:afterAutospacing="1"/>
    </w:pPr>
  </w:style>
  <w:style w:type="paragraph" w:customStyle="1" w:styleId="navboxnewcell">
    <w:name w:val="navboxnew_cell"/>
    <w:basedOn w:val="a3"/>
    <w:rsid w:val="00590E01"/>
    <w:pPr>
      <w:spacing w:before="100" w:beforeAutospacing="1" w:after="100" w:afterAutospacing="1"/>
    </w:pPr>
  </w:style>
  <w:style w:type="paragraph" w:customStyle="1" w:styleId="navboxnewth">
    <w:name w:val="navboxnew_th"/>
    <w:basedOn w:val="a3"/>
    <w:rsid w:val="00590E01"/>
    <w:pPr>
      <w:spacing w:before="100" w:beforeAutospacing="1" w:after="100" w:afterAutospacing="1"/>
    </w:pPr>
  </w:style>
  <w:style w:type="paragraph" w:customStyle="1" w:styleId="impair">
    <w:name w:val="impair"/>
    <w:basedOn w:val="a3"/>
    <w:rsid w:val="00590E01"/>
    <w:pPr>
      <w:spacing w:before="100" w:beforeAutospacing="1" w:after="100" w:afterAutospacing="1"/>
    </w:pPr>
  </w:style>
  <w:style w:type="paragraph" w:customStyle="1" w:styleId="pair">
    <w:name w:val="pair"/>
    <w:basedOn w:val="a3"/>
    <w:rsid w:val="00590E01"/>
    <w:pPr>
      <w:spacing w:before="100" w:beforeAutospacing="1" w:after="100" w:afterAutospacing="1"/>
    </w:pPr>
  </w:style>
  <w:style w:type="paragraph" w:customStyle="1" w:styleId="navboxnewbanner">
    <w:name w:val="navboxnew_banner"/>
    <w:basedOn w:val="a3"/>
    <w:rsid w:val="00590E01"/>
    <w:pPr>
      <w:spacing w:before="100" w:beforeAutospacing="1" w:after="100" w:afterAutospacing="1"/>
    </w:pPr>
  </w:style>
  <w:style w:type="paragraph" w:customStyle="1" w:styleId="navboxnewimage">
    <w:name w:val="navboxnew_image"/>
    <w:basedOn w:val="a3"/>
    <w:rsid w:val="00590E01"/>
    <w:pPr>
      <w:spacing w:before="100" w:beforeAutospacing="1" w:after="100" w:afterAutospacing="1"/>
    </w:pPr>
  </w:style>
  <w:style w:type="paragraph" w:customStyle="1" w:styleId="navboxnewrow">
    <w:name w:val="navboxnew_row"/>
    <w:basedOn w:val="a3"/>
    <w:rsid w:val="00590E01"/>
    <w:pPr>
      <w:spacing w:before="100" w:beforeAutospacing="1" w:after="100" w:afterAutospacing="1"/>
    </w:pPr>
  </w:style>
  <w:style w:type="paragraph" w:customStyle="1" w:styleId="navboxnewie">
    <w:name w:val="navboxnew_ie"/>
    <w:basedOn w:val="a3"/>
    <w:rsid w:val="00590E01"/>
    <w:pPr>
      <w:spacing w:before="100" w:beforeAutospacing="1" w:after="100" w:afterAutospacing="1"/>
    </w:pPr>
  </w:style>
  <w:style w:type="paragraph" w:customStyle="1" w:styleId="navboxnewinline">
    <w:name w:val="navboxnew_inline"/>
    <w:basedOn w:val="a3"/>
    <w:rsid w:val="00590E01"/>
    <w:pPr>
      <w:spacing w:before="100" w:beforeAutospacing="1" w:after="100" w:afterAutospacing="1"/>
    </w:pPr>
  </w:style>
  <w:style w:type="paragraph" w:customStyle="1" w:styleId="ui-button-text">
    <w:name w:val="ui-button-text"/>
    <w:basedOn w:val="a3"/>
    <w:rsid w:val="00590E01"/>
    <w:pPr>
      <w:spacing w:before="100" w:beforeAutospacing="1" w:after="100" w:afterAutospacing="1"/>
    </w:pPr>
  </w:style>
  <w:style w:type="paragraph" w:customStyle="1" w:styleId="ui-dialog-titlebar">
    <w:name w:val="ui-dialog-titlebar"/>
    <w:basedOn w:val="a3"/>
    <w:rsid w:val="00590E01"/>
    <w:pPr>
      <w:spacing w:before="100" w:beforeAutospacing="1" w:after="100" w:afterAutospacing="1"/>
    </w:pPr>
  </w:style>
  <w:style w:type="paragraph" w:customStyle="1" w:styleId="ui-dialog-title">
    <w:name w:val="ui-dialog-title"/>
    <w:basedOn w:val="a3"/>
    <w:rsid w:val="00590E01"/>
    <w:pPr>
      <w:spacing w:before="100" w:beforeAutospacing="1" w:after="100" w:afterAutospacing="1"/>
    </w:pPr>
  </w:style>
  <w:style w:type="paragraph" w:customStyle="1" w:styleId="ui-dialog-titlebar-close">
    <w:name w:val="ui-dialog-titlebar-close"/>
    <w:basedOn w:val="a3"/>
    <w:rsid w:val="00590E01"/>
    <w:pPr>
      <w:spacing w:before="100" w:beforeAutospacing="1" w:after="100" w:afterAutospacing="1"/>
    </w:pPr>
  </w:style>
  <w:style w:type="paragraph" w:customStyle="1" w:styleId="ui-dialog-content">
    <w:name w:val="ui-dialog-content"/>
    <w:basedOn w:val="a3"/>
    <w:rsid w:val="00590E01"/>
    <w:pPr>
      <w:spacing w:before="100" w:beforeAutospacing="1" w:after="100" w:afterAutospacing="1"/>
    </w:pPr>
  </w:style>
  <w:style w:type="paragraph" w:customStyle="1" w:styleId="ui-dialog-buttonpane">
    <w:name w:val="ui-dialog-buttonpane"/>
    <w:basedOn w:val="a3"/>
    <w:rsid w:val="00590E01"/>
    <w:pPr>
      <w:spacing w:before="100" w:beforeAutospacing="1" w:after="100" w:afterAutospacing="1"/>
    </w:pPr>
  </w:style>
  <w:style w:type="paragraph" w:customStyle="1" w:styleId="fr-collapsible-toggle-keyboard">
    <w:name w:val="fr-collapsible-toggle-keyboard"/>
    <w:basedOn w:val="a3"/>
    <w:rsid w:val="00590E01"/>
    <w:pPr>
      <w:spacing w:before="100" w:beforeAutospacing="1" w:after="100" w:afterAutospacing="1"/>
    </w:pPr>
  </w:style>
  <w:style w:type="paragraph" w:customStyle="1" w:styleId="navboxnewlast">
    <w:name w:val="navboxnew_last"/>
    <w:basedOn w:val="a3"/>
    <w:rsid w:val="00590E01"/>
    <w:pPr>
      <w:spacing w:before="100" w:beforeAutospacing="1" w:after="100" w:afterAutospacing="1"/>
    </w:pPr>
  </w:style>
  <w:style w:type="paragraph" w:customStyle="1" w:styleId="special-label">
    <w:name w:val="special-label"/>
    <w:basedOn w:val="a3"/>
    <w:rsid w:val="00590E01"/>
    <w:pPr>
      <w:spacing w:before="100" w:beforeAutospacing="1" w:after="100" w:afterAutospacing="1"/>
    </w:pPr>
  </w:style>
  <w:style w:type="paragraph" w:customStyle="1" w:styleId="special-query">
    <w:name w:val="special-query"/>
    <w:basedOn w:val="a3"/>
    <w:rsid w:val="00590E01"/>
    <w:pPr>
      <w:spacing w:before="100" w:beforeAutospacing="1" w:after="100" w:afterAutospacing="1"/>
    </w:pPr>
  </w:style>
  <w:style w:type="paragraph" w:customStyle="1" w:styleId="special-hover">
    <w:name w:val="special-hover"/>
    <w:basedOn w:val="a3"/>
    <w:rsid w:val="00590E01"/>
    <w:pPr>
      <w:spacing w:before="100" w:beforeAutospacing="1" w:after="100" w:afterAutospacing="1"/>
    </w:pPr>
  </w:style>
  <w:style w:type="paragraph" w:customStyle="1" w:styleId="mw-specialpage-summary">
    <w:name w:val="mw-specialpage-summary"/>
    <w:basedOn w:val="a3"/>
    <w:rsid w:val="00590E01"/>
    <w:pPr>
      <w:spacing w:before="100" w:beforeAutospacing="1" w:after="100" w:afterAutospacing="1"/>
    </w:pPr>
  </w:style>
  <w:style w:type="paragraph" w:customStyle="1" w:styleId="legendlike">
    <w:name w:val="legendlike"/>
    <w:basedOn w:val="a3"/>
    <w:rsid w:val="00590E01"/>
    <w:pPr>
      <w:spacing w:before="100" w:beforeAutospacing="1" w:after="100" w:afterAutospacing="1"/>
    </w:pPr>
  </w:style>
  <w:style w:type="paragraph" w:customStyle="1" w:styleId="legendtextlike">
    <w:name w:val="legendtextlike"/>
    <w:basedOn w:val="a3"/>
    <w:rsid w:val="00590E01"/>
    <w:pPr>
      <w:spacing w:before="100" w:beforeAutospacing="1" w:after="100" w:afterAutospacing="1"/>
    </w:pPr>
  </w:style>
  <w:style w:type="paragraph" w:customStyle="1" w:styleId="scrollbar">
    <w:name w:val="scrollbar"/>
    <w:basedOn w:val="a3"/>
    <w:rsid w:val="00590E01"/>
    <w:pPr>
      <w:spacing w:before="100" w:beforeAutospacing="1" w:after="100" w:afterAutospacing="1"/>
    </w:pPr>
  </w:style>
  <w:style w:type="paragraph" w:customStyle="1" w:styleId="scrollbarcontainer">
    <w:name w:val="scrollbarcontainer"/>
    <w:basedOn w:val="a3"/>
    <w:rsid w:val="00590E01"/>
    <w:pPr>
      <w:spacing w:before="100" w:beforeAutospacing="1" w:after="100" w:afterAutospacing="1"/>
    </w:pPr>
  </w:style>
  <w:style w:type="paragraph" w:customStyle="1" w:styleId="magnify">
    <w:name w:val="magnify"/>
    <w:basedOn w:val="a3"/>
    <w:rsid w:val="00590E01"/>
    <w:pPr>
      <w:spacing w:before="100" w:beforeAutospacing="1" w:after="100" w:afterAutospacing="1"/>
    </w:pPr>
  </w:style>
  <w:style w:type="paragraph" w:customStyle="1" w:styleId="infoboximage">
    <w:name w:val="infoboximage"/>
    <w:basedOn w:val="a3"/>
    <w:rsid w:val="00590E01"/>
    <w:pPr>
      <w:spacing w:before="100" w:beforeAutospacing="1" w:after="100" w:afterAutospacing="1"/>
    </w:pPr>
  </w:style>
  <w:style w:type="paragraph" w:customStyle="1" w:styleId="infoboxsoustitre">
    <w:name w:val="infoboxsoustitre"/>
    <w:basedOn w:val="a3"/>
    <w:rsid w:val="00590E01"/>
    <w:pPr>
      <w:spacing w:before="100" w:beforeAutospacing="1" w:after="100" w:afterAutospacing="1"/>
    </w:pPr>
  </w:style>
  <w:style w:type="paragraph" w:customStyle="1" w:styleId="latitude">
    <w:name w:val="latitude"/>
    <w:basedOn w:val="a3"/>
    <w:rsid w:val="00590E01"/>
    <w:pPr>
      <w:spacing w:before="100" w:beforeAutospacing="1" w:after="100" w:afterAutospacing="1"/>
    </w:pPr>
  </w:style>
  <w:style w:type="paragraph" w:customStyle="1" w:styleId="entete">
    <w:name w:val="entete"/>
    <w:basedOn w:val="a3"/>
    <w:rsid w:val="00590E01"/>
    <w:pPr>
      <w:spacing w:before="100" w:beforeAutospacing="1" w:after="100" w:afterAutospacing="1"/>
    </w:pPr>
  </w:style>
  <w:style w:type="paragraph" w:customStyle="1" w:styleId="media">
    <w:name w:val="media"/>
    <w:basedOn w:val="a3"/>
    <w:rsid w:val="00590E01"/>
    <w:pPr>
      <w:spacing w:before="100" w:beforeAutospacing="1" w:after="100" w:afterAutospacing="1"/>
    </w:pPr>
  </w:style>
  <w:style w:type="paragraph" w:customStyle="1" w:styleId="thumbimage">
    <w:name w:val="thumbimage"/>
    <w:basedOn w:val="a3"/>
    <w:rsid w:val="00590E01"/>
    <w:pPr>
      <w:spacing w:before="100" w:beforeAutospacing="1" w:after="100" w:afterAutospacing="1"/>
    </w:pPr>
  </w:style>
  <w:style w:type="paragraph" w:customStyle="1" w:styleId="thumbinner">
    <w:name w:val="thumbinner"/>
    <w:basedOn w:val="a3"/>
    <w:rsid w:val="00590E01"/>
    <w:pPr>
      <w:spacing w:before="100" w:beforeAutospacing="1" w:after="100" w:afterAutospacing="1"/>
    </w:pPr>
  </w:style>
  <w:style w:type="paragraph" w:customStyle="1" w:styleId="thumb">
    <w:name w:val="thumb"/>
    <w:basedOn w:val="a3"/>
    <w:rsid w:val="00590E01"/>
    <w:pPr>
      <w:spacing w:before="100" w:beforeAutospacing="1" w:after="100" w:afterAutospacing="1"/>
    </w:pPr>
  </w:style>
  <w:style w:type="paragraph" w:customStyle="1" w:styleId="thumbcaption">
    <w:name w:val="thumbcaption"/>
    <w:basedOn w:val="a3"/>
    <w:rsid w:val="00590E01"/>
    <w:pPr>
      <w:spacing w:before="100" w:beforeAutospacing="1" w:after="100" w:afterAutospacing="1"/>
    </w:pPr>
  </w:style>
  <w:style w:type="paragraph" w:customStyle="1" w:styleId="legend">
    <w:name w:val="legend"/>
    <w:basedOn w:val="a3"/>
    <w:rsid w:val="00590E01"/>
    <w:pPr>
      <w:spacing w:before="100" w:beforeAutospacing="1" w:after="100" w:afterAutospacing="1"/>
    </w:pPr>
  </w:style>
  <w:style w:type="paragraph" w:customStyle="1" w:styleId="image2">
    <w:name w:val="image2"/>
    <w:basedOn w:val="a3"/>
    <w:rsid w:val="00590E01"/>
    <w:pPr>
      <w:spacing w:before="100" w:beforeAutospacing="1" w:after="100" w:afterAutospacing="1"/>
    </w:pPr>
  </w:style>
  <w:style w:type="paragraph" w:customStyle="1" w:styleId="hr">
    <w:name w:val="hr"/>
    <w:basedOn w:val="a3"/>
    <w:rsid w:val="00590E01"/>
    <w:pPr>
      <w:spacing w:before="100" w:beforeAutospacing="1" w:after="100" w:afterAutospacing="1"/>
    </w:pPr>
  </w:style>
  <w:style w:type="paragraph" w:customStyle="1" w:styleId="navbar">
    <w:name w:val="navbar"/>
    <w:basedOn w:val="a3"/>
    <w:rsid w:val="00590E01"/>
    <w:pPr>
      <w:spacing w:before="100" w:beforeAutospacing="1" w:after="100" w:afterAutospacing="1"/>
    </w:pPr>
  </w:style>
  <w:style w:type="paragraph" w:customStyle="1" w:styleId="prevbloc">
    <w:name w:val="prev_bloc"/>
    <w:basedOn w:val="a3"/>
    <w:rsid w:val="00590E01"/>
    <w:pPr>
      <w:spacing w:before="100" w:beforeAutospacing="1" w:after="100" w:afterAutospacing="1"/>
    </w:pPr>
  </w:style>
  <w:style w:type="paragraph" w:customStyle="1" w:styleId="nextbloc">
    <w:name w:val="next_bloc"/>
    <w:basedOn w:val="a3"/>
    <w:rsid w:val="00590E01"/>
    <w:pPr>
      <w:spacing w:before="100" w:beforeAutospacing="1" w:after="100" w:afterAutospacing="1"/>
    </w:pPr>
  </w:style>
  <w:style w:type="paragraph" w:customStyle="1" w:styleId="imgtoogle">
    <w:name w:val="img_toogle"/>
    <w:basedOn w:val="a3"/>
    <w:rsid w:val="00590E01"/>
    <w:pPr>
      <w:spacing w:before="100" w:beforeAutospacing="1" w:after="100" w:afterAutospacing="1"/>
    </w:pPr>
  </w:style>
  <w:style w:type="paragraph" w:customStyle="1" w:styleId="atoogle">
    <w:name w:val="a_toogle"/>
    <w:basedOn w:val="a3"/>
    <w:rsid w:val="00590E01"/>
    <w:pPr>
      <w:spacing w:before="100" w:beforeAutospacing="1" w:after="100" w:afterAutospacing="1"/>
    </w:pPr>
  </w:style>
  <w:style w:type="paragraph" w:customStyle="1" w:styleId="geopoint">
    <w:name w:val="geopoint"/>
    <w:basedOn w:val="a3"/>
    <w:rsid w:val="00590E01"/>
    <w:pPr>
      <w:spacing w:before="100" w:beforeAutospacing="1" w:after="100" w:afterAutospacing="1"/>
    </w:pPr>
  </w:style>
  <w:style w:type="paragraph" w:customStyle="1" w:styleId="titre">
    <w:name w:val="titre"/>
    <w:basedOn w:val="a3"/>
    <w:rsid w:val="00590E01"/>
    <w:pPr>
      <w:spacing w:before="100" w:beforeAutospacing="1" w:after="100" w:afterAutospacing="1"/>
    </w:pPr>
  </w:style>
  <w:style w:type="paragraph" w:customStyle="1" w:styleId="ui-icon-closethick">
    <w:name w:val="ui-icon-closethick"/>
    <w:basedOn w:val="a3"/>
    <w:rsid w:val="00590E01"/>
    <w:pPr>
      <w:spacing w:before="100" w:beforeAutospacing="1" w:after="100" w:afterAutospacing="1"/>
    </w:pPr>
  </w:style>
  <w:style w:type="paragraph" w:customStyle="1" w:styleId="taxoboxclassification">
    <w:name w:val="taxobox_classification"/>
    <w:basedOn w:val="a3"/>
    <w:rsid w:val="00590E01"/>
    <w:pPr>
      <w:spacing w:before="100" w:beforeAutospacing="1" w:after="100" w:afterAutospacing="1"/>
    </w:pPr>
  </w:style>
  <w:style w:type="paragraph" w:customStyle="1" w:styleId="rnormal">
    <w:name w:val="rnormal"/>
    <w:basedOn w:val="a3"/>
    <w:rsid w:val="00590E01"/>
    <w:pPr>
      <w:spacing w:before="100" w:beforeAutospacing="1" w:after="100" w:afterAutospacing="1"/>
    </w:pPr>
  </w:style>
  <w:style w:type="paragraph" w:customStyle="1" w:styleId="alert-text">
    <w:name w:val="alert-text"/>
    <w:basedOn w:val="a3"/>
    <w:rsid w:val="00590E01"/>
    <w:pPr>
      <w:spacing w:before="100" w:beforeAutospacing="1" w:after="100" w:afterAutospacing="1"/>
    </w:pPr>
    <w:rPr>
      <w:color w:val="000000"/>
    </w:rPr>
  </w:style>
  <w:style w:type="paragraph" w:customStyle="1" w:styleId="regardsactu">
    <w:name w:val="regards_actu"/>
    <w:basedOn w:val="a3"/>
    <w:rsid w:val="00590E01"/>
    <w:pPr>
      <w:spacing w:before="100" w:beforeAutospacing="1" w:after="100" w:afterAutospacing="1"/>
    </w:pPr>
  </w:style>
  <w:style w:type="paragraph" w:customStyle="1" w:styleId="mw-geshi">
    <w:name w:val="mw-geshi"/>
    <w:basedOn w:val="a3"/>
    <w:rsid w:val="00590E01"/>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590E01"/>
    <w:pPr>
      <w:spacing w:before="100" w:beforeAutospacing="1" w:after="100" w:afterAutospacing="1"/>
    </w:pPr>
    <w:rPr>
      <w:sz w:val="22"/>
      <w:szCs w:val="22"/>
    </w:rPr>
  </w:style>
  <w:style w:type="paragraph" w:customStyle="1" w:styleId="fr-collapsible-toggle1">
    <w:name w:val="fr-collapsible-toggle1"/>
    <w:basedOn w:val="a3"/>
    <w:rsid w:val="00590E01"/>
    <w:pPr>
      <w:spacing w:before="100" w:beforeAutospacing="1" w:after="100" w:afterAutospacing="1"/>
    </w:pPr>
    <w:rPr>
      <w:sz w:val="22"/>
      <w:szCs w:val="22"/>
    </w:rPr>
  </w:style>
  <w:style w:type="paragraph" w:customStyle="1" w:styleId="fr-collapsible-toggle2">
    <w:name w:val="fr-collapsible-toggle2"/>
    <w:basedOn w:val="a3"/>
    <w:rsid w:val="00590E01"/>
    <w:pPr>
      <w:spacing w:before="100" w:beforeAutospacing="1" w:after="100" w:afterAutospacing="1"/>
    </w:pPr>
    <w:rPr>
      <w:sz w:val="22"/>
      <w:szCs w:val="22"/>
    </w:rPr>
  </w:style>
  <w:style w:type="paragraph" w:customStyle="1" w:styleId="fr-collapsible-toggle3">
    <w:name w:val="fr-collapsible-toggle3"/>
    <w:basedOn w:val="a3"/>
    <w:rsid w:val="00590E01"/>
    <w:pPr>
      <w:spacing w:before="100" w:beforeAutospacing="1" w:after="100" w:afterAutospacing="1"/>
    </w:pPr>
    <w:rPr>
      <w:sz w:val="22"/>
      <w:szCs w:val="22"/>
    </w:rPr>
  </w:style>
  <w:style w:type="paragraph" w:customStyle="1" w:styleId="navboxnewtitle1">
    <w:name w:val="navboxnew_title1"/>
    <w:basedOn w:val="a3"/>
    <w:rsid w:val="00590E01"/>
    <w:pPr>
      <w:shd w:val="clear" w:color="auto" w:fill="CCCCFF"/>
      <w:spacing w:after="30"/>
      <w:jc w:val="center"/>
    </w:pPr>
    <w:rPr>
      <w:b/>
      <w:bCs/>
    </w:rPr>
  </w:style>
  <w:style w:type="paragraph" w:customStyle="1" w:styleId="navboxnewtitlesub1">
    <w:name w:val="navboxnew_titlesub1"/>
    <w:basedOn w:val="a3"/>
    <w:rsid w:val="00590E01"/>
    <w:pPr>
      <w:spacing w:before="100" w:beforeAutospacing="1" w:after="100" w:afterAutospacing="1"/>
    </w:pPr>
    <w:rPr>
      <w:sz w:val="19"/>
      <w:szCs w:val="19"/>
    </w:rPr>
  </w:style>
  <w:style w:type="paragraph" w:customStyle="1" w:styleId="fr-collapsible-content2">
    <w:name w:val="fr-collapsible-content2"/>
    <w:basedOn w:val="a3"/>
    <w:rsid w:val="00590E01"/>
    <w:pPr>
      <w:spacing w:before="100" w:beforeAutospacing="1" w:after="100" w:afterAutospacing="1"/>
    </w:pPr>
    <w:rPr>
      <w:sz w:val="22"/>
      <w:szCs w:val="22"/>
    </w:rPr>
  </w:style>
  <w:style w:type="paragraph" w:customStyle="1" w:styleId="navboxnewcell1">
    <w:name w:val="navboxnew_cell1"/>
    <w:basedOn w:val="a3"/>
    <w:rsid w:val="00590E01"/>
    <w:pPr>
      <w:spacing w:before="100" w:beforeAutospacing="1" w:after="100" w:afterAutospacing="1"/>
      <w:jc w:val="center"/>
    </w:pPr>
  </w:style>
  <w:style w:type="paragraph" w:customStyle="1" w:styleId="navboxnewth1">
    <w:name w:val="navboxnew_th1"/>
    <w:basedOn w:val="a3"/>
    <w:rsid w:val="00590E01"/>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590E01"/>
    <w:pPr>
      <w:spacing w:before="100" w:beforeAutospacing="1" w:after="100" w:afterAutospacing="1"/>
    </w:pPr>
  </w:style>
  <w:style w:type="paragraph" w:customStyle="1" w:styleId="impair1">
    <w:name w:val="impair1"/>
    <w:basedOn w:val="a3"/>
    <w:rsid w:val="00590E01"/>
    <w:pPr>
      <w:shd w:val="clear" w:color="auto" w:fill="EEEEFF"/>
      <w:spacing w:before="100" w:beforeAutospacing="1" w:after="100" w:afterAutospacing="1"/>
    </w:pPr>
  </w:style>
  <w:style w:type="paragraph" w:customStyle="1" w:styleId="pair1">
    <w:name w:val="pair1"/>
    <w:basedOn w:val="a3"/>
    <w:rsid w:val="00590E01"/>
    <w:pPr>
      <w:shd w:val="clear" w:color="auto" w:fill="F9F9F9"/>
      <w:spacing w:before="100" w:beforeAutospacing="1" w:after="100" w:afterAutospacing="1"/>
    </w:pPr>
  </w:style>
  <w:style w:type="paragraph" w:customStyle="1" w:styleId="navboxnewbanner1">
    <w:name w:val="navboxnew_banner1"/>
    <w:basedOn w:val="a3"/>
    <w:rsid w:val="00590E01"/>
    <w:pPr>
      <w:shd w:val="clear" w:color="auto" w:fill="DDDDFF"/>
      <w:spacing w:after="30"/>
      <w:jc w:val="center"/>
    </w:pPr>
  </w:style>
  <w:style w:type="paragraph" w:customStyle="1" w:styleId="navboxnewimage1">
    <w:name w:val="navboxnew_image1"/>
    <w:basedOn w:val="a3"/>
    <w:rsid w:val="00590E01"/>
    <w:pPr>
      <w:spacing w:before="100" w:beforeAutospacing="1" w:after="100" w:afterAutospacing="1"/>
    </w:pPr>
  </w:style>
  <w:style w:type="paragraph" w:customStyle="1" w:styleId="navboxnewcell2">
    <w:name w:val="navboxnew_cell2"/>
    <w:basedOn w:val="a3"/>
    <w:rsid w:val="00590E01"/>
    <w:pPr>
      <w:spacing w:before="100" w:beforeAutospacing="1" w:after="100" w:afterAutospacing="1"/>
      <w:jc w:val="center"/>
    </w:pPr>
  </w:style>
  <w:style w:type="paragraph" w:customStyle="1" w:styleId="navboxnewie1">
    <w:name w:val="navboxnew_ie1"/>
    <w:basedOn w:val="a3"/>
    <w:rsid w:val="00590E01"/>
    <w:pPr>
      <w:spacing w:before="100" w:beforeAutospacing="1" w:after="100" w:afterAutospacing="1"/>
    </w:pPr>
  </w:style>
  <w:style w:type="paragraph" w:customStyle="1" w:styleId="navboxnewtitle2">
    <w:name w:val="navboxnew_title2"/>
    <w:basedOn w:val="a3"/>
    <w:rsid w:val="00590E01"/>
    <w:pPr>
      <w:shd w:val="clear" w:color="auto" w:fill="99CC99"/>
      <w:spacing w:before="100" w:beforeAutospacing="1" w:after="100" w:afterAutospacing="1"/>
    </w:pPr>
  </w:style>
  <w:style w:type="paragraph" w:customStyle="1" w:styleId="navboxnewbanner2">
    <w:name w:val="navboxnew_banner2"/>
    <w:basedOn w:val="a3"/>
    <w:rsid w:val="00590E01"/>
    <w:pPr>
      <w:shd w:val="clear" w:color="auto" w:fill="99CC99"/>
      <w:spacing w:before="100" w:beforeAutospacing="1" w:after="100" w:afterAutospacing="1"/>
    </w:pPr>
  </w:style>
  <w:style w:type="paragraph" w:customStyle="1" w:styleId="navboxnewth2">
    <w:name w:val="navboxnew_th2"/>
    <w:basedOn w:val="a3"/>
    <w:rsid w:val="00590E01"/>
    <w:pPr>
      <w:shd w:val="clear" w:color="auto" w:fill="B3D9B3"/>
      <w:spacing w:before="100" w:beforeAutospacing="1" w:after="100" w:afterAutospacing="1"/>
    </w:pPr>
  </w:style>
  <w:style w:type="paragraph" w:customStyle="1" w:styleId="navboxnewtitle3">
    <w:name w:val="navboxnew_title3"/>
    <w:basedOn w:val="a3"/>
    <w:rsid w:val="00590E01"/>
    <w:pPr>
      <w:shd w:val="clear" w:color="auto" w:fill="DFEDFF"/>
      <w:spacing w:before="100" w:beforeAutospacing="1" w:after="100" w:afterAutospacing="1"/>
    </w:pPr>
  </w:style>
  <w:style w:type="paragraph" w:customStyle="1" w:styleId="navboxnewbanner3">
    <w:name w:val="navboxnew_banner3"/>
    <w:basedOn w:val="a3"/>
    <w:rsid w:val="00590E01"/>
    <w:pPr>
      <w:shd w:val="clear" w:color="auto" w:fill="DFEDFF"/>
      <w:spacing w:before="100" w:beforeAutospacing="1" w:after="100" w:afterAutospacing="1"/>
    </w:pPr>
  </w:style>
  <w:style w:type="paragraph" w:customStyle="1" w:styleId="navboxnewth3">
    <w:name w:val="navboxnew_th3"/>
    <w:basedOn w:val="a3"/>
    <w:rsid w:val="00590E01"/>
    <w:pPr>
      <w:shd w:val="clear" w:color="auto" w:fill="E7F2FF"/>
      <w:spacing w:before="100" w:beforeAutospacing="1" w:after="100" w:afterAutospacing="1"/>
    </w:pPr>
  </w:style>
  <w:style w:type="paragraph" w:customStyle="1" w:styleId="fr-collapsible-toggle4">
    <w:name w:val="fr-collapsible-toggle4"/>
    <w:basedOn w:val="a3"/>
    <w:rsid w:val="00590E01"/>
    <w:pPr>
      <w:spacing w:before="100" w:beforeAutospacing="1" w:after="100" w:afterAutospacing="1"/>
    </w:pPr>
    <w:rPr>
      <w:sz w:val="22"/>
      <w:szCs w:val="22"/>
    </w:rPr>
  </w:style>
  <w:style w:type="paragraph" w:customStyle="1" w:styleId="navboxnewtitle4">
    <w:name w:val="navboxnew_title4"/>
    <w:basedOn w:val="a3"/>
    <w:rsid w:val="00590E01"/>
    <w:pPr>
      <w:shd w:val="clear" w:color="auto" w:fill="CCCCFF"/>
      <w:spacing w:after="30"/>
      <w:jc w:val="center"/>
    </w:pPr>
    <w:rPr>
      <w:b/>
      <w:bCs/>
    </w:rPr>
  </w:style>
  <w:style w:type="paragraph" w:customStyle="1" w:styleId="navboxnewtitlesub2">
    <w:name w:val="navboxnew_titlesub2"/>
    <w:basedOn w:val="a3"/>
    <w:rsid w:val="00590E01"/>
    <w:pPr>
      <w:spacing w:before="100" w:beforeAutospacing="1" w:after="100" w:afterAutospacing="1"/>
    </w:pPr>
    <w:rPr>
      <w:sz w:val="19"/>
      <w:szCs w:val="19"/>
    </w:rPr>
  </w:style>
  <w:style w:type="paragraph" w:customStyle="1" w:styleId="fr-collapsible-content3">
    <w:name w:val="fr-collapsible-content3"/>
    <w:basedOn w:val="a3"/>
    <w:rsid w:val="00590E01"/>
    <w:pPr>
      <w:spacing w:before="100" w:beforeAutospacing="1" w:after="100" w:afterAutospacing="1"/>
    </w:pPr>
    <w:rPr>
      <w:sz w:val="22"/>
      <w:szCs w:val="22"/>
    </w:rPr>
  </w:style>
  <w:style w:type="paragraph" w:customStyle="1" w:styleId="navboxnewrow1">
    <w:name w:val="navboxnew_row1"/>
    <w:basedOn w:val="a3"/>
    <w:rsid w:val="00590E01"/>
    <w:pPr>
      <w:shd w:val="clear" w:color="auto" w:fill="DDDDFF"/>
      <w:spacing w:before="100" w:beforeAutospacing="1" w:after="100" w:afterAutospacing="1"/>
    </w:pPr>
  </w:style>
  <w:style w:type="paragraph" w:customStyle="1" w:styleId="navboxnewth4">
    <w:name w:val="navboxnew_th4"/>
    <w:basedOn w:val="a3"/>
    <w:rsid w:val="00590E01"/>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590E01"/>
    <w:pPr>
      <w:pBdr>
        <w:left w:val="single" w:sz="12" w:space="0" w:color="F9F9F9"/>
      </w:pBdr>
      <w:spacing w:before="100" w:beforeAutospacing="1" w:after="100" w:afterAutospacing="1"/>
    </w:pPr>
  </w:style>
  <w:style w:type="paragraph" w:customStyle="1" w:styleId="navboxnewinline1">
    <w:name w:val="navboxnew_inline1"/>
    <w:basedOn w:val="a3"/>
    <w:rsid w:val="00590E01"/>
    <w:pPr>
      <w:shd w:val="clear" w:color="auto" w:fill="F9F9F9"/>
      <w:spacing w:before="100" w:beforeAutospacing="1" w:after="100" w:afterAutospacing="1"/>
    </w:pPr>
  </w:style>
  <w:style w:type="paragraph" w:customStyle="1" w:styleId="navboxnewinline2">
    <w:name w:val="navboxnew_inline2"/>
    <w:basedOn w:val="a3"/>
    <w:rsid w:val="00590E01"/>
    <w:pPr>
      <w:shd w:val="clear" w:color="auto" w:fill="EEEEFF"/>
      <w:spacing w:before="100" w:beforeAutospacing="1" w:after="100" w:afterAutospacing="1"/>
    </w:pPr>
  </w:style>
  <w:style w:type="paragraph" w:customStyle="1" w:styleId="navboxnewimage2">
    <w:name w:val="navboxnew_image2"/>
    <w:basedOn w:val="a3"/>
    <w:rsid w:val="00590E01"/>
    <w:pPr>
      <w:spacing w:before="100" w:beforeAutospacing="1" w:after="100" w:afterAutospacing="1"/>
    </w:pPr>
    <w:rPr>
      <w:vanish/>
    </w:rPr>
  </w:style>
  <w:style w:type="paragraph" w:customStyle="1" w:styleId="navboxnewbanner4">
    <w:name w:val="navboxnew_banner4"/>
    <w:basedOn w:val="a3"/>
    <w:rsid w:val="00590E01"/>
    <w:pPr>
      <w:shd w:val="clear" w:color="auto" w:fill="CCCCFF"/>
      <w:spacing w:before="30"/>
      <w:jc w:val="center"/>
    </w:pPr>
  </w:style>
  <w:style w:type="paragraph" w:customStyle="1" w:styleId="navboxnew1">
    <w:name w:val="navboxnew1"/>
    <w:basedOn w:val="a3"/>
    <w:rsid w:val="00590E01"/>
    <w:pPr>
      <w:shd w:val="clear" w:color="auto" w:fill="F9F9F9"/>
      <w:spacing w:before="100" w:beforeAutospacing="1" w:after="100" w:afterAutospacing="1"/>
    </w:pPr>
  </w:style>
  <w:style w:type="paragraph" w:customStyle="1" w:styleId="play-btn-large1">
    <w:name w:val="play-btn-large1"/>
    <w:basedOn w:val="a3"/>
    <w:rsid w:val="00590E01"/>
    <w:pPr>
      <w:spacing w:after="100" w:afterAutospacing="1"/>
      <w:ind w:left="-525"/>
    </w:pPr>
  </w:style>
  <w:style w:type="paragraph" w:customStyle="1" w:styleId="ui-widget1">
    <w:name w:val="ui-widget1"/>
    <w:basedOn w:val="a3"/>
    <w:rsid w:val="00590E01"/>
    <w:pPr>
      <w:spacing w:before="100" w:beforeAutospacing="1" w:after="100" w:afterAutospacing="1"/>
    </w:pPr>
    <w:rPr>
      <w:rFonts w:ascii="Arial" w:hAnsi="Arial" w:cs="Arial"/>
    </w:rPr>
  </w:style>
  <w:style w:type="paragraph" w:customStyle="1" w:styleId="ui-state-default1">
    <w:name w:val="ui-state-default1"/>
    <w:basedOn w:val="a3"/>
    <w:rsid w:val="00590E01"/>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590E01"/>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590E0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590E0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590E0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590E0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590E01"/>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590E01"/>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590E01"/>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590E01"/>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590E01"/>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590E01"/>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590E01"/>
    <w:pPr>
      <w:spacing w:before="100" w:beforeAutospacing="1" w:after="100" w:afterAutospacing="1"/>
    </w:pPr>
    <w:rPr>
      <w:color w:val="FFFFFF"/>
    </w:rPr>
  </w:style>
  <w:style w:type="paragraph" w:customStyle="1" w:styleId="ui-state-error-text2">
    <w:name w:val="ui-state-error-text2"/>
    <w:basedOn w:val="a3"/>
    <w:rsid w:val="00590E01"/>
    <w:pPr>
      <w:spacing w:before="100" w:beforeAutospacing="1" w:after="100" w:afterAutospacing="1"/>
    </w:pPr>
    <w:rPr>
      <w:color w:val="FFFFFF"/>
    </w:rPr>
  </w:style>
  <w:style w:type="paragraph" w:customStyle="1" w:styleId="ui-priority-primary1">
    <w:name w:val="ui-priority-primary1"/>
    <w:basedOn w:val="a3"/>
    <w:rsid w:val="00590E01"/>
    <w:pPr>
      <w:spacing w:before="100" w:beforeAutospacing="1" w:after="100" w:afterAutospacing="1"/>
    </w:pPr>
    <w:rPr>
      <w:b/>
      <w:bCs/>
    </w:rPr>
  </w:style>
  <w:style w:type="paragraph" w:customStyle="1" w:styleId="ui-priority-primary2">
    <w:name w:val="ui-priority-primary2"/>
    <w:basedOn w:val="a3"/>
    <w:rsid w:val="00590E01"/>
    <w:pPr>
      <w:spacing w:before="100" w:beforeAutospacing="1" w:after="100" w:afterAutospacing="1"/>
    </w:pPr>
    <w:rPr>
      <w:b/>
      <w:bCs/>
    </w:rPr>
  </w:style>
  <w:style w:type="paragraph" w:customStyle="1" w:styleId="ui-priority-secondary1">
    <w:name w:val="ui-priority-secondary1"/>
    <w:basedOn w:val="a3"/>
    <w:rsid w:val="00590E01"/>
    <w:pPr>
      <w:spacing w:before="100" w:beforeAutospacing="1" w:after="100" w:afterAutospacing="1"/>
    </w:pPr>
  </w:style>
  <w:style w:type="paragraph" w:customStyle="1" w:styleId="ui-priority-secondary2">
    <w:name w:val="ui-priority-secondary2"/>
    <w:basedOn w:val="a3"/>
    <w:rsid w:val="00590E01"/>
    <w:pPr>
      <w:spacing w:before="100" w:beforeAutospacing="1" w:after="100" w:afterAutospacing="1"/>
    </w:pPr>
  </w:style>
  <w:style w:type="paragraph" w:customStyle="1" w:styleId="ui-state-disabled1">
    <w:name w:val="ui-state-disabled1"/>
    <w:basedOn w:val="a3"/>
    <w:rsid w:val="00590E01"/>
    <w:pPr>
      <w:spacing w:before="100" w:beforeAutospacing="1" w:after="100" w:afterAutospacing="1"/>
    </w:pPr>
  </w:style>
  <w:style w:type="paragraph" w:customStyle="1" w:styleId="ui-state-disabled2">
    <w:name w:val="ui-state-disabled2"/>
    <w:basedOn w:val="a3"/>
    <w:rsid w:val="00590E01"/>
    <w:pPr>
      <w:spacing w:before="100" w:beforeAutospacing="1" w:after="100" w:afterAutospacing="1"/>
    </w:pPr>
  </w:style>
  <w:style w:type="paragraph" w:customStyle="1" w:styleId="ui-icon1">
    <w:name w:val="ui-icon1"/>
    <w:basedOn w:val="a3"/>
    <w:rsid w:val="00590E01"/>
    <w:pPr>
      <w:spacing w:before="100" w:beforeAutospacing="1" w:after="100" w:afterAutospacing="1"/>
      <w:ind w:firstLine="7343"/>
    </w:pPr>
  </w:style>
  <w:style w:type="paragraph" w:customStyle="1" w:styleId="ui-icon2">
    <w:name w:val="ui-icon2"/>
    <w:basedOn w:val="a3"/>
    <w:rsid w:val="00590E01"/>
    <w:pPr>
      <w:spacing w:before="100" w:beforeAutospacing="1" w:after="100" w:afterAutospacing="1"/>
      <w:ind w:firstLine="7343"/>
    </w:pPr>
  </w:style>
  <w:style w:type="paragraph" w:customStyle="1" w:styleId="ui-icon3">
    <w:name w:val="ui-icon3"/>
    <w:basedOn w:val="a3"/>
    <w:rsid w:val="00590E01"/>
    <w:pPr>
      <w:spacing w:before="100" w:beforeAutospacing="1" w:after="100" w:afterAutospacing="1"/>
      <w:ind w:firstLine="7343"/>
    </w:pPr>
  </w:style>
  <w:style w:type="paragraph" w:customStyle="1" w:styleId="ui-icon4">
    <w:name w:val="ui-icon4"/>
    <w:basedOn w:val="a3"/>
    <w:rsid w:val="00590E01"/>
    <w:pPr>
      <w:spacing w:before="100" w:beforeAutospacing="1" w:after="100" w:afterAutospacing="1"/>
      <w:ind w:firstLine="7343"/>
    </w:pPr>
  </w:style>
  <w:style w:type="paragraph" w:customStyle="1" w:styleId="ui-icon5">
    <w:name w:val="ui-icon5"/>
    <w:basedOn w:val="a3"/>
    <w:rsid w:val="00590E01"/>
    <w:pPr>
      <w:spacing w:before="100" w:beforeAutospacing="1" w:after="100" w:afterAutospacing="1"/>
      <w:ind w:firstLine="7343"/>
    </w:pPr>
  </w:style>
  <w:style w:type="paragraph" w:customStyle="1" w:styleId="ui-icon6">
    <w:name w:val="ui-icon6"/>
    <w:basedOn w:val="a3"/>
    <w:rsid w:val="00590E01"/>
    <w:pPr>
      <w:spacing w:before="100" w:beforeAutospacing="1" w:after="100" w:afterAutospacing="1"/>
      <w:ind w:firstLine="7343"/>
    </w:pPr>
  </w:style>
  <w:style w:type="paragraph" w:customStyle="1" w:styleId="ui-icon7">
    <w:name w:val="ui-icon7"/>
    <w:basedOn w:val="a3"/>
    <w:rsid w:val="00590E01"/>
    <w:pPr>
      <w:spacing w:before="100" w:beforeAutospacing="1" w:after="100" w:afterAutospacing="1"/>
      <w:ind w:firstLine="7343"/>
    </w:pPr>
  </w:style>
  <w:style w:type="paragraph" w:customStyle="1" w:styleId="ui-icon8">
    <w:name w:val="ui-icon8"/>
    <w:basedOn w:val="a3"/>
    <w:rsid w:val="00590E01"/>
    <w:pPr>
      <w:spacing w:before="100" w:beforeAutospacing="1" w:after="100" w:afterAutospacing="1"/>
      <w:ind w:firstLine="7343"/>
    </w:pPr>
  </w:style>
  <w:style w:type="paragraph" w:customStyle="1" w:styleId="ui-icon9">
    <w:name w:val="ui-icon9"/>
    <w:basedOn w:val="a3"/>
    <w:rsid w:val="00590E01"/>
    <w:pPr>
      <w:spacing w:before="100" w:beforeAutospacing="1" w:after="100" w:afterAutospacing="1"/>
      <w:ind w:firstLine="7343"/>
    </w:pPr>
  </w:style>
  <w:style w:type="paragraph" w:customStyle="1" w:styleId="ui-resizable-handle1">
    <w:name w:val="ui-resizable-handle1"/>
    <w:basedOn w:val="a3"/>
    <w:rsid w:val="00590E01"/>
    <w:pPr>
      <w:spacing w:before="100" w:beforeAutospacing="1" w:after="100" w:afterAutospacing="1"/>
    </w:pPr>
    <w:rPr>
      <w:vanish/>
      <w:sz w:val="2"/>
      <w:szCs w:val="2"/>
    </w:rPr>
  </w:style>
  <w:style w:type="paragraph" w:customStyle="1" w:styleId="ui-resizable-handle2">
    <w:name w:val="ui-resizable-handle2"/>
    <w:basedOn w:val="a3"/>
    <w:rsid w:val="00590E01"/>
    <w:pPr>
      <w:spacing w:before="100" w:beforeAutospacing="1" w:after="100" w:afterAutospacing="1"/>
    </w:pPr>
    <w:rPr>
      <w:vanish/>
      <w:sz w:val="2"/>
      <w:szCs w:val="2"/>
    </w:rPr>
  </w:style>
  <w:style w:type="paragraph" w:customStyle="1" w:styleId="ui-button-text1">
    <w:name w:val="ui-button-text1"/>
    <w:basedOn w:val="a3"/>
    <w:rsid w:val="00590E01"/>
    <w:pPr>
      <w:spacing w:before="100" w:beforeAutospacing="1" w:after="100" w:afterAutospacing="1"/>
    </w:pPr>
  </w:style>
  <w:style w:type="paragraph" w:customStyle="1" w:styleId="ui-button-text2">
    <w:name w:val="ui-button-text2"/>
    <w:basedOn w:val="a3"/>
    <w:rsid w:val="00590E01"/>
    <w:pPr>
      <w:spacing w:before="100" w:beforeAutospacing="1" w:after="100" w:afterAutospacing="1"/>
    </w:pPr>
  </w:style>
  <w:style w:type="paragraph" w:customStyle="1" w:styleId="ui-button-text3">
    <w:name w:val="ui-button-text3"/>
    <w:basedOn w:val="a3"/>
    <w:rsid w:val="00590E01"/>
    <w:pPr>
      <w:spacing w:before="100" w:beforeAutospacing="1" w:after="100" w:afterAutospacing="1"/>
      <w:ind w:firstLine="11919"/>
    </w:pPr>
  </w:style>
  <w:style w:type="paragraph" w:customStyle="1" w:styleId="ui-button-text4">
    <w:name w:val="ui-button-text4"/>
    <w:basedOn w:val="a3"/>
    <w:rsid w:val="00590E01"/>
    <w:pPr>
      <w:spacing w:before="100" w:beforeAutospacing="1" w:after="100" w:afterAutospacing="1"/>
      <w:ind w:firstLine="11919"/>
    </w:pPr>
  </w:style>
  <w:style w:type="paragraph" w:customStyle="1" w:styleId="ui-button-text5">
    <w:name w:val="ui-button-text5"/>
    <w:basedOn w:val="a3"/>
    <w:rsid w:val="00590E01"/>
    <w:pPr>
      <w:spacing w:before="100" w:beforeAutospacing="1" w:after="100" w:afterAutospacing="1"/>
    </w:pPr>
  </w:style>
  <w:style w:type="paragraph" w:customStyle="1" w:styleId="ui-button-text6">
    <w:name w:val="ui-button-text6"/>
    <w:basedOn w:val="a3"/>
    <w:rsid w:val="00590E01"/>
    <w:pPr>
      <w:spacing w:before="100" w:beforeAutospacing="1" w:after="100" w:afterAutospacing="1"/>
    </w:pPr>
  </w:style>
  <w:style w:type="paragraph" w:customStyle="1" w:styleId="ui-button-text7">
    <w:name w:val="ui-button-text7"/>
    <w:basedOn w:val="a3"/>
    <w:rsid w:val="00590E01"/>
    <w:pPr>
      <w:spacing w:before="100" w:beforeAutospacing="1" w:after="100" w:afterAutospacing="1"/>
    </w:pPr>
  </w:style>
  <w:style w:type="paragraph" w:customStyle="1" w:styleId="ui-icon10">
    <w:name w:val="ui-icon10"/>
    <w:basedOn w:val="a3"/>
    <w:rsid w:val="00590E01"/>
    <w:pPr>
      <w:spacing w:after="100" w:afterAutospacing="1"/>
      <w:ind w:left="-120" w:firstLine="7343"/>
    </w:pPr>
  </w:style>
  <w:style w:type="paragraph" w:customStyle="1" w:styleId="ui-icon11">
    <w:name w:val="ui-icon11"/>
    <w:basedOn w:val="a3"/>
    <w:rsid w:val="00590E01"/>
    <w:pPr>
      <w:spacing w:after="100" w:afterAutospacing="1"/>
      <w:ind w:firstLine="7343"/>
    </w:pPr>
  </w:style>
  <w:style w:type="paragraph" w:customStyle="1" w:styleId="ui-icon12">
    <w:name w:val="ui-icon12"/>
    <w:basedOn w:val="a3"/>
    <w:rsid w:val="00590E01"/>
    <w:pPr>
      <w:spacing w:after="100" w:afterAutospacing="1"/>
      <w:ind w:firstLine="7343"/>
    </w:pPr>
  </w:style>
  <w:style w:type="paragraph" w:customStyle="1" w:styleId="ui-icon13">
    <w:name w:val="ui-icon13"/>
    <w:basedOn w:val="a3"/>
    <w:rsid w:val="00590E01"/>
    <w:pPr>
      <w:spacing w:after="100" w:afterAutospacing="1"/>
      <w:ind w:firstLine="7343"/>
    </w:pPr>
  </w:style>
  <w:style w:type="paragraph" w:customStyle="1" w:styleId="ui-icon14">
    <w:name w:val="ui-icon14"/>
    <w:basedOn w:val="a3"/>
    <w:rsid w:val="00590E01"/>
    <w:pPr>
      <w:spacing w:after="100" w:afterAutospacing="1"/>
      <w:ind w:firstLine="7343"/>
    </w:pPr>
  </w:style>
  <w:style w:type="paragraph" w:customStyle="1" w:styleId="ui-icon15">
    <w:name w:val="ui-icon15"/>
    <w:basedOn w:val="a3"/>
    <w:rsid w:val="00590E01"/>
    <w:pPr>
      <w:spacing w:after="100" w:afterAutospacing="1"/>
      <w:ind w:firstLine="7343"/>
    </w:pPr>
  </w:style>
  <w:style w:type="paragraph" w:customStyle="1" w:styleId="ui-button1">
    <w:name w:val="ui-button1"/>
    <w:basedOn w:val="a3"/>
    <w:rsid w:val="00590E01"/>
    <w:pPr>
      <w:spacing w:before="100" w:beforeAutospacing="1" w:after="100" w:afterAutospacing="1"/>
      <w:ind w:right="-72"/>
      <w:jc w:val="center"/>
    </w:pPr>
  </w:style>
  <w:style w:type="paragraph" w:customStyle="1" w:styleId="ui-button2">
    <w:name w:val="ui-button2"/>
    <w:basedOn w:val="a3"/>
    <w:rsid w:val="00590E01"/>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590E01"/>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590E01"/>
    <w:pPr>
      <w:spacing w:before="100" w:beforeAutospacing="1" w:after="100" w:afterAutospacing="1"/>
    </w:pPr>
  </w:style>
  <w:style w:type="paragraph" w:customStyle="1" w:styleId="ui-icon16">
    <w:name w:val="ui-icon16"/>
    <w:basedOn w:val="a3"/>
    <w:rsid w:val="00590E01"/>
    <w:pPr>
      <w:spacing w:before="100" w:beforeAutospacing="1" w:after="100" w:afterAutospacing="1"/>
      <w:ind w:firstLine="7343"/>
    </w:pPr>
  </w:style>
  <w:style w:type="paragraph" w:customStyle="1" w:styleId="ui-icon17">
    <w:name w:val="ui-icon17"/>
    <w:basedOn w:val="a3"/>
    <w:rsid w:val="00590E01"/>
    <w:pPr>
      <w:spacing w:before="100" w:beforeAutospacing="1" w:after="100" w:afterAutospacing="1"/>
      <w:ind w:firstLine="7343"/>
    </w:pPr>
  </w:style>
  <w:style w:type="paragraph" w:customStyle="1" w:styleId="ui-icon18">
    <w:name w:val="ui-icon18"/>
    <w:basedOn w:val="a3"/>
    <w:rsid w:val="00590E01"/>
    <w:pPr>
      <w:spacing w:before="100" w:beforeAutospacing="1" w:after="100" w:afterAutospacing="1"/>
      <w:ind w:firstLine="7343"/>
    </w:pPr>
  </w:style>
  <w:style w:type="paragraph" w:customStyle="1" w:styleId="ui-icon19">
    <w:name w:val="ui-icon19"/>
    <w:basedOn w:val="a3"/>
    <w:rsid w:val="00590E01"/>
    <w:pPr>
      <w:spacing w:before="100" w:beforeAutospacing="1" w:after="100" w:afterAutospacing="1"/>
      <w:ind w:firstLine="7343"/>
    </w:pPr>
  </w:style>
  <w:style w:type="paragraph" w:customStyle="1" w:styleId="ui-dialog-titlebar1">
    <w:name w:val="ui-dialog-titlebar1"/>
    <w:basedOn w:val="a3"/>
    <w:rsid w:val="00590E01"/>
    <w:pPr>
      <w:spacing w:before="100" w:beforeAutospacing="1" w:after="100" w:afterAutospacing="1"/>
    </w:pPr>
  </w:style>
  <w:style w:type="paragraph" w:customStyle="1" w:styleId="ui-dialog-title1">
    <w:name w:val="ui-dialog-title1"/>
    <w:basedOn w:val="a3"/>
    <w:rsid w:val="00590E01"/>
  </w:style>
  <w:style w:type="paragraph" w:customStyle="1" w:styleId="ui-dialog-titlebar-close1">
    <w:name w:val="ui-dialog-titlebar-close1"/>
    <w:basedOn w:val="a3"/>
    <w:rsid w:val="00590E01"/>
  </w:style>
  <w:style w:type="paragraph" w:customStyle="1" w:styleId="ui-dialog-titlebar-close2">
    <w:name w:val="ui-dialog-titlebar-close2"/>
    <w:basedOn w:val="a3"/>
    <w:rsid w:val="00590E01"/>
  </w:style>
  <w:style w:type="paragraph" w:customStyle="1" w:styleId="ui-dialog-content1">
    <w:name w:val="ui-dialog-content1"/>
    <w:basedOn w:val="a3"/>
    <w:rsid w:val="00590E01"/>
    <w:pPr>
      <w:spacing w:before="100" w:beforeAutospacing="1" w:after="100" w:afterAutospacing="1"/>
    </w:pPr>
  </w:style>
  <w:style w:type="paragraph" w:customStyle="1" w:styleId="ui-dialog-buttonpane1">
    <w:name w:val="ui-dialog-buttonpane1"/>
    <w:basedOn w:val="a3"/>
    <w:rsid w:val="00590E01"/>
    <w:pPr>
      <w:spacing w:before="120"/>
    </w:pPr>
  </w:style>
  <w:style w:type="paragraph" w:customStyle="1" w:styleId="ui-resizable-se1">
    <w:name w:val="ui-resizable-se1"/>
    <w:basedOn w:val="a3"/>
    <w:rsid w:val="00590E01"/>
    <w:pPr>
      <w:spacing w:before="100" w:beforeAutospacing="1" w:after="100" w:afterAutospacing="1"/>
    </w:pPr>
  </w:style>
  <w:style w:type="paragraph" w:customStyle="1" w:styleId="ui-dialog-titlebar-close3">
    <w:name w:val="ui-dialog-titlebar-close3"/>
    <w:basedOn w:val="a3"/>
    <w:rsid w:val="00590E01"/>
  </w:style>
  <w:style w:type="paragraph" w:customStyle="1" w:styleId="ui-dialog-titlebar2">
    <w:name w:val="ui-dialog-titlebar2"/>
    <w:basedOn w:val="a3"/>
    <w:rsid w:val="00590E01"/>
    <w:pPr>
      <w:spacing w:before="100" w:beforeAutospacing="1" w:after="100" w:afterAutospacing="1"/>
    </w:pPr>
  </w:style>
  <w:style w:type="paragraph" w:customStyle="1" w:styleId="ui-widget-header1">
    <w:name w:val="ui-widget-header1"/>
    <w:basedOn w:val="a3"/>
    <w:rsid w:val="00590E01"/>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590E01"/>
    <w:pPr>
      <w:spacing w:before="100" w:beforeAutospacing="1" w:after="100" w:afterAutospacing="1"/>
    </w:pPr>
  </w:style>
  <w:style w:type="paragraph" w:customStyle="1" w:styleId="ui-dialog-buttonpane2">
    <w:name w:val="ui-dialog-buttonpane2"/>
    <w:basedOn w:val="a3"/>
    <w:rsid w:val="00590E01"/>
  </w:style>
  <w:style w:type="paragraph" w:customStyle="1" w:styleId="special-label1">
    <w:name w:val="special-label1"/>
    <w:basedOn w:val="a3"/>
    <w:rsid w:val="00590E01"/>
    <w:pPr>
      <w:spacing w:before="100" w:beforeAutospacing="1" w:after="100" w:afterAutospacing="1"/>
    </w:pPr>
    <w:rPr>
      <w:color w:val="808080"/>
    </w:rPr>
  </w:style>
  <w:style w:type="paragraph" w:customStyle="1" w:styleId="special-query1">
    <w:name w:val="special-query1"/>
    <w:basedOn w:val="a3"/>
    <w:rsid w:val="00590E01"/>
    <w:pPr>
      <w:spacing w:before="100" w:beforeAutospacing="1" w:after="100" w:afterAutospacing="1"/>
    </w:pPr>
    <w:rPr>
      <w:i/>
      <w:iCs/>
      <w:color w:val="000000"/>
    </w:rPr>
  </w:style>
  <w:style w:type="paragraph" w:customStyle="1" w:styleId="special-hover1">
    <w:name w:val="special-hover1"/>
    <w:basedOn w:val="a3"/>
    <w:rsid w:val="00590E01"/>
    <w:pPr>
      <w:shd w:val="clear" w:color="auto" w:fill="C0C0C0"/>
      <w:spacing w:before="100" w:beforeAutospacing="1" w:after="100" w:afterAutospacing="1"/>
    </w:pPr>
  </w:style>
  <w:style w:type="paragraph" w:customStyle="1" w:styleId="special-label2">
    <w:name w:val="special-label2"/>
    <w:basedOn w:val="a3"/>
    <w:rsid w:val="00590E01"/>
    <w:pPr>
      <w:spacing w:before="100" w:beforeAutospacing="1" w:after="100" w:afterAutospacing="1"/>
    </w:pPr>
    <w:rPr>
      <w:color w:val="FFFFFF"/>
    </w:rPr>
  </w:style>
  <w:style w:type="paragraph" w:customStyle="1" w:styleId="special-query2">
    <w:name w:val="special-query2"/>
    <w:basedOn w:val="a3"/>
    <w:rsid w:val="00590E01"/>
    <w:pPr>
      <w:spacing w:before="100" w:beforeAutospacing="1" w:after="100" w:afterAutospacing="1"/>
    </w:pPr>
    <w:rPr>
      <w:color w:val="FFFFFF"/>
    </w:rPr>
  </w:style>
  <w:style w:type="paragraph" w:customStyle="1" w:styleId="mw-specialpage-summary1">
    <w:name w:val="mw-specialpage-summary1"/>
    <w:basedOn w:val="a3"/>
    <w:rsid w:val="00590E01"/>
    <w:pPr>
      <w:spacing w:before="100" w:beforeAutospacing="1" w:after="100" w:afterAutospacing="1"/>
    </w:pPr>
    <w:rPr>
      <w:vanish/>
    </w:rPr>
  </w:style>
  <w:style w:type="paragraph" w:customStyle="1" w:styleId="editsection1">
    <w:name w:val="editsection1"/>
    <w:basedOn w:val="a3"/>
    <w:rsid w:val="00590E01"/>
    <w:pPr>
      <w:spacing w:before="100" w:beforeAutospacing="1" w:after="100" w:afterAutospacing="1"/>
    </w:pPr>
    <w:rPr>
      <w:sz w:val="20"/>
      <w:szCs w:val="20"/>
    </w:rPr>
  </w:style>
  <w:style w:type="paragraph" w:customStyle="1" w:styleId="mw-headline1">
    <w:name w:val="mw-headline1"/>
    <w:basedOn w:val="a3"/>
    <w:rsid w:val="00590E01"/>
    <w:pPr>
      <w:spacing w:before="100" w:beforeAutospacing="1" w:after="100" w:afterAutospacing="1"/>
      <w:ind w:right="72"/>
    </w:pPr>
  </w:style>
  <w:style w:type="paragraph" w:customStyle="1" w:styleId="legendlike1">
    <w:name w:val="legendlike1"/>
    <w:basedOn w:val="a3"/>
    <w:rsid w:val="00590E01"/>
    <w:pPr>
      <w:spacing w:after="100" w:afterAutospacing="1"/>
    </w:pPr>
  </w:style>
  <w:style w:type="paragraph" w:customStyle="1" w:styleId="legendtextlike1">
    <w:name w:val="legendtextlike1"/>
    <w:basedOn w:val="a3"/>
    <w:rsid w:val="00590E01"/>
    <w:pPr>
      <w:shd w:val="clear" w:color="auto" w:fill="FFFFFF"/>
      <w:spacing w:before="100" w:beforeAutospacing="1" w:after="100" w:afterAutospacing="1"/>
    </w:pPr>
  </w:style>
  <w:style w:type="paragraph" w:customStyle="1" w:styleId="scrollbar1">
    <w:name w:val="scrollbar1"/>
    <w:basedOn w:val="a3"/>
    <w:rsid w:val="00590E01"/>
    <w:pPr>
      <w:spacing w:before="100" w:beforeAutospacing="1" w:after="100" w:afterAutospacing="1"/>
    </w:pPr>
  </w:style>
  <w:style w:type="paragraph" w:customStyle="1" w:styleId="scrollbarcontainer1">
    <w:name w:val="scrollbarcontainer1"/>
    <w:basedOn w:val="a3"/>
    <w:rsid w:val="00590E01"/>
    <w:pPr>
      <w:spacing w:before="100" w:beforeAutospacing="1" w:after="100" w:afterAutospacing="1"/>
    </w:pPr>
  </w:style>
  <w:style w:type="paragraph" w:customStyle="1" w:styleId="magnify1">
    <w:name w:val="magnify1"/>
    <w:basedOn w:val="a3"/>
    <w:rsid w:val="00590E01"/>
    <w:pPr>
      <w:spacing w:before="100" w:beforeAutospacing="1" w:after="100" w:afterAutospacing="1"/>
    </w:pPr>
    <w:rPr>
      <w:vanish/>
    </w:rPr>
  </w:style>
  <w:style w:type="paragraph" w:customStyle="1" w:styleId="infoboximage1">
    <w:name w:val="infoboximage1"/>
    <w:basedOn w:val="a3"/>
    <w:rsid w:val="00590E01"/>
    <w:pPr>
      <w:shd w:val="clear" w:color="auto" w:fill="FFFFFF"/>
      <w:spacing w:after="100" w:afterAutospacing="1"/>
      <w:jc w:val="center"/>
    </w:pPr>
    <w:rPr>
      <w:color w:val="000000"/>
    </w:rPr>
  </w:style>
  <w:style w:type="paragraph" w:customStyle="1" w:styleId="infoboxsoustitre1">
    <w:name w:val="infoboxsoustitre1"/>
    <w:basedOn w:val="a3"/>
    <w:rsid w:val="00590E01"/>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590E01"/>
    <w:pPr>
      <w:spacing w:before="100" w:beforeAutospacing="1" w:after="100" w:afterAutospacing="1"/>
    </w:pPr>
  </w:style>
  <w:style w:type="paragraph" w:customStyle="1" w:styleId="entete1">
    <w:name w:val="entete1"/>
    <w:basedOn w:val="a3"/>
    <w:rsid w:val="00590E01"/>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590E01"/>
    <w:pPr>
      <w:spacing w:before="100" w:beforeAutospacing="1" w:after="100" w:afterAutospacing="1"/>
      <w:jc w:val="center"/>
    </w:pPr>
    <w:rPr>
      <w:b/>
      <w:bCs/>
      <w:color w:val="000000"/>
    </w:rPr>
  </w:style>
  <w:style w:type="paragraph" w:customStyle="1" w:styleId="entete2">
    <w:name w:val="entete2"/>
    <w:basedOn w:val="a3"/>
    <w:rsid w:val="00590E01"/>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590E01"/>
    <w:pPr>
      <w:spacing w:before="100" w:beforeAutospacing="1" w:after="100" w:afterAutospacing="1"/>
    </w:pPr>
  </w:style>
  <w:style w:type="paragraph" w:customStyle="1" w:styleId="thumbinner1">
    <w:name w:val="thumbinner1"/>
    <w:basedOn w:val="a3"/>
    <w:rsid w:val="00590E01"/>
    <w:pPr>
      <w:spacing w:before="100" w:beforeAutospacing="1" w:after="100" w:afterAutospacing="1"/>
    </w:pPr>
  </w:style>
  <w:style w:type="paragraph" w:customStyle="1" w:styleId="thumb1">
    <w:name w:val="thumb1"/>
    <w:basedOn w:val="a3"/>
    <w:rsid w:val="00590E01"/>
    <w:pPr>
      <w:spacing w:before="100" w:beforeAutospacing="1" w:after="100" w:afterAutospacing="1"/>
    </w:pPr>
  </w:style>
  <w:style w:type="paragraph" w:customStyle="1" w:styleId="thumbcaption1">
    <w:name w:val="thumbcaption1"/>
    <w:basedOn w:val="a3"/>
    <w:rsid w:val="00590E01"/>
    <w:pPr>
      <w:spacing w:before="100" w:beforeAutospacing="1" w:after="100" w:afterAutospacing="1"/>
    </w:pPr>
    <w:rPr>
      <w:vanish/>
    </w:rPr>
  </w:style>
  <w:style w:type="paragraph" w:customStyle="1" w:styleId="legend1">
    <w:name w:val="legend1"/>
    <w:basedOn w:val="a3"/>
    <w:rsid w:val="00590E01"/>
    <w:pPr>
      <w:spacing w:before="75" w:after="120"/>
      <w:jc w:val="center"/>
    </w:pPr>
    <w:rPr>
      <w:sz w:val="22"/>
      <w:szCs w:val="22"/>
    </w:rPr>
  </w:style>
  <w:style w:type="paragraph" w:customStyle="1" w:styleId="image21">
    <w:name w:val="image21"/>
    <w:basedOn w:val="a3"/>
    <w:rsid w:val="00590E01"/>
    <w:pPr>
      <w:spacing w:before="100" w:beforeAutospacing="1" w:after="100" w:afterAutospacing="1"/>
      <w:jc w:val="center"/>
    </w:pPr>
  </w:style>
  <w:style w:type="paragraph" w:customStyle="1" w:styleId="bloc1">
    <w:name w:val="bloc1"/>
    <w:basedOn w:val="a3"/>
    <w:rsid w:val="00590E01"/>
    <w:pPr>
      <w:shd w:val="clear" w:color="auto" w:fill="DFEDFF"/>
      <w:spacing w:before="75" w:after="75" w:line="264" w:lineRule="atLeast"/>
      <w:jc w:val="center"/>
    </w:pPr>
    <w:rPr>
      <w:b/>
      <w:bCs/>
    </w:rPr>
  </w:style>
  <w:style w:type="paragraph" w:customStyle="1" w:styleId="bordered1">
    <w:name w:val="bordered1"/>
    <w:basedOn w:val="a3"/>
    <w:rsid w:val="00590E01"/>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590E01"/>
    <w:pPr>
      <w:shd w:val="clear" w:color="auto" w:fill="DFEDFF"/>
      <w:spacing w:before="75" w:after="75" w:line="15" w:lineRule="atLeast"/>
    </w:pPr>
    <w:rPr>
      <w:sz w:val="2"/>
      <w:szCs w:val="2"/>
    </w:rPr>
  </w:style>
  <w:style w:type="paragraph" w:customStyle="1" w:styleId="navbar1">
    <w:name w:val="navbar1"/>
    <w:basedOn w:val="a3"/>
    <w:rsid w:val="00590E01"/>
    <w:pPr>
      <w:jc w:val="right"/>
    </w:pPr>
    <w:rPr>
      <w:sz w:val="19"/>
      <w:szCs w:val="19"/>
    </w:rPr>
  </w:style>
  <w:style w:type="paragraph" w:customStyle="1" w:styleId="prevbloc1">
    <w:name w:val="prev_bloc1"/>
    <w:basedOn w:val="a3"/>
    <w:rsid w:val="00590E01"/>
    <w:pPr>
      <w:spacing w:before="100" w:beforeAutospacing="1" w:after="100" w:afterAutospacing="1"/>
    </w:pPr>
  </w:style>
  <w:style w:type="paragraph" w:customStyle="1" w:styleId="nextbloc1">
    <w:name w:val="next_bloc1"/>
    <w:basedOn w:val="a3"/>
    <w:rsid w:val="00590E01"/>
    <w:pPr>
      <w:spacing w:before="100" w:beforeAutospacing="1" w:after="100" w:afterAutospacing="1"/>
      <w:jc w:val="right"/>
    </w:pPr>
  </w:style>
  <w:style w:type="paragraph" w:customStyle="1" w:styleId="entete3">
    <w:name w:val="entete3"/>
    <w:basedOn w:val="a3"/>
    <w:rsid w:val="00590E01"/>
    <w:pPr>
      <w:spacing w:before="100" w:beforeAutospacing="1" w:after="100" w:afterAutospacing="1"/>
    </w:pPr>
  </w:style>
  <w:style w:type="paragraph" w:customStyle="1" w:styleId="bloc2">
    <w:name w:val="bloc2"/>
    <w:basedOn w:val="a3"/>
    <w:rsid w:val="00590E01"/>
    <w:pPr>
      <w:spacing w:before="100" w:beforeAutospacing="1" w:after="100" w:afterAutospacing="1"/>
    </w:pPr>
  </w:style>
  <w:style w:type="paragraph" w:customStyle="1" w:styleId="taxoboxclassification1">
    <w:name w:val="taxobox_classification1"/>
    <w:basedOn w:val="a3"/>
    <w:rsid w:val="00590E01"/>
    <w:pPr>
      <w:spacing w:before="100" w:beforeAutospacing="1" w:after="100" w:afterAutospacing="1"/>
    </w:pPr>
    <w:rPr>
      <w:i/>
      <w:iCs/>
    </w:rPr>
  </w:style>
  <w:style w:type="paragraph" w:customStyle="1" w:styleId="rnormal1">
    <w:name w:val="rnormal1"/>
    <w:basedOn w:val="a3"/>
    <w:rsid w:val="00590E01"/>
    <w:pPr>
      <w:spacing w:before="100" w:beforeAutospacing="1" w:after="100" w:afterAutospacing="1"/>
    </w:pPr>
  </w:style>
  <w:style w:type="paragraph" w:customStyle="1" w:styleId="imgtoogle1">
    <w:name w:val="img_toogle1"/>
    <w:basedOn w:val="a3"/>
    <w:rsid w:val="00590E01"/>
    <w:pPr>
      <w:spacing w:before="100" w:beforeAutospacing="1" w:after="100" w:afterAutospacing="1"/>
    </w:pPr>
  </w:style>
  <w:style w:type="paragraph" w:customStyle="1" w:styleId="atoogle1">
    <w:name w:val="a_toogle1"/>
    <w:basedOn w:val="a3"/>
    <w:rsid w:val="00590E01"/>
    <w:pPr>
      <w:spacing w:before="100" w:beforeAutospacing="1" w:after="100" w:afterAutospacing="1"/>
      <w:jc w:val="center"/>
    </w:pPr>
    <w:rPr>
      <w:sz w:val="23"/>
      <w:szCs w:val="23"/>
    </w:rPr>
  </w:style>
  <w:style w:type="paragraph" w:customStyle="1" w:styleId="geopoint1">
    <w:name w:val="geopoint1"/>
    <w:basedOn w:val="a3"/>
    <w:rsid w:val="00590E01"/>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590E01"/>
  </w:style>
  <w:style w:type="paragraph" w:customStyle="1" w:styleId="titre1">
    <w:name w:val="titre1"/>
    <w:basedOn w:val="a3"/>
    <w:rsid w:val="00590E01"/>
    <w:pPr>
      <w:spacing w:before="48" w:after="48"/>
      <w:jc w:val="center"/>
    </w:pPr>
  </w:style>
  <w:style w:type="paragraph" w:customStyle="1" w:styleId="e6e73">
    <w:name w:val="¶e6e7аголовок 3"/>
    <w:basedOn w:val="a3"/>
    <w:next w:val="a3"/>
    <w:rsid w:val="00590E01"/>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590E01"/>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590E01"/>
    <w:rPr>
      <w:sz w:val="17"/>
      <w:shd w:val="clear" w:color="auto" w:fill="FFFFFF"/>
    </w:rPr>
  </w:style>
  <w:style w:type="paragraph" w:customStyle="1" w:styleId="afffffffffff1">
    <w:name w:val="Подпись к таблице"/>
    <w:basedOn w:val="a3"/>
    <w:link w:val="afffffffffff0"/>
    <w:rsid w:val="00590E01"/>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590E01"/>
    <w:rPr>
      <w:sz w:val="14"/>
      <w:shd w:val="clear" w:color="auto" w:fill="FFFFFF"/>
    </w:rPr>
  </w:style>
  <w:style w:type="paragraph" w:customStyle="1" w:styleId="6b">
    <w:name w:val="Основной текст (6)"/>
    <w:basedOn w:val="a3"/>
    <w:link w:val="6a"/>
    <w:rsid w:val="00590E01"/>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590E01"/>
    <w:rPr>
      <w:sz w:val="22"/>
    </w:rPr>
  </w:style>
  <w:style w:type="character" w:customStyle="1" w:styleId="useremail">
    <w:name w:val="useremail"/>
    <w:rsid w:val="00590E01"/>
    <w:rPr>
      <w:b/>
      <w:color w:val="555555"/>
    </w:rPr>
  </w:style>
  <w:style w:type="character" w:customStyle="1" w:styleId="sel1">
    <w:name w:val="sel1"/>
    <w:rsid w:val="00590E01"/>
    <w:rPr>
      <w:shd w:val="clear" w:color="auto" w:fill="000000"/>
    </w:rPr>
  </w:style>
  <w:style w:type="character" w:customStyle="1" w:styleId="1ffffffa">
    <w:name w:val="Основной текст + Курсив1"/>
    <w:rsid w:val="00590E01"/>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590E01"/>
    <w:rPr>
      <w:rFonts w:ascii="Times New Roman" w:hAnsi="Times New Roman"/>
      <w:b/>
      <w:i/>
      <w:spacing w:val="0"/>
      <w:sz w:val="20"/>
    </w:rPr>
  </w:style>
  <w:style w:type="character" w:customStyle="1" w:styleId="sel11">
    <w:name w:val="sel11"/>
    <w:rsid w:val="00590E01"/>
    <w:rPr>
      <w:b/>
    </w:rPr>
  </w:style>
  <w:style w:type="character" w:customStyle="1" w:styleId="bodyouter">
    <w:name w:val="body_outer"/>
    <w:rsid w:val="00590E01"/>
  </w:style>
  <w:style w:type="character" w:customStyle="1" w:styleId="at3">
    <w:name w:val="at3"/>
    <w:rsid w:val="00590E01"/>
    <w:rPr>
      <w:b/>
      <w:i/>
      <w:color w:val="00008B"/>
      <w:u w:val="single"/>
    </w:rPr>
  </w:style>
  <w:style w:type="character" w:customStyle="1" w:styleId="417">
    <w:name w:val="Знак4 Знак Знак1"/>
    <w:locked/>
    <w:rsid w:val="00590E01"/>
    <w:rPr>
      <w:rFonts w:ascii="Arial" w:hAnsi="Arial"/>
      <w:b/>
      <w:kern w:val="32"/>
      <w:sz w:val="32"/>
      <w:lang w:val="ru-RU" w:eastAsia="ru-RU"/>
    </w:rPr>
  </w:style>
  <w:style w:type="character" w:customStyle="1" w:styleId="21f4">
    <w:name w:val="Знак2 Знак Знак1"/>
    <w:locked/>
    <w:rsid w:val="00590E01"/>
    <w:rPr>
      <w:b/>
      <w:sz w:val="27"/>
      <w:lang w:val="ru-RU" w:eastAsia="ru-RU"/>
    </w:rPr>
  </w:style>
  <w:style w:type="character" w:customStyle="1" w:styleId="ilad">
    <w:name w:val="il_ad"/>
    <w:rsid w:val="00590E01"/>
  </w:style>
  <w:style w:type="character" w:customStyle="1" w:styleId="tooltipextranews">
    <w:name w:val="tooltip_extranews"/>
    <w:rsid w:val="00590E01"/>
    <w:rPr>
      <w:rFonts w:ascii="Times New Roman" w:hAnsi="Times New Roman"/>
    </w:rPr>
  </w:style>
  <w:style w:type="character" w:customStyle="1" w:styleId="needref">
    <w:name w:val="need_ref"/>
    <w:rsid w:val="00590E01"/>
    <w:rPr>
      <w:rFonts w:ascii="Times New Roman" w:hAnsi="Times New Roman"/>
    </w:rPr>
  </w:style>
  <w:style w:type="character" w:customStyle="1" w:styleId="up">
    <w:name w:val="up"/>
    <w:rsid w:val="00590E01"/>
    <w:rPr>
      <w:rFonts w:ascii="Times New Roman" w:hAnsi="Times New Roman"/>
    </w:rPr>
  </w:style>
  <w:style w:type="character" w:customStyle="1" w:styleId="down">
    <w:name w:val="down"/>
    <w:rsid w:val="00590E01"/>
    <w:rPr>
      <w:rFonts w:ascii="Times New Roman" w:hAnsi="Times New Roman"/>
    </w:rPr>
  </w:style>
  <w:style w:type="character" w:customStyle="1" w:styleId="ref">
    <w:name w:val="ref"/>
    <w:rsid w:val="00590E01"/>
    <w:rPr>
      <w:rFonts w:ascii="Times New Roman" w:hAnsi="Times New Roman"/>
    </w:rPr>
  </w:style>
  <w:style w:type="character" w:customStyle="1" w:styleId="up1">
    <w:name w:val="up1"/>
    <w:rsid w:val="00590E01"/>
    <w:rPr>
      <w:rFonts w:ascii="Times New Roman" w:hAnsi="Times New Roman"/>
      <w:color w:val="0645AD"/>
    </w:rPr>
  </w:style>
  <w:style w:type="character" w:customStyle="1" w:styleId="down1">
    <w:name w:val="down1"/>
    <w:rsid w:val="00590E01"/>
    <w:rPr>
      <w:rFonts w:ascii="Times New Roman" w:hAnsi="Times New Roman"/>
      <w:color w:val="0645AD"/>
    </w:rPr>
  </w:style>
  <w:style w:type="character" w:customStyle="1" w:styleId="up2">
    <w:name w:val="up2"/>
    <w:rsid w:val="00590E01"/>
    <w:rPr>
      <w:rFonts w:ascii="Times New Roman" w:hAnsi="Times New Roman"/>
      <w:vanish/>
    </w:rPr>
  </w:style>
  <w:style w:type="character" w:customStyle="1" w:styleId="down2">
    <w:name w:val="down2"/>
    <w:rsid w:val="00590E01"/>
    <w:rPr>
      <w:rFonts w:ascii="Times New Roman" w:hAnsi="Times New Roman"/>
      <w:vanish/>
    </w:rPr>
  </w:style>
  <w:style w:type="character" w:customStyle="1" w:styleId="toctoggle">
    <w:name w:val="toctoggle"/>
    <w:rsid w:val="00590E01"/>
    <w:rPr>
      <w:rFonts w:ascii="Times New Roman" w:hAnsi="Times New Roman"/>
    </w:rPr>
  </w:style>
  <w:style w:type="character" w:customStyle="1" w:styleId="tocnumber">
    <w:name w:val="tocnumber"/>
    <w:rsid w:val="00590E01"/>
    <w:rPr>
      <w:rFonts w:ascii="Times New Roman" w:hAnsi="Times New Roman"/>
    </w:rPr>
  </w:style>
  <w:style w:type="character" w:customStyle="1" w:styleId="romain1">
    <w:name w:val="romain1"/>
    <w:rsid w:val="00590E01"/>
    <w:rPr>
      <w:rFonts w:ascii="Times New Roman" w:hAnsi="Times New Roman"/>
      <w:smallCaps/>
    </w:rPr>
  </w:style>
  <w:style w:type="character" w:customStyle="1" w:styleId="editsection2">
    <w:name w:val="editsection2"/>
    <w:rsid w:val="00590E01"/>
    <w:rPr>
      <w:rFonts w:ascii="Times New Roman" w:hAnsi="Times New Roman"/>
    </w:rPr>
  </w:style>
  <w:style w:type="character" w:customStyle="1" w:styleId="mw-headline2">
    <w:name w:val="mw-headline2"/>
    <w:rsid w:val="00590E01"/>
    <w:rPr>
      <w:rFonts w:ascii="Times New Roman" w:hAnsi="Times New Roman"/>
    </w:rPr>
  </w:style>
  <w:style w:type="character" w:customStyle="1" w:styleId="750">
    <w:name w:val="Основной текст (7)5"/>
    <w:rsid w:val="00590E01"/>
    <w:rPr>
      <w:rFonts w:ascii="Times New Roman" w:hAnsi="Times New Roman"/>
      <w:spacing w:val="0"/>
      <w:sz w:val="20"/>
    </w:rPr>
  </w:style>
  <w:style w:type="character" w:customStyle="1" w:styleId="term1">
    <w:name w:val="term1"/>
    <w:rsid w:val="00590E01"/>
    <w:rPr>
      <w:b/>
      <w:i/>
      <w:color w:val="121F48"/>
    </w:rPr>
  </w:style>
  <w:style w:type="character" w:customStyle="1" w:styleId="fontstyle290">
    <w:name w:val="fontstyle29"/>
    <w:rsid w:val="00590E01"/>
    <w:rPr>
      <w:rFonts w:ascii="Times New Roman" w:hAnsi="Times New Roman"/>
    </w:rPr>
  </w:style>
  <w:style w:type="character" w:customStyle="1" w:styleId="4c">
    <w:name w:val="Знак4 Знак Знак"/>
    <w:locked/>
    <w:rsid w:val="00590E01"/>
    <w:rPr>
      <w:rFonts w:ascii="Arial" w:hAnsi="Arial"/>
      <w:b/>
      <w:kern w:val="32"/>
      <w:sz w:val="32"/>
      <w:lang w:val="ru-RU" w:eastAsia="ru-RU"/>
    </w:rPr>
  </w:style>
  <w:style w:type="character" w:customStyle="1" w:styleId="2fff7">
    <w:name w:val="Знак2 Знак Знак"/>
    <w:semiHidden/>
    <w:locked/>
    <w:rsid w:val="00590E01"/>
    <w:rPr>
      <w:rFonts w:ascii="Arial" w:hAnsi="Arial"/>
      <w:b/>
      <w:sz w:val="26"/>
      <w:lang w:val="ru-RU" w:eastAsia="ru-RU"/>
    </w:rPr>
  </w:style>
  <w:style w:type="character" w:customStyle="1" w:styleId="-FN0">
    <w:name w:val="Текст сноски-FN Знак Знак Знак"/>
    <w:semiHidden/>
    <w:locked/>
    <w:rsid w:val="00590E01"/>
    <w:rPr>
      <w:lang w:eastAsia="ru-RU"/>
    </w:rPr>
  </w:style>
  <w:style w:type="character" w:customStyle="1" w:styleId="style50">
    <w:name w:val="style5"/>
    <w:rsid w:val="00590E01"/>
  </w:style>
  <w:style w:type="character" w:customStyle="1" w:styleId="721">
    <w:name w:val="Основной текст (7)2"/>
    <w:rsid w:val="00590E01"/>
    <w:rPr>
      <w:rFonts w:ascii="Times New Roman" w:hAnsi="Times New Roman"/>
      <w:spacing w:val="0"/>
      <w:sz w:val="20"/>
    </w:rPr>
  </w:style>
  <w:style w:type="character" w:customStyle="1" w:styleId="760">
    <w:name w:val="Основной текст (7)6"/>
    <w:rsid w:val="00590E01"/>
    <w:rPr>
      <w:rFonts w:ascii="Times New Roman" w:hAnsi="Times New Roman"/>
      <w:spacing w:val="0"/>
      <w:sz w:val="20"/>
    </w:rPr>
  </w:style>
  <w:style w:type="character" w:customStyle="1" w:styleId="Absatz-Standardschriftart">
    <w:name w:val="Absatz-Standardschriftart"/>
    <w:rsid w:val="00590E01"/>
  </w:style>
  <w:style w:type="character" w:customStyle="1" w:styleId="WW-Absatz-Standardschriftart">
    <w:name w:val="WW-Absatz-Standardschriftart"/>
    <w:rsid w:val="00590E01"/>
  </w:style>
  <w:style w:type="character" w:customStyle="1" w:styleId="FontStyle23">
    <w:name w:val="Font Style23"/>
    <w:rsid w:val="00590E01"/>
    <w:rPr>
      <w:rFonts w:ascii="Times New Roman" w:hAnsi="Times New Roman"/>
      <w:b/>
      <w:sz w:val="20"/>
    </w:rPr>
  </w:style>
  <w:style w:type="character" w:customStyle="1" w:styleId="b-serp-urlitem">
    <w:name w:val="b-serp-url__item"/>
    <w:rsid w:val="00590E01"/>
    <w:rPr>
      <w:rFonts w:ascii="Times New Roman" w:hAnsi="Times New Roman"/>
    </w:rPr>
  </w:style>
  <w:style w:type="character" w:customStyle="1" w:styleId="79">
    <w:name w:val="Основной текст (7)9"/>
    <w:rsid w:val="00590E01"/>
    <w:rPr>
      <w:rFonts w:ascii="Times New Roman" w:hAnsi="Times New Roman"/>
      <w:spacing w:val="0"/>
      <w:sz w:val="20"/>
    </w:rPr>
  </w:style>
  <w:style w:type="character" w:customStyle="1" w:styleId="afffffffffff2">
    <w:name w:val="пример"/>
    <w:rsid w:val="00590E01"/>
    <w:rPr>
      <w:rFonts w:ascii="Times New Roman" w:hAnsi="Times New Roman"/>
    </w:rPr>
  </w:style>
  <w:style w:type="character" w:customStyle="1" w:styleId="first-letter">
    <w:name w:val="first-letter"/>
    <w:rsid w:val="00590E01"/>
  </w:style>
  <w:style w:type="character" w:customStyle="1" w:styleId="indicateur-langue1">
    <w:name w:val="indicateur-langue1"/>
    <w:rsid w:val="00590E01"/>
    <w:rPr>
      <w:rFonts w:ascii="Courier New" w:hAnsi="Courier New"/>
      <w:b/>
      <w:sz w:val="24"/>
    </w:rPr>
  </w:style>
  <w:style w:type="character" w:customStyle="1" w:styleId="italique1">
    <w:name w:val="italique1"/>
    <w:rsid w:val="00590E01"/>
    <w:rPr>
      <w:i/>
    </w:rPr>
  </w:style>
  <w:style w:type="character" w:customStyle="1" w:styleId="hl21">
    <w:name w:val="hl21"/>
    <w:rsid w:val="00590E01"/>
    <w:rPr>
      <w:b/>
      <w:sz w:val="24"/>
    </w:rPr>
  </w:style>
  <w:style w:type="character" w:customStyle="1" w:styleId="m1">
    <w:name w:val="m1"/>
    <w:rsid w:val="00590E01"/>
    <w:rPr>
      <w:rFonts w:ascii="Tahoma" w:hAnsi="Tahoma"/>
      <w:sz w:val="18"/>
      <w:u w:val="none"/>
    </w:rPr>
  </w:style>
  <w:style w:type="character" w:customStyle="1" w:styleId="trd12">
    <w:name w:val="trd12"/>
    <w:rsid w:val="00590E01"/>
  </w:style>
  <w:style w:type="character" w:customStyle="1" w:styleId="mr1">
    <w:name w:val="mr1"/>
    <w:rsid w:val="00590E01"/>
    <w:rPr>
      <w:rFonts w:ascii="Tahoma" w:hAnsi="Tahoma"/>
      <w:color w:val="800000"/>
      <w:sz w:val="18"/>
      <w:u w:val="none"/>
    </w:rPr>
  </w:style>
  <w:style w:type="character" w:customStyle="1" w:styleId="trd121">
    <w:name w:val="trd121"/>
    <w:rsid w:val="00590E01"/>
    <w:rPr>
      <w:rFonts w:ascii="Arial" w:hAnsi="Arial"/>
      <w:b/>
      <w:color w:val="800000"/>
      <w:sz w:val="18"/>
      <w:u w:val="none"/>
    </w:rPr>
  </w:style>
  <w:style w:type="character" w:customStyle="1" w:styleId="hlnormal">
    <w:name w:val="hlnormal"/>
    <w:rsid w:val="00590E01"/>
  </w:style>
  <w:style w:type="character" w:customStyle="1" w:styleId="bod1">
    <w:name w:val="bod1"/>
    <w:rsid w:val="00590E01"/>
  </w:style>
  <w:style w:type="paragraph" w:customStyle="1" w:styleId="914">
    <w:name w:val="Знак91"/>
    <w:basedOn w:val="a3"/>
    <w:rsid w:val="00590E01"/>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590E01"/>
    <w:rPr>
      <w:rFonts w:ascii="Arial" w:hAnsi="Arial"/>
      <w:b/>
      <w:kern w:val="32"/>
      <w:sz w:val="32"/>
      <w:lang w:val="ru-RU" w:eastAsia="ru-RU"/>
    </w:rPr>
  </w:style>
  <w:style w:type="character" w:customStyle="1" w:styleId="2114">
    <w:name w:val="Знак2 Знак Знак11"/>
    <w:locked/>
    <w:rsid w:val="00590E01"/>
    <w:rPr>
      <w:b/>
      <w:sz w:val="27"/>
      <w:lang w:val="ru-RU" w:eastAsia="ru-RU"/>
    </w:rPr>
  </w:style>
  <w:style w:type="character" w:customStyle="1" w:styleId="422">
    <w:name w:val="Знак4 Знак Знак2"/>
    <w:locked/>
    <w:rsid w:val="00590E01"/>
    <w:rPr>
      <w:rFonts w:ascii="Arial" w:hAnsi="Arial"/>
      <w:b/>
      <w:kern w:val="32"/>
      <w:sz w:val="32"/>
      <w:lang w:val="ru-RU" w:eastAsia="ru-RU"/>
    </w:rPr>
  </w:style>
  <w:style w:type="character" w:customStyle="1" w:styleId="22b">
    <w:name w:val="Знак2 Знак Знак2"/>
    <w:locked/>
    <w:rsid w:val="00590E01"/>
    <w:rPr>
      <w:rFonts w:ascii="Arial" w:hAnsi="Arial"/>
      <w:b/>
      <w:sz w:val="26"/>
      <w:lang w:val="ru-RU" w:eastAsia="ru-RU"/>
    </w:rPr>
  </w:style>
  <w:style w:type="character" w:customStyle="1" w:styleId="spellingerror">
    <w:name w:val="spellingerror"/>
    <w:rsid w:val="00590E01"/>
  </w:style>
  <w:style w:type="character" w:customStyle="1" w:styleId="contextualspellingandgrammarerror">
    <w:name w:val="contextualspellingandgrammarerror"/>
    <w:rsid w:val="00590E01"/>
  </w:style>
  <w:style w:type="character" w:customStyle="1" w:styleId="normaltextrun1">
    <w:name w:val="normaltextrun1"/>
    <w:rsid w:val="00590E01"/>
  </w:style>
  <w:style w:type="character" w:customStyle="1" w:styleId="eop">
    <w:name w:val="eop"/>
    <w:rsid w:val="00590E01"/>
  </w:style>
  <w:style w:type="character" w:customStyle="1" w:styleId="PlainTextChar2">
    <w:name w:val="Plain Text Char2"/>
    <w:aliases w:val="Heading 12 Char1,Знак3 Char,Plain Text Char21,Heading 12 Char12"/>
    <w:locked/>
    <w:rsid w:val="00590E01"/>
    <w:rPr>
      <w:rFonts w:ascii="Courier New" w:hAnsi="Courier New"/>
      <w:sz w:val="20"/>
    </w:rPr>
  </w:style>
  <w:style w:type="character" w:customStyle="1" w:styleId="FontStyle182">
    <w:name w:val="Font Style182"/>
    <w:rsid w:val="00590E01"/>
    <w:rPr>
      <w:rFonts w:ascii="Times New Roman" w:hAnsi="Times New Roman"/>
      <w:sz w:val="18"/>
    </w:rPr>
  </w:style>
  <w:style w:type="character" w:customStyle="1" w:styleId="CommentTextChar2">
    <w:name w:val="Comment Text Char2"/>
    <w:locked/>
    <w:rsid w:val="00590E01"/>
  </w:style>
  <w:style w:type="character" w:customStyle="1" w:styleId="HeaderChar2">
    <w:name w:val="Header Char2"/>
    <w:locked/>
    <w:rsid w:val="00590E01"/>
    <w:rPr>
      <w:sz w:val="24"/>
    </w:rPr>
  </w:style>
  <w:style w:type="character" w:customStyle="1" w:styleId="FooterChar2">
    <w:name w:val="Footer Char2"/>
    <w:locked/>
    <w:rsid w:val="00590E01"/>
    <w:rPr>
      <w:sz w:val="24"/>
    </w:rPr>
  </w:style>
  <w:style w:type="character" w:customStyle="1" w:styleId="EndnoteTextChar2">
    <w:name w:val="Endnote Text Char2"/>
    <w:locked/>
    <w:rsid w:val="00590E01"/>
    <w:rPr>
      <w:color w:val="000000"/>
      <w:sz w:val="24"/>
    </w:rPr>
  </w:style>
  <w:style w:type="character" w:customStyle="1" w:styleId="MacroTextChar1">
    <w:name w:val="Macro Text Char1"/>
    <w:locked/>
    <w:rsid w:val="00590E01"/>
    <w:rPr>
      <w:rFonts w:ascii="Courier New" w:hAnsi="Courier New"/>
      <w:sz w:val="22"/>
      <w:lang w:val="en-US" w:eastAsia="en-US"/>
    </w:rPr>
  </w:style>
  <w:style w:type="character" w:customStyle="1" w:styleId="TitleChar2">
    <w:name w:val="Title Char2"/>
    <w:locked/>
    <w:rsid w:val="00590E01"/>
    <w:rPr>
      <w:sz w:val="24"/>
      <w:lang w:val="en-US"/>
    </w:rPr>
  </w:style>
  <w:style w:type="character" w:customStyle="1" w:styleId="SubtitleChar2">
    <w:name w:val="Subtitle Char2"/>
    <w:locked/>
    <w:rsid w:val="00590E01"/>
    <w:rPr>
      <w:rFonts w:ascii="PragmaticaCTT" w:hAnsi="PragmaticaCTT"/>
      <w:b/>
      <w:sz w:val="24"/>
    </w:rPr>
  </w:style>
  <w:style w:type="character" w:customStyle="1" w:styleId="BodyTextFirstIndentChar2">
    <w:name w:val="Body Text First Indent Char2"/>
    <w:locked/>
    <w:rsid w:val="00590E01"/>
    <w:rPr>
      <w:rFonts w:ascii="Times New Roman" w:hAnsi="Times New Roman"/>
      <w:sz w:val="24"/>
      <w:lang w:eastAsia="ru-RU"/>
    </w:rPr>
  </w:style>
  <w:style w:type="character" w:customStyle="1" w:styleId="BodyTextIndent2Char2">
    <w:name w:val="Body Text Indent 2 Char2"/>
    <w:locked/>
    <w:rsid w:val="00590E01"/>
    <w:rPr>
      <w:sz w:val="24"/>
    </w:rPr>
  </w:style>
  <w:style w:type="character" w:customStyle="1" w:styleId="BodyTextIndent3Char2">
    <w:name w:val="Body Text Indent 3 Char2"/>
    <w:locked/>
    <w:rsid w:val="00590E01"/>
    <w:rPr>
      <w:sz w:val="16"/>
    </w:rPr>
  </w:style>
  <w:style w:type="character" w:customStyle="1" w:styleId="DocumentMapChar2">
    <w:name w:val="Document Map Char2"/>
    <w:locked/>
    <w:rsid w:val="00590E01"/>
    <w:rPr>
      <w:rFonts w:ascii="Tahoma" w:hAnsi="Tahoma"/>
    </w:rPr>
  </w:style>
  <w:style w:type="character" w:customStyle="1" w:styleId="BalloonTextChar2">
    <w:name w:val="Balloon Text Char2"/>
    <w:locked/>
    <w:rsid w:val="00590E01"/>
    <w:rPr>
      <w:rFonts w:ascii="Tahoma" w:hAnsi="Tahoma"/>
      <w:sz w:val="16"/>
    </w:rPr>
  </w:style>
  <w:style w:type="character" w:customStyle="1" w:styleId="NoSpacingChar3">
    <w:name w:val="No Spacing Char3"/>
    <w:locked/>
    <w:rsid w:val="00590E01"/>
    <w:rPr>
      <w:sz w:val="22"/>
      <w:lang w:val="en-US" w:eastAsia="en-US"/>
    </w:rPr>
  </w:style>
  <w:style w:type="paragraph" w:customStyle="1" w:styleId="12d">
    <w:name w:val="Подзаголовок12"/>
    <w:basedOn w:val="a3"/>
    <w:rsid w:val="00590E01"/>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590E01"/>
    <w:rPr>
      <w:rFonts w:ascii="Times New Roman" w:hAnsi="Times New Roman"/>
      <w:sz w:val="24"/>
      <w:lang w:val="en-US"/>
    </w:rPr>
  </w:style>
  <w:style w:type="character" w:customStyle="1" w:styleId="1ffffffb">
    <w:name w:val="Заголовок Знак1"/>
    <w:rsid w:val="00590E01"/>
    <w:rPr>
      <w:rFonts w:ascii="Calibri Light" w:hAnsi="Calibri Light"/>
      <w:spacing w:val="-10"/>
      <w:kern w:val="28"/>
      <w:sz w:val="56"/>
      <w:lang w:eastAsia="ru-RU"/>
    </w:rPr>
  </w:style>
  <w:style w:type="character" w:customStyle="1" w:styleId="QuoteChar4">
    <w:name w:val="Quote Char4"/>
    <w:link w:val="22c"/>
    <w:locked/>
    <w:rsid w:val="00590E01"/>
    <w:rPr>
      <w:i/>
      <w:color w:val="000000"/>
    </w:rPr>
  </w:style>
  <w:style w:type="paragraph" w:customStyle="1" w:styleId="22c">
    <w:name w:val="Цитата 22"/>
    <w:basedOn w:val="a3"/>
    <w:next w:val="a3"/>
    <w:link w:val="QuoteChar4"/>
    <w:rsid w:val="00590E01"/>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590E01"/>
    <w:rPr>
      <w:rFonts w:ascii="Calibri" w:hAnsi="Calibri" w:cs="Times New Roman"/>
      <w:i/>
      <w:color w:val="000000"/>
      <w:sz w:val="20"/>
      <w:szCs w:val="20"/>
    </w:rPr>
  </w:style>
  <w:style w:type="character" w:customStyle="1" w:styleId="IntenseQuoteChar4">
    <w:name w:val="Intense Quote Char4"/>
    <w:link w:val="2fff8"/>
    <w:locked/>
    <w:rsid w:val="00590E01"/>
    <w:rPr>
      <w:b/>
      <w:i/>
      <w:color w:val="4F81BD"/>
    </w:rPr>
  </w:style>
  <w:style w:type="paragraph" w:customStyle="1" w:styleId="2fff8">
    <w:name w:val="Выделенная цитата2"/>
    <w:basedOn w:val="a3"/>
    <w:next w:val="a3"/>
    <w:link w:val="IntenseQuoteChar4"/>
    <w:rsid w:val="00590E01"/>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590E01"/>
    <w:rPr>
      <w:rFonts w:ascii="Calibri" w:hAnsi="Calibri" w:cs="Times New Roman"/>
      <w:b/>
      <w:i/>
      <w:color w:val="4F81BD"/>
      <w:sz w:val="20"/>
      <w:szCs w:val="20"/>
    </w:rPr>
  </w:style>
  <w:style w:type="character" w:customStyle="1" w:styleId="5510">
    <w:name w:val="Знак Знак551"/>
    <w:locked/>
    <w:rsid w:val="00590E01"/>
    <w:rPr>
      <w:sz w:val="24"/>
      <w:lang w:val="ru-RU" w:eastAsia="ru-RU"/>
    </w:rPr>
  </w:style>
  <w:style w:type="character" w:customStyle="1" w:styleId="6510">
    <w:name w:val="Знак Знак651"/>
    <w:locked/>
    <w:rsid w:val="00590E01"/>
    <w:rPr>
      <w:b/>
      <w:sz w:val="27"/>
      <w:lang w:val="ru-RU" w:eastAsia="ru-RU"/>
    </w:rPr>
  </w:style>
  <w:style w:type="character" w:customStyle="1" w:styleId="6410">
    <w:name w:val="Знак Знак641"/>
    <w:locked/>
    <w:rsid w:val="00590E01"/>
    <w:rPr>
      <w:b/>
      <w:sz w:val="28"/>
      <w:lang w:val="ru-RU" w:eastAsia="ru-RU"/>
    </w:rPr>
  </w:style>
  <w:style w:type="character" w:customStyle="1" w:styleId="631">
    <w:name w:val="Знак Знак631"/>
    <w:locked/>
    <w:rsid w:val="00590E01"/>
    <w:rPr>
      <w:b/>
      <w:i/>
      <w:sz w:val="26"/>
      <w:lang w:val="ru-RU" w:eastAsia="ru-RU"/>
    </w:rPr>
  </w:style>
  <w:style w:type="character" w:customStyle="1" w:styleId="6210">
    <w:name w:val="Знак Знак621"/>
    <w:locked/>
    <w:rsid w:val="00590E01"/>
    <w:rPr>
      <w:sz w:val="24"/>
      <w:lang w:val="ru-RU" w:eastAsia="ru-RU"/>
    </w:rPr>
  </w:style>
  <w:style w:type="character" w:customStyle="1" w:styleId="6010">
    <w:name w:val="Знак Знак601"/>
    <w:locked/>
    <w:rsid w:val="00590E01"/>
    <w:rPr>
      <w:i/>
      <w:sz w:val="24"/>
      <w:lang w:val="ru-RU" w:eastAsia="ru-RU"/>
    </w:rPr>
  </w:style>
  <w:style w:type="character" w:customStyle="1" w:styleId="591">
    <w:name w:val="Знак Знак591"/>
    <w:locked/>
    <w:rsid w:val="00590E01"/>
    <w:rPr>
      <w:rFonts w:ascii="Arial" w:hAnsi="Arial"/>
      <w:sz w:val="22"/>
      <w:lang w:val="ru-RU" w:eastAsia="ru-RU"/>
    </w:rPr>
  </w:style>
  <w:style w:type="character" w:customStyle="1" w:styleId="5810">
    <w:name w:val="Знак Знак581"/>
    <w:locked/>
    <w:rsid w:val="00590E01"/>
    <w:rPr>
      <w:rFonts w:ascii="Courier New" w:hAnsi="Courier New"/>
      <w:lang w:val="ru-RU" w:eastAsia="ru-RU"/>
    </w:rPr>
  </w:style>
  <w:style w:type="character" w:customStyle="1" w:styleId="5710">
    <w:name w:val="Знак Знак571"/>
    <w:locked/>
    <w:rsid w:val="00590E01"/>
    <w:rPr>
      <w:lang w:val="ru-RU" w:eastAsia="ru-RU"/>
    </w:rPr>
  </w:style>
  <w:style w:type="character" w:customStyle="1" w:styleId="5610">
    <w:name w:val="Знак Знак561"/>
    <w:locked/>
    <w:rsid w:val="00590E01"/>
    <w:rPr>
      <w:sz w:val="24"/>
      <w:lang w:val="ru-RU" w:eastAsia="ru-RU"/>
    </w:rPr>
  </w:style>
  <w:style w:type="character" w:customStyle="1" w:styleId="5410">
    <w:name w:val="Знак Знак541"/>
    <w:locked/>
    <w:rsid w:val="00590E01"/>
    <w:rPr>
      <w:sz w:val="24"/>
      <w:lang w:val="en-US" w:eastAsia="ru-RU"/>
    </w:rPr>
  </w:style>
  <w:style w:type="character" w:customStyle="1" w:styleId="6710">
    <w:name w:val="Знак Знак671"/>
    <w:rsid w:val="00590E01"/>
    <w:rPr>
      <w:rFonts w:ascii="Arial" w:hAnsi="Arial"/>
      <w:b/>
      <w:sz w:val="26"/>
    </w:rPr>
  </w:style>
  <w:style w:type="character" w:customStyle="1" w:styleId="6610">
    <w:name w:val="Знак Знак661"/>
    <w:rsid w:val="00590E01"/>
    <w:rPr>
      <w:b/>
      <w:sz w:val="28"/>
    </w:rPr>
  </w:style>
  <w:style w:type="character" w:customStyle="1" w:styleId="7010">
    <w:name w:val="Знак Знак701"/>
    <w:rsid w:val="00590E01"/>
    <w:rPr>
      <w:rFonts w:ascii="Arial" w:hAnsi="Arial"/>
      <w:b/>
      <w:sz w:val="26"/>
    </w:rPr>
  </w:style>
  <w:style w:type="character" w:customStyle="1" w:styleId="691">
    <w:name w:val="Знак Знак691"/>
    <w:rsid w:val="00590E01"/>
    <w:rPr>
      <w:b/>
      <w:sz w:val="28"/>
    </w:rPr>
  </w:style>
  <w:style w:type="character" w:customStyle="1" w:styleId="681">
    <w:name w:val="Знак Знак681"/>
    <w:rsid w:val="00590E01"/>
    <w:rPr>
      <w:b/>
      <w:i/>
      <w:sz w:val="26"/>
    </w:rPr>
  </w:style>
  <w:style w:type="character" w:customStyle="1" w:styleId="2fff9">
    <w:name w:val="Текст сноски Знак2"/>
    <w:semiHidden/>
    <w:rsid w:val="00590E01"/>
    <w:rPr>
      <w:rFonts w:ascii="Times New Roman" w:hAnsi="Times New Roman"/>
      <w:sz w:val="20"/>
    </w:rPr>
  </w:style>
  <w:style w:type="paragraph" w:customStyle="1" w:styleId="3fd">
    <w:name w:val="3"/>
    <w:basedOn w:val="a3"/>
    <w:next w:val="114"/>
    <w:rsid w:val="00590E01"/>
    <w:pPr>
      <w:jc w:val="center"/>
    </w:pPr>
    <w:rPr>
      <w:sz w:val="28"/>
      <w:lang w:val="en-US"/>
    </w:rPr>
  </w:style>
  <w:style w:type="paragraph" w:customStyle="1" w:styleId="3fe">
    <w:name w:val="Абзац списка3"/>
    <w:basedOn w:val="a3"/>
    <w:link w:val="ListParagraphChar3"/>
    <w:rsid w:val="00590E01"/>
    <w:pPr>
      <w:ind w:left="708"/>
    </w:pPr>
    <w:rPr>
      <w:sz w:val="20"/>
      <w:szCs w:val="20"/>
    </w:rPr>
  </w:style>
  <w:style w:type="character" w:customStyle="1" w:styleId="ListParagraphChar3">
    <w:name w:val="List Paragraph Char3"/>
    <w:link w:val="3fe"/>
    <w:locked/>
    <w:rsid w:val="00590E01"/>
    <w:rPr>
      <w:rFonts w:ascii="Times New Roman" w:eastAsia="Times New Roman" w:hAnsi="Times New Roman" w:cs="Times New Roman"/>
      <w:sz w:val="20"/>
      <w:szCs w:val="20"/>
      <w:lang w:eastAsia="ru-RU"/>
    </w:rPr>
  </w:style>
  <w:style w:type="paragraph" w:customStyle="1" w:styleId="5a">
    <w:name w:val="Обычный5"/>
    <w:rsid w:val="00590E01"/>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590E01"/>
    <w:rPr>
      <w:rFonts w:ascii="Times New Roman" w:hAnsi="Times New Roman"/>
    </w:rPr>
  </w:style>
  <w:style w:type="paragraph" w:customStyle="1" w:styleId="msonormal0">
    <w:name w:val="msonormal"/>
    <w:basedOn w:val="a3"/>
    <w:rsid w:val="00590E01"/>
    <w:pPr>
      <w:spacing w:before="100" w:beforeAutospacing="1" w:after="100" w:afterAutospacing="1"/>
    </w:pPr>
  </w:style>
  <w:style w:type="table" w:customStyle="1" w:styleId="2fffa">
    <w:name w:val="Сетка таблицы2"/>
    <w:rsid w:val="00590E01"/>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590E01"/>
    <w:rPr>
      <w:lang w:val="en-US"/>
    </w:rPr>
  </w:style>
  <w:style w:type="paragraph" w:customStyle="1" w:styleId="2fffb">
    <w:name w:val="Без интервала2"/>
    <w:link w:val="NoSpacingChar2"/>
    <w:rsid w:val="00590E01"/>
    <w:pPr>
      <w:spacing w:beforeAutospacing="1" w:after="0" w:afterAutospacing="1" w:line="240" w:lineRule="auto"/>
    </w:pPr>
    <w:rPr>
      <w:lang w:val="en-US"/>
    </w:rPr>
  </w:style>
  <w:style w:type="paragraph" w:customStyle="1" w:styleId="21f5">
    <w:name w:val="Обычный21"/>
    <w:rsid w:val="00590E01"/>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590E01"/>
    <w:rPr>
      <w:color w:val="808080"/>
    </w:rPr>
  </w:style>
  <w:style w:type="character" w:customStyle="1" w:styleId="2fffd">
    <w:name w:val="Слабое выделение2"/>
    <w:rsid w:val="00590E01"/>
    <w:rPr>
      <w:i/>
      <w:color w:val="808080"/>
    </w:rPr>
  </w:style>
  <w:style w:type="character" w:customStyle="1" w:styleId="2fffe">
    <w:name w:val="Сильное выделение2"/>
    <w:rsid w:val="00590E01"/>
    <w:rPr>
      <w:b/>
      <w:i/>
      <w:color w:val="4F81BD"/>
    </w:rPr>
  </w:style>
  <w:style w:type="character" w:customStyle="1" w:styleId="2ffff">
    <w:name w:val="Слабая ссылка2"/>
    <w:rsid w:val="00590E01"/>
    <w:rPr>
      <w:smallCaps/>
      <w:color w:val="C0504D"/>
      <w:u w:val="single"/>
    </w:rPr>
  </w:style>
  <w:style w:type="character" w:customStyle="1" w:styleId="2ffff0">
    <w:name w:val="Сильная ссылка2"/>
    <w:rsid w:val="00590E01"/>
    <w:rPr>
      <w:b/>
      <w:smallCaps/>
      <w:color w:val="C0504D"/>
      <w:spacing w:val="5"/>
      <w:u w:val="single"/>
    </w:rPr>
  </w:style>
  <w:style w:type="character" w:customStyle="1" w:styleId="2ffff1">
    <w:name w:val="Название книги2"/>
    <w:rsid w:val="00590E01"/>
    <w:rPr>
      <w:b/>
      <w:smallCaps/>
      <w:spacing w:val="5"/>
    </w:rPr>
  </w:style>
  <w:style w:type="paragraph" w:customStyle="1" w:styleId="2ffff2">
    <w:name w:val="Заголовок оглавления2"/>
    <w:basedOn w:val="11"/>
    <w:next w:val="a3"/>
    <w:rsid w:val="00590E01"/>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590E01"/>
    <w:pPr>
      <w:jc w:val="center"/>
    </w:pPr>
    <w:rPr>
      <w:sz w:val="20"/>
      <w:szCs w:val="20"/>
      <w:lang w:val="en-US"/>
    </w:rPr>
  </w:style>
  <w:style w:type="character" w:customStyle="1" w:styleId="3ff">
    <w:name w:val="Название Знак3"/>
    <w:link w:val="83"/>
    <w:locked/>
    <w:rsid w:val="00590E01"/>
    <w:rPr>
      <w:rFonts w:ascii="Times New Roman" w:eastAsia="Times New Roman" w:hAnsi="Times New Roman" w:cs="Times New Roman"/>
      <w:sz w:val="20"/>
      <w:szCs w:val="20"/>
      <w:lang w:val="en-US" w:eastAsia="ru-RU"/>
    </w:rPr>
  </w:style>
  <w:style w:type="paragraph" w:customStyle="1" w:styleId="31e">
    <w:name w:val="Абзац списка31"/>
    <w:basedOn w:val="a3"/>
    <w:rsid w:val="00590E01"/>
    <w:pPr>
      <w:ind w:left="708"/>
    </w:pPr>
    <w:rPr>
      <w:sz w:val="20"/>
      <w:szCs w:val="20"/>
    </w:rPr>
  </w:style>
  <w:style w:type="character" w:customStyle="1" w:styleId="21f6">
    <w:name w:val="Слабое выделение21"/>
    <w:rsid w:val="00590E01"/>
    <w:rPr>
      <w:i/>
      <w:color w:val="808080"/>
    </w:rPr>
  </w:style>
  <w:style w:type="paragraph" w:customStyle="1" w:styleId="516">
    <w:name w:val="Обычный51"/>
    <w:basedOn w:val="a3"/>
    <w:rsid w:val="00590E01"/>
    <w:pPr>
      <w:spacing w:before="100" w:beforeAutospacing="1" w:after="100" w:afterAutospacing="1"/>
    </w:pPr>
  </w:style>
  <w:style w:type="paragraph" w:customStyle="1" w:styleId="21f7">
    <w:name w:val="Без интервала21"/>
    <w:rsid w:val="00590E01"/>
    <w:pPr>
      <w:spacing w:after="0" w:line="240" w:lineRule="auto"/>
    </w:pPr>
    <w:rPr>
      <w:rFonts w:ascii="Calibri" w:eastAsia="Times New Roman" w:hAnsi="Calibri" w:cs="Times New Roman"/>
      <w:lang w:val="en-US"/>
    </w:rPr>
  </w:style>
  <w:style w:type="character" w:customStyle="1" w:styleId="21f8">
    <w:name w:val="Сильное выделение21"/>
    <w:rsid w:val="00590E01"/>
    <w:rPr>
      <w:b/>
      <w:i/>
      <w:color w:val="4F81BD"/>
    </w:rPr>
  </w:style>
  <w:style w:type="paragraph" w:customStyle="1" w:styleId="2ffff3">
    <w:name w:val="Подзаголовок2"/>
    <w:basedOn w:val="a3"/>
    <w:rsid w:val="00590E01"/>
    <w:pPr>
      <w:spacing w:line="312" w:lineRule="auto"/>
    </w:pPr>
    <w:rPr>
      <w:rFonts w:ascii="Arial" w:hAnsi="Arial" w:cs="Arial"/>
      <w:b/>
      <w:bCs/>
      <w:color w:val="000000"/>
      <w:sz w:val="20"/>
      <w:szCs w:val="20"/>
    </w:rPr>
  </w:style>
  <w:style w:type="paragraph" w:customStyle="1" w:styleId="6c">
    <w:name w:val="Обычный6"/>
    <w:basedOn w:val="a3"/>
    <w:rsid w:val="00590E01"/>
    <w:pPr>
      <w:spacing w:before="100" w:beforeAutospacing="1" w:after="100" w:afterAutospacing="1"/>
    </w:pPr>
  </w:style>
  <w:style w:type="paragraph" w:customStyle="1" w:styleId="3ff0">
    <w:name w:val="Подзаголовок3"/>
    <w:basedOn w:val="a3"/>
    <w:rsid w:val="00590E01"/>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590E01"/>
    <w:rPr>
      <w:rFonts w:ascii="Courier New" w:hAnsi="Courier New"/>
      <w:sz w:val="20"/>
    </w:rPr>
  </w:style>
  <w:style w:type="character" w:customStyle="1" w:styleId="3311">
    <w:name w:val="Знак3 Знак Знак Знак31"/>
    <w:locked/>
    <w:rsid w:val="00590E01"/>
    <w:rPr>
      <w:rFonts w:ascii="Arial" w:hAnsi="Arial"/>
      <w:b/>
      <w:kern w:val="32"/>
      <w:sz w:val="32"/>
    </w:rPr>
  </w:style>
  <w:style w:type="character" w:customStyle="1" w:styleId="353">
    <w:name w:val="Знак3 Знак Знак5 Знак Знак"/>
    <w:semiHidden/>
    <w:locked/>
    <w:rsid w:val="00590E01"/>
    <w:rPr>
      <w:rFonts w:ascii="Courier New" w:hAnsi="Courier New"/>
      <w:color w:val="000000"/>
      <w:sz w:val="24"/>
    </w:rPr>
  </w:style>
  <w:style w:type="paragraph" w:customStyle="1" w:styleId="3ff1">
    <w:name w:val="Без интервала3"/>
    <w:rsid w:val="00590E01"/>
    <w:pPr>
      <w:spacing w:after="0" w:line="240" w:lineRule="auto"/>
    </w:pPr>
    <w:rPr>
      <w:rFonts w:ascii="Calibri" w:eastAsia="Times New Roman" w:hAnsi="Calibri" w:cs="Times New Roman"/>
      <w:lang w:val="en-US"/>
    </w:rPr>
  </w:style>
  <w:style w:type="character" w:customStyle="1" w:styleId="172">
    <w:name w:val="Знак Знак172"/>
    <w:locked/>
    <w:rsid w:val="00590E01"/>
    <w:rPr>
      <w:sz w:val="16"/>
    </w:rPr>
  </w:style>
  <w:style w:type="paragraph" w:customStyle="1" w:styleId="233">
    <w:name w:val="Основной текст 23"/>
    <w:basedOn w:val="a3"/>
    <w:rsid w:val="00590E01"/>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590E01"/>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590E01"/>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590E01"/>
    <w:rPr>
      <w:rFonts w:ascii="Times New Roman" w:hAnsi="Times New Roman"/>
      <w:b/>
      <w:i/>
      <w:sz w:val="26"/>
    </w:rPr>
  </w:style>
  <w:style w:type="character" w:customStyle="1" w:styleId="Heading6Char1">
    <w:name w:val="Heading 6 Char1"/>
    <w:locked/>
    <w:rsid w:val="00590E01"/>
    <w:rPr>
      <w:rFonts w:ascii="Times New Roman" w:hAnsi="Times New Roman"/>
      <w:b/>
      <w:lang w:eastAsia="ru-RU"/>
    </w:rPr>
  </w:style>
  <w:style w:type="character" w:customStyle="1" w:styleId="Heading7Char1">
    <w:name w:val="Heading 7 Char1"/>
    <w:locked/>
    <w:rsid w:val="00590E01"/>
    <w:rPr>
      <w:rFonts w:ascii="Times New Roman" w:hAnsi="Times New Roman"/>
      <w:sz w:val="20"/>
      <w:lang w:eastAsia="ru-RU"/>
    </w:rPr>
  </w:style>
  <w:style w:type="character" w:customStyle="1" w:styleId="Heading8Char1">
    <w:name w:val="Heading 8 Char1"/>
    <w:locked/>
    <w:rsid w:val="00590E01"/>
    <w:rPr>
      <w:rFonts w:ascii="Calibri" w:hAnsi="Calibri"/>
      <w:i/>
      <w:sz w:val="24"/>
    </w:rPr>
  </w:style>
  <w:style w:type="character" w:customStyle="1" w:styleId="Heading9Char1">
    <w:name w:val="Heading 9 Char1"/>
    <w:locked/>
    <w:rsid w:val="00590E01"/>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590E01"/>
    <w:rPr>
      <w:rFonts w:ascii="Times New Roman" w:hAnsi="Times New Roman"/>
      <w:sz w:val="24"/>
    </w:rPr>
  </w:style>
  <w:style w:type="character" w:customStyle="1" w:styleId="BodyText3Char2">
    <w:name w:val="Body Text 3 Char2"/>
    <w:aliases w:val="Знак5 Char2"/>
    <w:locked/>
    <w:rsid w:val="00590E01"/>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590E01"/>
    <w:rPr>
      <w:rFonts w:ascii="Courier New" w:hAnsi="Courier New"/>
      <w:color w:val="000000"/>
      <w:sz w:val="24"/>
    </w:rPr>
  </w:style>
  <w:style w:type="character" w:customStyle="1" w:styleId="BodyTextFirstIndent2Char2">
    <w:name w:val="Body Text First Indent 2 Char2"/>
    <w:locked/>
    <w:rsid w:val="00590E01"/>
    <w:rPr>
      <w:rFonts w:ascii="Times New Roman" w:hAnsi="Times New Roman"/>
      <w:sz w:val="24"/>
      <w:lang w:eastAsia="ru-RU"/>
    </w:rPr>
  </w:style>
  <w:style w:type="character" w:customStyle="1" w:styleId="HTMLPreformattedChar1">
    <w:name w:val="HTML Preformatted Char1"/>
    <w:locked/>
    <w:rsid w:val="00590E01"/>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590E01"/>
    <w:rPr>
      <w:rFonts w:ascii="Cambria" w:hAnsi="Cambria"/>
      <w:b/>
      <w:kern w:val="32"/>
      <w:sz w:val="32"/>
    </w:rPr>
  </w:style>
  <w:style w:type="character" w:customStyle="1" w:styleId="Heading3Char2">
    <w:name w:val="Heading 3 Char2"/>
    <w:aliases w:val="Знак2 Char3,Heading 3 Char21"/>
    <w:locked/>
    <w:rsid w:val="00590E01"/>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590E01"/>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590E01"/>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590E01"/>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590E01"/>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590E01"/>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590E01"/>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590E01"/>
    <w:rPr>
      <w:sz w:val="24"/>
    </w:rPr>
  </w:style>
  <w:style w:type="character" w:customStyle="1" w:styleId="3120">
    <w:name w:val="Основной текст 3 Знак12"/>
    <w:aliases w:val="Знак5 Знак11"/>
    <w:rsid w:val="00590E01"/>
    <w:rPr>
      <w:sz w:val="16"/>
    </w:rPr>
  </w:style>
  <w:style w:type="character" w:customStyle="1" w:styleId="3140">
    <w:name w:val="Основной текст 3 Знак14"/>
    <w:aliases w:val="Знак5 Знак12,Знак5 Знак13"/>
    <w:semiHidden/>
    <w:rsid w:val="00590E01"/>
    <w:rPr>
      <w:sz w:val="16"/>
    </w:rPr>
  </w:style>
  <w:style w:type="character" w:customStyle="1" w:styleId="CommentSubjectChar3">
    <w:name w:val="Comment Subject Char3"/>
    <w:locked/>
    <w:rsid w:val="00590E01"/>
    <w:rPr>
      <w:sz w:val="16"/>
    </w:rPr>
  </w:style>
  <w:style w:type="character" w:customStyle="1" w:styleId="1200">
    <w:name w:val="Тема примечания Знак120"/>
    <w:semiHidden/>
    <w:rsid w:val="00590E01"/>
    <w:rPr>
      <w:rFonts w:ascii="Times New Roman" w:hAnsi="Times New Roman"/>
      <w:b/>
      <w:sz w:val="20"/>
      <w:lang w:val="ru-RU" w:eastAsia="ru-RU"/>
    </w:rPr>
  </w:style>
  <w:style w:type="character" w:customStyle="1" w:styleId="1190">
    <w:name w:val="Тема примечания Знак119"/>
    <w:semiHidden/>
    <w:rsid w:val="00590E01"/>
    <w:rPr>
      <w:rFonts w:ascii="Times New Roman" w:hAnsi="Times New Roman"/>
      <w:b/>
      <w:sz w:val="20"/>
      <w:lang w:val="ru-RU" w:eastAsia="ru-RU"/>
    </w:rPr>
  </w:style>
  <w:style w:type="character" w:customStyle="1" w:styleId="1180">
    <w:name w:val="Тема примечания Знак118"/>
    <w:semiHidden/>
    <w:rsid w:val="00590E01"/>
    <w:rPr>
      <w:rFonts w:ascii="Times New Roman" w:hAnsi="Times New Roman"/>
      <w:b/>
      <w:sz w:val="20"/>
      <w:lang w:val="ru-RU" w:eastAsia="ru-RU"/>
    </w:rPr>
  </w:style>
  <w:style w:type="character" w:customStyle="1" w:styleId="1170">
    <w:name w:val="Тема примечания Знак117"/>
    <w:rsid w:val="00590E01"/>
    <w:rPr>
      <w:rFonts w:ascii="Times New Roman" w:hAnsi="Times New Roman"/>
      <w:b/>
      <w:sz w:val="20"/>
      <w:lang w:val="ru-RU" w:eastAsia="ru-RU"/>
    </w:rPr>
  </w:style>
  <w:style w:type="character" w:customStyle="1" w:styleId="1160">
    <w:name w:val="Тема примечания Знак116"/>
    <w:semiHidden/>
    <w:rsid w:val="00590E01"/>
    <w:rPr>
      <w:rFonts w:ascii="Times New Roman" w:hAnsi="Times New Roman"/>
      <w:b/>
      <w:sz w:val="20"/>
      <w:lang w:val="ru-RU" w:eastAsia="ru-RU"/>
    </w:rPr>
  </w:style>
  <w:style w:type="character" w:customStyle="1" w:styleId="1150">
    <w:name w:val="Тема примечания Знак115"/>
    <w:semiHidden/>
    <w:rsid w:val="00590E01"/>
    <w:rPr>
      <w:rFonts w:ascii="Times New Roman" w:hAnsi="Times New Roman"/>
      <w:b/>
      <w:sz w:val="20"/>
      <w:lang w:val="ru-RU" w:eastAsia="ru-RU"/>
    </w:rPr>
  </w:style>
  <w:style w:type="character" w:customStyle="1" w:styleId="1140">
    <w:name w:val="Тема примечания Знак114"/>
    <w:semiHidden/>
    <w:rsid w:val="00590E01"/>
    <w:rPr>
      <w:rFonts w:ascii="Times New Roman" w:hAnsi="Times New Roman"/>
      <w:b/>
      <w:sz w:val="20"/>
      <w:lang w:val="ru-RU" w:eastAsia="ru-RU"/>
    </w:rPr>
  </w:style>
  <w:style w:type="character" w:customStyle="1" w:styleId="1130">
    <w:name w:val="Тема примечания Знак113"/>
    <w:semiHidden/>
    <w:rsid w:val="00590E01"/>
    <w:rPr>
      <w:rFonts w:ascii="Times New Roman" w:hAnsi="Times New Roman"/>
      <w:b/>
      <w:sz w:val="20"/>
      <w:lang w:val="ru-RU" w:eastAsia="ru-RU"/>
    </w:rPr>
  </w:style>
  <w:style w:type="character" w:customStyle="1" w:styleId="1120">
    <w:name w:val="Тема примечания Знак112"/>
    <w:semiHidden/>
    <w:rsid w:val="00590E01"/>
    <w:rPr>
      <w:rFonts w:ascii="Times New Roman" w:hAnsi="Times New Roman"/>
      <w:b/>
      <w:sz w:val="20"/>
      <w:lang w:val="ru-RU" w:eastAsia="ru-RU"/>
    </w:rPr>
  </w:style>
  <w:style w:type="character" w:customStyle="1" w:styleId="1112">
    <w:name w:val="Тема примечания Знак111"/>
    <w:rsid w:val="00590E01"/>
    <w:rPr>
      <w:rFonts w:ascii="Times New Roman" w:hAnsi="Times New Roman"/>
      <w:b/>
      <w:sz w:val="20"/>
      <w:lang w:val="ru-RU" w:eastAsia="ru-RU"/>
    </w:rPr>
  </w:style>
  <w:style w:type="character" w:customStyle="1" w:styleId="1101">
    <w:name w:val="Тема примечания Знак110"/>
    <w:semiHidden/>
    <w:rsid w:val="00590E01"/>
    <w:rPr>
      <w:rFonts w:ascii="Times New Roman" w:hAnsi="Times New Roman"/>
      <w:b/>
      <w:sz w:val="20"/>
      <w:lang w:val="ru-RU" w:eastAsia="ru-RU"/>
    </w:rPr>
  </w:style>
  <w:style w:type="character" w:customStyle="1" w:styleId="192">
    <w:name w:val="Тема примечания Знак19"/>
    <w:rsid w:val="00590E01"/>
    <w:rPr>
      <w:rFonts w:ascii="Times New Roman" w:hAnsi="Times New Roman"/>
      <w:b/>
      <w:sz w:val="20"/>
      <w:lang w:val="ru-RU" w:eastAsia="ru-RU"/>
    </w:rPr>
  </w:style>
  <w:style w:type="character" w:customStyle="1" w:styleId="182">
    <w:name w:val="Тема примечания Знак18"/>
    <w:semiHidden/>
    <w:rsid w:val="00590E01"/>
    <w:rPr>
      <w:rFonts w:ascii="Times New Roman" w:hAnsi="Times New Roman"/>
      <w:b/>
      <w:sz w:val="20"/>
      <w:lang w:val="ru-RU" w:eastAsia="ru-RU"/>
    </w:rPr>
  </w:style>
  <w:style w:type="character" w:customStyle="1" w:styleId="173">
    <w:name w:val="Тема примечания Знак17"/>
    <w:semiHidden/>
    <w:rsid w:val="00590E01"/>
    <w:rPr>
      <w:rFonts w:ascii="Times New Roman" w:hAnsi="Times New Roman"/>
      <w:b/>
      <w:sz w:val="20"/>
      <w:lang w:val="ru-RU" w:eastAsia="ru-RU"/>
    </w:rPr>
  </w:style>
  <w:style w:type="character" w:customStyle="1" w:styleId="163">
    <w:name w:val="Тема примечания Знак16"/>
    <w:semiHidden/>
    <w:rsid w:val="00590E01"/>
    <w:rPr>
      <w:rFonts w:ascii="Times New Roman" w:hAnsi="Times New Roman"/>
      <w:b/>
      <w:sz w:val="20"/>
      <w:lang w:val="ru-RU" w:eastAsia="ru-RU"/>
    </w:rPr>
  </w:style>
  <w:style w:type="character" w:customStyle="1" w:styleId="152">
    <w:name w:val="Тема примечания Знак15"/>
    <w:rsid w:val="00590E01"/>
    <w:rPr>
      <w:rFonts w:ascii="Times New Roman" w:hAnsi="Times New Roman"/>
      <w:b/>
      <w:sz w:val="20"/>
      <w:lang w:val="ru-RU" w:eastAsia="ru-RU"/>
    </w:rPr>
  </w:style>
  <w:style w:type="character" w:customStyle="1" w:styleId="146">
    <w:name w:val="Тема примечания Знак14"/>
    <w:semiHidden/>
    <w:rsid w:val="00590E01"/>
    <w:rPr>
      <w:rFonts w:ascii="Times New Roman" w:hAnsi="Times New Roman"/>
      <w:b/>
      <w:sz w:val="20"/>
      <w:lang w:val="ru-RU" w:eastAsia="ru-RU"/>
    </w:rPr>
  </w:style>
  <w:style w:type="character" w:customStyle="1" w:styleId="138">
    <w:name w:val="Тема примечания Знак13"/>
    <w:semiHidden/>
    <w:rsid w:val="00590E01"/>
    <w:rPr>
      <w:rFonts w:ascii="Times New Roman" w:hAnsi="Times New Roman"/>
      <w:b/>
      <w:sz w:val="20"/>
      <w:lang w:val="ru-RU" w:eastAsia="ru-RU"/>
    </w:rPr>
  </w:style>
  <w:style w:type="character" w:customStyle="1" w:styleId="12e">
    <w:name w:val="Тема примечания Знак12"/>
    <w:rsid w:val="00590E01"/>
    <w:rPr>
      <w:rFonts w:ascii="Times New Roman" w:hAnsi="Times New Roman"/>
      <w:b/>
      <w:sz w:val="20"/>
      <w:lang w:val="ru-RU" w:eastAsia="ru-RU"/>
    </w:rPr>
  </w:style>
  <w:style w:type="character" w:customStyle="1" w:styleId="11f2">
    <w:name w:val="Тема примечания Знак11"/>
    <w:rsid w:val="00590E01"/>
    <w:rPr>
      <w:b/>
      <w:lang w:val="ru-RU" w:eastAsia="ru-RU"/>
    </w:rPr>
  </w:style>
  <w:style w:type="character" w:customStyle="1" w:styleId="HTMLAddressChar2">
    <w:name w:val="HTML Address Char2"/>
    <w:locked/>
    <w:rsid w:val="00590E01"/>
    <w:rPr>
      <w:i/>
      <w:sz w:val="24"/>
      <w:lang w:eastAsia="ru-RU"/>
    </w:rPr>
  </w:style>
  <w:style w:type="character" w:customStyle="1" w:styleId="HTML120">
    <w:name w:val="Адрес HTML Знак120"/>
    <w:semiHidden/>
    <w:rsid w:val="00590E01"/>
    <w:rPr>
      <w:i/>
      <w:sz w:val="24"/>
    </w:rPr>
  </w:style>
  <w:style w:type="character" w:customStyle="1" w:styleId="HTML119">
    <w:name w:val="Адрес HTML Знак119"/>
    <w:semiHidden/>
    <w:rsid w:val="00590E01"/>
    <w:rPr>
      <w:i/>
      <w:sz w:val="24"/>
    </w:rPr>
  </w:style>
  <w:style w:type="character" w:customStyle="1" w:styleId="HTML118">
    <w:name w:val="Адрес HTML Знак118"/>
    <w:semiHidden/>
    <w:rsid w:val="00590E01"/>
    <w:rPr>
      <w:i/>
      <w:sz w:val="24"/>
    </w:rPr>
  </w:style>
  <w:style w:type="character" w:customStyle="1" w:styleId="HTML117">
    <w:name w:val="Адрес HTML Знак117"/>
    <w:rsid w:val="00590E01"/>
    <w:rPr>
      <w:i/>
      <w:sz w:val="24"/>
    </w:rPr>
  </w:style>
  <w:style w:type="character" w:customStyle="1" w:styleId="HTML116">
    <w:name w:val="Адрес HTML Знак116"/>
    <w:semiHidden/>
    <w:rsid w:val="00590E01"/>
    <w:rPr>
      <w:i/>
      <w:sz w:val="24"/>
    </w:rPr>
  </w:style>
  <w:style w:type="character" w:customStyle="1" w:styleId="HTML115">
    <w:name w:val="Адрес HTML Знак115"/>
    <w:semiHidden/>
    <w:rsid w:val="00590E01"/>
    <w:rPr>
      <w:i/>
      <w:sz w:val="24"/>
    </w:rPr>
  </w:style>
  <w:style w:type="character" w:customStyle="1" w:styleId="HTML114">
    <w:name w:val="Адрес HTML Знак114"/>
    <w:semiHidden/>
    <w:rsid w:val="00590E01"/>
    <w:rPr>
      <w:i/>
      <w:sz w:val="24"/>
    </w:rPr>
  </w:style>
  <w:style w:type="character" w:customStyle="1" w:styleId="HTML113">
    <w:name w:val="Адрес HTML Знак113"/>
    <w:semiHidden/>
    <w:rsid w:val="00590E01"/>
    <w:rPr>
      <w:i/>
      <w:sz w:val="24"/>
    </w:rPr>
  </w:style>
  <w:style w:type="character" w:customStyle="1" w:styleId="HTML112">
    <w:name w:val="Адрес HTML Знак112"/>
    <w:semiHidden/>
    <w:rsid w:val="00590E01"/>
    <w:rPr>
      <w:i/>
      <w:sz w:val="24"/>
    </w:rPr>
  </w:style>
  <w:style w:type="character" w:customStyle="1" w:styleId="HTML111">
    <w:name w:val="Адрес HTML Знак111"/>
    <w:rsid w:val="00590E01"/>
    <w:rPr>
      <w:i/>
      <w:sz w:val="24"/>
    </w:rPr>
  </w:style>
  <w:style w:type="character" w:customStyle="1" w:styleId="HTML110">
    <w:name w:val="Адрес HTML Знак110"/>
    <w:semiHidden/>
    <w:rsid w:val="00590E01"/>
    <w:rPr>
      <w:i/>
      <w:sz w:val="24"/>
    </w:rPr>
  </w:style>
  <w:style w:type="character" w:customStyle="1" w:styleId="HTML19">
    <w:name w:val="Адрес HTML Знак19"/>
    <w:rsid w:val="00590E01"/>
    <w:rPr>
      <w:i/>
      <w:sz w:val="24"/>
    </w:rPr>
  </w:style>
  <w:style w:type="character" w:customStyle="1" w:styleId="HTML18">
    <w:name w:val="Адрес HTML Знак18"/>
    <w:semiHidden/>
    <w:rsid w:val="00590E01"/>
    <w:rPr>
      <w:i/>
      <w:sz w:val="24"/>
    </w:rPr>
  </w:style>
  <w:style w:type="character" w:customStyle="1" w:styleId="HTML17">
    <w:name w:val="Адрес HTML Знак17"/>
    <w:semiHidden/>
    <w:rsid w:val="00590E01"/>
    <w:rPr>
      <w:i/>
      <w:sz w:val="24"/>
    </w:rPr>
  </w:style>
  <w:style w:type="character" w:customStyle="1" w:styleId="HTML16">
    <w:name w:val="Адрес HTML Знак16"/>
    <w:semiHidden/>
    <w:rsid w:val="00590E01"/>
    <w:rPr>
      <w:i/>
      <w:sz w:val="24"/>
    </w:rPr>
  </w:style>
  <w:style w:type="character" w:customStyle="1" w:styleId="HTML15">
    <w:name w:val="Адрес HTML Знак15"/>
    <w:rsid w:val="00590E01"/>
    <w:rPr>
      <w:i/>
      <w:sz w:val="24"/>
    </w:rPr>
  </w:style>
  <w:style w:type="character" w:customStyle="1" w:styleId="HTML14">
    <w:name w:val="Адрес HTML Знак14"/>
    <w:semiHidden/>
    <w:rsid w:val="00590E01"/>
    <w:rPr>
      <w:i/>
      <w:sz w:val="24"/>
    </w:rPr>
  </w:style>
  <w:style w:type="character" w:customStyle="1" w:styleId="HTML130">
    <w:name w:val="Адрес HTML Знак13"/>
    <w:semiHidden/>
    <w:rsid w:val="00590E01"/>
    <w:rPr>
      <w:i/>
      <w:sz w:val="24"/>
    </w:rPr>
  </w:style>
  <w:style w:type="character" w:customStyle="1" w:styleId="HTML121">
    <w:name w:val="Адрес HTML Знак12"/>
    <w:rsid w:val="00590E01"/>
    <w:rPr>
      <w:i/>
      <w:sz w:val="22"/>
    </w:rPr>
  </w:style>
  <w:style w:type="character" w:customStyle="1" w:styleId="1220">
    <w:name w:val="Знак1 Знак Знак22"/>
    <w:locked/>
    <w:rsid w:val="00590E01"/>
    <w:rPr>
      <w:sz w:val="24"/>
    </w:rPr>
  </w:style>
  <w:style w:type="character" w:customStyle="1" w:styleId="IntenseQuoteChar7">
    <w:name w:val="Intense Quote Char7"/>
    <w:locked/>
    <w:rsid w:val="00590E01"/>
    <w:rPr>
      <w:rFonts w:ascii="Calibri" w:hAnsi="Calibri"/>
      <w:b/>
      <w:i/>
      <w:color w:val="4F81BD"/>
      <w:sz w:val="24"/>
    </w:rPr>
  </w:style>
  <w:style w:type="character" w:customStyle="1" w:styleId="1250">
    <w:name w:val="Знак1 Знак Знак25"/>
    <w:locked/>
    <w:rsid w:val="00590E01"/>
    <w:rPr>
      <w:sz w:val="24"/>
    </w:rPr>
  </w:style>
  <w:style w:type="character" w:customStyle="1" w:styleId="1240">
    <w:name w:val="Знак1 Знак Знак24"/>
    <w:locked/>
    <w:rsid w:val="00590E01"/>
    <w:rPr>
      <w:sz w:val="24"/>
    </w:rPr>
  </w:style>
  <w:style w:type="character" w:customStyle="1" w:styleId="1230">
    <w:name w:val="Знак1 Знак Знак23"/>
    <w:locked/>
    <w:rsid w:val="00590E01"/>
    <w:rPr>
      <w:sz w:val="24"/>
    </w:rPr>
  </w:style>
  <w:style w:type="character" w:customStyle="1" w:styleId="1201">
    <w:name w:val="Выделенная цитата Знак120"/>
    <w:rsid w:val="00590E01"/>
    <w:rPr>
      <w:i/>
      <w:color w:val="5B9BD5"/>
      <w:sz w:val="24"/>
    </w:rPr>
  </w:style>
  <w:style w:type="character" w:customStyle="1" w:styleId="1191">
    <w:name w:val="Выделенная цитата Знак119"/>
    <w:rsid w:val="00590E01"/>
    <w:rPr>
      <w:i/>
      <w:color w:val="5B9BD5"/>
      <w:sz w:val="24"/>
    </w:rPr>
  </w:style>
  <w:style w:type="character" w:customStyle="1" w:styleId="1181">
    <w:name w:val="Выделенная цитата Знак118"/>
    <w:rsid w:val="00590E01"/>
    <w:rPr>
      <w:i/>
      <w:color w:val="5B9BD5"/>
      <w:sz w:val="24"/>
    </w:rPr>
  </w:style>
  <w:style w:type="character" w:customStyle="1" w:styleId="1171">
    <w:name w:val="Выделенная цитата Знак117"/>
    <w:rsid w:val="00590E01"/>
    <w:rPr>
      <w:i/>
      <w:color w:val="5B9BD5"/>
      <w:sz w:val="24"/>
    </w:rPr>
  </w:style>
  <w:style w:type="character" w:customStyle="1" w:styleId="1161">
    <w:name w:val="Выделенная цитата Знак116"/>
    <w:rsid w:val="00590E01"/>
    <w:rPr>
      <w:i/>
      <w:color w:val="5B9BD5"/>
      <w:sz w:val="24"/>
    </w:rPr>
  </w:style>
  <w:style w:type="character" w:customStyle="1" w:styleId="1151">
    <w:name w:val="Выделенная цитата Знак115"/>
    <w:rsid w:val="00590E01"/>
    <w:rPr>
      <w:i/>
      <w:color w:val="5B9BD5"/>
      <w:sz w:val="24"/>
    </w:rPr>
  </w:style>
  <w:style w:type="character" w:customStyle="1" w:styleId="1141">
    <w:name w:val="Выделенная цитата Знак114"/>
    <w:rsid w:val="00590E01"/>
    <w:rPr>
      <w:i/>
      <w:color w:val="5B9BD5"/>
      <w:sz w:val="24"/>
    </w:rPr>
  </w:style>
  <w:style w:type="character" w:customStyle="1" w:styleId="1131">
    <w:name w:val="Выделенная цитата Знак113"/>
    <w:rsid w:val="00590E01"/>
    <w:rPr>
      <w:i/>
      <w:color w:val="5B9BD5"/>
      <w:sz w:val="24"/>
    </w:rPr>
  </w:style>
  <w:style w:type="character" w:customStyle="1" w:styleId="1121">
    <w:name w:val="Выделенная цитата Знак112"/>
    <w:rsid w:val="00590E01"/>
    <w:rPr>
      <w:i/>
      <w:color w:val="5B9BD5"/>
      <w:sz w:val="24"/>
    </w:rPr>
  </w:style>
  <w:style w:type="character" w:customStyle="1" w:styleId="1113">
    <w:name w:val="Выделенная цитата Знак111"/>
    <w:rsid w:val="00590E01"/>
    <w:rPr>
      <w:i/>
      <w:color w:val="5B9BD5"/>
      <w:sz w:val="24"/>
    </w:rPr>
  </w:style>
  <w:style w:type="character" w:customStyle="1" w:styleId="1102">
    <w:name w:val="Выделенная цитата Знак110"/>
    <w:rsid w:val="00590E01"/>
    <w:rPr>
      <w:i/>
      <w:color w:val="5B9BD5"/>
      <w:sz w:val="24"/>
    </w:rPr>
  </w:style>
  <w:style w:type="character" w:customStyle="1" w:styleId="193">
    <w:name w:val="Выделенная цитата Знак19"/>
    <w:rsid w:val="00590E01"/>
    <w:rPr>
      <w:i/>
      <w:color w:val="5B9BD5"/>
      <w:sz w:val="24"/>
    </w:rPr>
  </w:style>
  <w:style w:type="character" w:customStyle="1" w:styleId="183">
    <w:name w:val="Выделенная цитата Знак18"/>
    <w:rsid w:val="00590E01"/>
    <w:rPr>
      <w:i/>
      <w:color w:val="5B9BD5"/>
      <w:sz w:val="24"/>
    </w:rPr>
  </w:style>
  <w:style w:type="character" w:customStyle="1" w:styleId="174">
    <w:name w:val="Выделенная цитата Знак17"/>
    <w:rsid w:val="00590E01"/>
    <w:rPr>
      <w:i/>
      <w:color w:val="5B9BD5"/>
      <w:sz w:val="24"/>
    </w:rPr>
  </w:style>
  <w:style w:type="character" w:customStyle="1" w:styleId="164">
    <w:name w:val="Выделенная цитата Знак16"/>
    <w:rsid w:val="00590E01"/>
    <w:rPr>
      <w:i/>
      <w:color w:val="5B9BD5"/>
      <w:sz w:val="24"/>
    </w:rPr>
  </w:style>
  <w:style w:type="character" w:customStyle="1" w:styleId="153">
    <w:name w:val="Выделенная цитата Знак15"/>
    <w:rsid w:val="00590E01"/>
    <w:rPr>
      <w:i/>
      <w:color w:val="5B9BD5"/>
      <w:sz w:val="24"/>
    </w:rPr>
  </w:style>
  <w:style w:type="character" w:customStyle="1" w:styleId="147">
    <w:name w:val="Выделенная цитата Знак14"/>
    <w:rsid w:val="00590E01"/>
    <w:rPr>
      <w:i/>
      <w:color w:val="5B9BD5"/>
      <w:sz w:val="24"/>
    </w:rPr>
  </w:style>
  <w:style w:type="character" w:customStyle="1" w:styleId="139">
    <w:name w:val="Выделенная цитата Знак13"/>
    <w:rsid w:val="00590E01"/>
    <w:rPr>
      <w:i/>
      <w:color w:val="5B9BD5"/>
      <w:sz w:val="24"/>
    </w:rPr>
  </w:style>
  <w:style w:type="character" w:customStyle="1" w:styleId="12f">
    <w:name w:val="Выделенная цитата Знак12"/>
    <w:rsid w:val="00590E01"/>
    <w:rPr>
      <w:i/>
      <w:color w:val="5B9BD5"/>
      <w:sz w:val="24"/>
    </w:rPr>
  </w:style>
  <w:style w:type="character" w:customStyle="1" w:styleId="3113">
    <w:name w:val="Основной текст 3 Знак11"/>
    <w:aliases w:val="Знак5 Знак25"/>
    <w:locked/>
    <w:rsid w:val="00590E01"/>
    <w:rPr>
      <w:rFonts w:ascii="Times New Roman" w:hAnsi="Times New Roman"/>
      <w:sz w:val="16"/>
      <w:lang w:val="ru-RU" w:eastAsia="ru-RU"/>
    </w:rPr>
  </w:style>
  <w:style w:type="character" w:customStyle="1" w:styleId="HTML11a">
    <w:name w:val="Адрес HTML Знак11"/>
    <w:rsid w:val="00590E01"/>
    <w:rPr>
      <w:rFonts w:ascii="Times New Roman" w:hAnsi="Times New Roman"/>
      <w:i/>
      <w:sz w:val="24"/>
    </w:rPr>
  </w:style>
  <w:style w:type="character" w:customStyle="1" w:styleId="1ffffffc">
    <w:name w:val="Без интервала Знак1"/>
    <w:link w:val="4d"/>
    <w:locked/>
    <w:rsid w:val="00590E01"/>
  </w:style>
  <w:style w:type="paragraph" w:customStyle="1" w:styleId="4d">
    <w:name w:val="Без интервала4"/>
    <w:link w:val="1ffffffc"/>
    <w:rsid w:val="00590E01"/>
    <w:pPr>
      <w:spacing w:after="0" w:line="240" w:lineRule="auto"/>
    </w:pPr>
  </w:style>
  <w:style w:type="character" w:customStyle="1" w:styleId="3114">
    <w:name w:val="Знак3 Знак Знак11"/>
    <w:aliases w:val="Знак3 Знак Знак Знак12"/>
    <w:locked/>
    <w:rsid w:val="00590E01"/>
    <w:rPr>
      <w:rFonts w:ascii="Arial" w:hAnsi="Arial"/>
      <w:b/>
      <w:i/>
      <w:sz w:val="28"/>
      <w:lang w:val="ru-RU" w:eastAsia="en-US"/>
    </w:rPr>
  </w:style>
  <w:style w:type="character" w:customStyle="1" w:styleId="11f3">
    <w:name w:val="Выделенная цитата Знак11"/>
    <w:rsid w:val="00590E01"/>
    <w:rPr>
      <w:b/>
      <w:i/>
      <w:color w:val="4F81BD"/>
      <w:sz w:val="24"/>
    </w:rPr>
  </w:style>
  <w:style w:type="character" w:customStyle="1" w:styleId="2115">
    <w:name w:val="Цитата 2 Знак11"/>
    <w:rsid w:val="00590E01"/>
    <w:rPr>
      <w:i/>
      <w:color w:val="404040"/>
      <w:sz w:val="24"/>
    </w:rPr>
  </w:style>
  <w:style w:type="character" w:customStyle="1" w:styleId="1ffffffd">
    <w:name w:val="Абзац списка Знак1"/>
    <w:locked/>
    <w:rsid w:val="00590E01"/>
    <w:rPr>
      <w:rFonts w:ascii="Times New Roman" w:hAnsi="Times New Roman"/>
      <w:sz w:val="24"/>
    </w:rPr>
  </w:style>
  <w:style w:type="character" w:customStyle="1" w:styleId="202">
    <w:name w:val="Знак Знак202"/>
    <w:rsid w:val="00590E01"/>
    <w:rPr>
      <w:rFonts w:ascii="Arial" w:hAnsi="Arial"/>
      <w:sz w:val="22"/>
    </w:rPr>
  </w:style>
  <w:style w:type="paragraph" w:customStyle="1" w:styleId="3ff2">
    <w:name w:val="Знак Знак Знак Знак Знак Знак3"/>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590E01"/>
    <w:rPr>
      <w:b/>
      <w:sz w:val="27"/>
      <w:lang w:val="ru-RU" w:eastAsia="ru-RU"/>
    </w:rPr>
  </w:style>
  <w:style w:type="character" w:customStyle="1" w:styleId="102">
    <w:name w:val="Знак Знак102"/>
    <w:locked/>
    <w:rsid w:val="00590E01"/>
    <w:rPr>
      <w:sz w:val="16"/>
      <w:lang w:val="ru-RU" w:eastAsia="ru-RU"/>
    </w:rPr>
  </w:style>
  <w:style w:type="character" w:customStyle="1" w:styleId="6120">
    <w:name w:val="Знак Знак612"/>
    <w:rsid w:val="00590E01"/>
    <w:rPr>
      <w:rFonts w:ascii="Arial" w:hAnsi="Arial"/>
      <w:b/>
      <w:i/>
      <w:sz w:val="28"/>
      <w:lang w:val="ru-RU" w:eastAsia="en-US"/>
    </w:rPr>
  </w:style>
  <w:style w:type="character" w:customStyle="1" w:styleId="1630">
    <w:name w:val="Знак Знак163"/>
    <w:locked/>
    <w:rsid w:val="00590E01"/>
    <w:rPr>
      <w:b/>
      <w:caps/>
      <w:sz w:val="24"/>
      <w:lang w:val="ru-RU" w:eastAsia="ru-RU"/>
    </w:rPr>
  </w:style>
  <w:style w:type="character" w:customStyle="1" w:styleId="4e">
    <w:name w:val="Знак Знак Знак4"/>
    <w:rsid w:val="00590E01"/>
    <w:rPr>
      <w:rFonts w:ascii="Times New Roman" w:hAnsi="Times New Roman"/>
      <w:b/>
      <w:caps/>
      <w:sz w:val="28"/>
    </w:rPr>
  </w:style>
  <w:style w:type="character" w:customStyle="1" w:styleId="2520">
    <w:name w:val="Знак Знак252"/>
    <w:rsid w:val="00590E01"/>
    <w:rPr>
      <w:rFonts w:ascii="Times New Roman" w:hAnsi="Times New Roman"/>
      <w:b/>
      <w:sz w:val="28"/>
    </w:rPr>
  </w:style>
  <w:style w:type="character" w:customStyle="1" w:styleId="2220">
    <w:name w:val="Знак Знак222"/>
    <w:rsid w:val="00590E01"/>
    <w:rPr>
      <w:rFonts w:ascii="Times New Roman" w:hAnsi="Times New Roman"/>
      <w:sz w:val="24"/>
    </w:rPr>
  </w:style>
  <w:style w:type="character" w:customStyle="1" w:styleId="1920">
    <w:name w:val="Знак Знак192"/>
    <w:rsid w:val="00590E01"/>
    <w:rPr>
      <w:rFonts w:ascii="Times New Roman" w:hAnsi="Times New Roman"/>
      <w:sz w:val="16"/>
      <w:lang w:eastAsia="ru-RU"/>
    </w:rPr>
  </w:style>
  <w:style w:type="character" w:customStyle="1" w:styleId="1820">
    <w:name w:val="Знак Знак182"/>
    <w:rsid w:val="00590E01"/>
    <w:rPr>
      <w:rFonts w:ascii="Courier New" w:hAnsi="Courier New"/>
    </w:rPr>
  </w:style>
  <w:style w:type="character" w:customStyle="1" w:styleId="1520">
    <w:name w:val="Знак Знак152"/>
    <w:rsid w:val="00590E01"/>
    <w:rPr>
      <w:b/>
      <w:sz w:val="28"/>
    </w:rPr>
  </w:style>
  <w:style w:type="character" w:customStyle="1" w:styleId="4120">
    <w:name w:val="Знак Знак412"/>
    <w:locked/>
    <w:rsid w:val="00590E01"/>
    <w:rPr>
      <w:rFonts w:ascii="Arial" w:hAnsi="Arial"/>
      <w:b/>
      <w:i/>
      <w:sz w:val="28"/>
      <w:lang w:val="ru-RU" w:eastAsia="en-US"/>
    </w:rPr>
  </w:style>
  <w:style w:type="character" w:customStyle="1" w:styleId="2330">
    <w:name w:val="Знак Знак23 Знак3"/>
    <w:aliases w:val="Знак Знак3 Знак3"/>
    <w:locked/>
    <w:rsid w:val="00590E01"/>
    <w:rPr>
      <w:rFonts w:ascii="Tahoma" w:hAnsi="Tahoma"/>
      <w:sz w:val="16"/>
    </w:rPr>
  </w:style>
  <w:style w:type="paragraph" w:customStyle="1" w:styleId="4f">
    <w:name w:val="Знак Знак Знак Знак Знак Знак Знак Знак Знак Знак Знак Знак Знак4"/>
    <w:basedOn w:val="a3"/>
    <w:rsid w:val="00590E01"/>
    <w:pPr>
      <w:spacing w:after="160" w:line="240" w:lineRule="exact"/>
    </w:pPr>
    <w:rPr>
      <w:rFonts w:ascii="Verdana" w:hAnsi="Verdana"/>
      <w:lang w:val="en-US" w:eastAsia="en-US"/>
    </w:rPr>
  </w:style>
  <w:style w:type="paragraph" w:customStyle="1" w:styleId="32a">
    <w:name w:val="Знак32"/>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590E01"/>
    <w:rPr>
      <w:b/>
      <w:caps/>
      <w:sz w:val="24"/>
      <w:lang w:val="ru-RU" w:eastAsia="ru-RU"/>
    </w:rPr>
  </w:style>
  <w:style w:type="character" w:customStyle="1" w:styleId="2ffff5">
    <w:name w:val="Без интервала Знак2"/>
    <w:locked/>
    <w:rsid w:val="00590E01"/>
    <w:rPr>
      <w:sz w:val="24"/>
      <w:lang w:eastAsia="en-US"/>
    </w:rPr>
  </w:style>
  <w:style w:type="character" w:customStyle="1" w:styleId="1122">
    <w:name w:val="Знак1 Знак Знак12"/>
    <w:locked/>
    <w:rsid w:val="00590E01"/>
    <w:rPr>
      <w:rFonts w:ascii="Times New Roman" w:hAnsi="Times New Roman"/>
      <w:sz w:val="24"/>
      <w:lang w:eastAsia="ru-RU"/>
    </w:rPr>
  </w:style>
  <w:style w:type="character" w:customStyle="1" w:styleId="462">
    <w:name w:val="Знак Знак462"/>
    <w:locked/>
    <w:rsid w:val="00590E01"/>
    <w:rPr>
      <w:b/>
      <w:sz w:val="27"/>
      <w:lang w:val="ru-RU" w:eastAsia="ru-RU"/>
    </w:rPr>
  </w:style>
  <w:style w:type="character" w:customStyle="1" w:styleId="482">
    <w:name w:val="Знак Знак482"/>
    <w:locked/>
    <w:rsid w:val="00590E01"/>
    <w:rPr>
      <w:b/>
      <w:sz w:val="27"/>
      <w:lang w:val="ru-RU" w:eastAsia="ru-RU"/>
    </w:rPr>
  </w:style>
  <w:style w:type="character" w:customStyle="1" w:styleId="442">
    <w:name w:val="Знак Знак442"/>
    <w:locked/>
    <w:rsid w:val="00590E01"/>
    <w:rPr>
      <w:sz w:val="24"/>
    </w:rPr>
  </w:style>
  <w:style w:type="character" w:customStyle="1" w:styleId="5120">
    <w:name w:val="Знак Знак512"/>
    <w:locked/>
    <w:rsid w:val="00590E01"/>
    <w:rPr>
      <w:b/>
      <w:sz w:val="27"/>
      <w:lang w:val="ru-RU" w:eastAsia="ru-RU"/>
    </w:rPr>
  </w:style>
  <w:style w:type="character" w:customStyle="1" w:styleId="432">
    <w:name w:val="Знак Знак432"/>
    <w:locked/>
    <w:rsid w:val="00590E01"/>
    <w:rPr>
      <w:color w:val="000000"/>
      <w:sz w:val="24"/>
      <w:lang w:eastAsia="ru-RU"/>
    </w:rPr>
  </w:style>
  <w:style w:type="character" w:customStyle="1" w:styleId="4220">
    <w:name w:val="Знак Знак422"/>
    <w:rsid w:val="00590E01"/>
    <w:rPr>
      <w:rFonts w:ascii="Times New Roman" w:hAnsi="Times New Roman"/>
      <w:sz w:val="16"/>
    </w:rPr>
  </w:style>
  <w:style w:type="character" w:customStyle="1" w:styleId="4920">
    <w:name w:val="Знак Знак492"/>
    <w:rsid w:val="00590E01"/>
    <w:rPr>
      <w:rFonts w:ascii="Times New Roman" w:hAnsi="Times New Roman"/>
      <w:b/>
      <w:caps/>
      <w:sz w:val="24"/>
      <w:lang w:eastAsia="ru-RU"/>
    </w:rPr>
  </w:style>
  <w:style w:type="character" w:customStyle="1" w:styleId="472">
    <w:name w:val="Знак Знак472"/>
    <w:rsid w:val="00590E01"/>
    <w:rPr>
      <w:rFonts w:ascii="Times New Roman" w:hAnsi="Times New Roman"/>
      <w:b/>
      <w:sz w:val="27"/>
      <w:lang w:eastAsia="ru-RU"/>
    </w:rPr>
  </w:style>
  <w:style w:type="character" w:customStyle="1" w:styleId="452">
    <w:name w:val="Знак Знак452"/>
    <w:rsid w:val="00590E01"/>
    <w:rPr>
      <w:rFonts w:ascii="Times New Roman" w:hAnsi="Times New Roman"/>
      <w:b/>
      <w:i/>
      <w:sz w:val="26"/>
      <w:lang w:eastAsia="ru-RU"/>
    </w:rPr>
  </w:style>
  <w:style w:type="character" w:customStyle="1" w:styleId="5020">
    <w:name w:val="Знак Знак502"/>
    <w:locked/>
    <w:rsid w:val="00590E01"/>
    <w:rPr>
      <w:b/>
      <w:sz w:val="28"/>
      <w:lang w:val="ru-RU" w:eastAsia="ru-RU"/>
    </w:rPr>
  </w:style>
  <w:style w:type="character" w:customStyle="1" w:styleId="522">
    <w:name w:val="Знак Знак522"/>
    <w:rsid w:val="00590E01"/>
    <w:rPr>
      <w:rFonts w:ascii="Arial" w:hAnsi="Arial"/>
      <w:b/>
      <w:i/>
      <w:sz w:val="28"/>
    </w:rPr>
  </w:style>
  <w:style w:type="character" w:customStyle="1" w:styleId="5121">
    <w:name w:val="Знак5 Знак Знак12"/>
    <w:locked/>
    <w:rsid w:val="00590E01"/>
    <w:rPr>
      <w:sz w:val="16"/>
      <w:lang w:val="ru-RU" w:eastAsia="ru-RU"/>
    </w:rPr>
  </w:style>
  <w:style w:type="character" w:customStyle="1" w:styleId="624">
    <w:name w:val="Знак6 Знак Знак2"/>
    <w:rsid w:val="00590E01"/>
    <w:rPr>
      <w:sz w:val="24"/>
      <w:lang w:val="ru-RU" w:eastAsia="ru-RU"/>
    </w:rPr>
  </w:style>
  <w:style w:type="character" w:customStyle="1" w:styleId="UnresolvedMention">
    <w:name w:val="Unresolved Mention"/>
    <w:semiHidden/>
    <w:rsid w:val="00590E01"/>
    <w:rPr>
      <w:color w:val="605E5C"/>
      <w:shd w:val="clear" w:color="auto" w:fill="E1DFDD"/>
    </w:rPr>
  </w:style>
  <w:style w:type="character" w:customStyle="1" w:styleId="203">
    <w:name w:val="Знак Знак203"/>
    <w:rsid w:val="00590E01"/>
    <w:rPr>
      <w:rFonts w:ascii="Arial" w:hAnsi="Arial"/>
      <w:sz w:val="22"/>
    </w:rPr>
  </w:style>
  <w:style w:type="paragraph" w:customStyle="1" w:styleId="4f0">
    <w:name w:val="Знак Знак Знак Знак Знак Знак4"/>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590E01"/>
    <w:rPr>
      <w:sz w:val="16"/>
      <w:lang w:val="ru-RU" w:eastAsia="ru-RU"/>
    </w:rPr>
  </w:style>
  <w:style w:type="character" w:customStyle="1" w:styleId="1430">
    <w:name w:val="Знак Знак143"/>
    <w:locked/>
    <w:rsid w:val="00590E01"/>
    <w:rPr>
      <w:b/>
      <w:sz w:val="27"/>
      <w:lang w:val="ru-RU" w:eastAsia="ru-RU"/>
    </w:rPr>
  </w:style>
  <w:style w:type="character" w:customStyle="1" w:styleId="103">
    <w:name w:val="Знак Знак103"/>
    <w:locked/>
    <w:rsid w:val="00590E01"/>
    <w:rPr>
      <w:sz w:val="16"/>
      <w:lang w:val="ru-RU" w:eastAsia="ru-RU"/>
    </w:rPr>
  </w:style>
  <w:style w:type="character" w:customStyle="1" w:styleId="6130">
    <w:name w:val="Знак Знак613"/>
    <w:rsid w:val="00590E01"/>
    <w:rPr>
      <w:rFonts w:ascii="Arial" w:hAnsi="Arial"/>
      <w:b/>
      <w:i/>
      <w:sz w:val="28"/>
      <w:lang w:val="ru-RU" w:eastAsia="en-US"/>
    </w:rPr>
  </w:style>
  <w:style w:type="character" w:customStyle="1" w:styleId="1640">
    <w:name w:val="Знак Знак164"/>
    <w:locked/>
    <w:rsid w:val="00590E01"/>
    <w:rPr>
      <w:b/>
      <w:caps/>
      <w:sz w:val="24"/>
      <w:lang w:val="ru-RU" w:eastAsia="ru-RU"/>
    </w:rPr>
  </w:style>
  <w:style w:type="character" w:customStyle="1" w:styleId="5b">
    <w:name w:val="Знак Знак Знак5"/>
    <w:rsid w:val="00590E01"/>
    <w:rPr>
      <w:rFonts w:ascii="Times New Roman" w:hAnsi="Times New Roman"/>
      <w:b/>
      <w:caps/>
      <w:sz w:val="28"/>
    </w:rPr>
  </w:style>
  <w:style w:type="character" w:customStyle="1" w:styleId="253">
    <w:name w:val="Знак Знак253"/>
    <w:rsid w:val="00590E01"/>
    <w:rPr>
      <w:rFonts w:ascii="Times New Roman" w:hAnsi="Times New Roman"/>
      <w:b/>
      <w:sz w:val="28"/>
    </w:rPr>
  </w:style>
  <w:style w:type="character" w:customStyle="1" w:styleId="2230">
    <w:name w:val="Знак Знак223"/>
    <w:rsid w:val="00590E01"/>
    <w:rPr>
      <w:rFonts w:ascii="Times New Roman" w:hAnsi="Times New Roman"/>
      <w:sz w:val="24"/>
    </w:rPr>
  </w:style>
  <w:style w:type="character" w:customStyle="1" w:styleId="1930">
    <w:name w:val="Знак Знак193"/>
    <w:rsid w:val="00590E01"/>
    <w:rPr>
      <w:rFonts w:ascii="Times New Roman" w:hAnsi="Times New Roman"/>
      <w:sz w:val="16"/>
      <w:lang w:eastAsia="ru-RU"/>
    </w:rPr>
  </w:style>
  <w:style w:type="character" w:customStyle="1" w:styleId="1830">
    <w:name w:val="Знак Знак183"/>
    <w:rsid w:val="00590E01"/>
    <w:rPr>
      <w:rFonts w:ascii="Courier New" w:hAnsi="Courier New"/>
    </w:rPr>
  </w:style>
  <w:style w:type="character" w:customStyle="1" w:styleId="1730">
    <w:name w:val="Знак Знак173"/>
    <w:rsid w:val="00590E01"/>
    <w:rPr>
      <w:rFonts w:ascii="Times New Roman" w:hAnsi="Times New Roman"/>
      <w:sz w:val="24"/>
    </w:rPr>
  </w:style>
  <w:style w:type="character" w:customStyle="1" w:styleId="1530">
    <w:name w:val="Знак Знак153"/>
    <w:rsid w:val="00590E01"/>
    <w:rPr>
      <w:b/>
      <w:sz w:val="28"/>
    </w:rPr>
  </w:style>
  <w:style w:type="character" w:customStyle="1" w:styleId="4130">
    <w:name w:val="Знак Знак413"/>
    <w:locked/>
    <w:rsid w:val="00590E01"/>
    <w:rPr>
      <w:rFonts w:ascii="Arial" w:hAnsi="Arial"/>
      <w:b/>
      <w:i/>
      <w:sz w:val="28"/>
      <w:lang w:val="ru-RU" w:eastAsia="en-US"/>
    </w:rPr>
  </w:style>
  <w:style w:type="character" w:customStyle="1" w:styleId="2340">
    <w:name w:val="Знак Знак23 Знак4"/>
    <w:aliases w:val="Знак Знак3 Знак4"/>
    <w:locked/>
    <w:rsid w:val="00590E01"/>
    <w:rPr>
      <w:rFonts w:ascii="Tahoma" w:hAnsi="Tahoma"/>
      <w:sz w:val="16"/>
    </w:rPr>
  </w:style>
  <w:style w:type="paragraph" w:customStyle="1" w:styleId="5c">
    <w:name w:val="Знак Знак Знак Знак Знак Знак Знак Знак Знак Знак Знак Знак Знак5"/>
    <w:basedOn w:val="a3"/>
    <w:rsid w:val="00590E01"/>
    <w:pPr>
      <w:spacing w:after="160" w:line="240" w:lineRule="exact"/>
    </w:pPr>
    <w:rPr>
      <w:rFonts w:ascii="Verdana" w:hAnsi="Verdana"/>
      <w:lang w:val="en-US" w:eastAsia="en-US"/>
    </w:rPr>
  </w:style>
  <w:style w:type="paragraph" w:customStyle="1" w:styleId="332">
    <w:name w:val="Знак33"/>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590E01"/>
    <w:rPr>
      <w:b/>
      <w:caps/>
      <w:sz w:val="24"/>
      <w:lang w:val="ru-RU" w:eastAsia="ru-RU"/>
    </w:rPr>
  </w:style>
  <w:style w:type="character" w:customStyle="1" w:styleId="3ff3">
    <w:name w:val="Без интервала Знак3"/>
    <w:locked/>
    <w:rsid w:val="00590E01"/>
    <w:rPr>
      <w:sz w:val="24"/>
      <w:lang w:eastAsia="en-US"/>
    </w:rPr>
  </w:style>
  <w:style w:type="character" w:customStyle="1" w:styleId="1132">
    <w:name w:val="Знак1 Знак Знак13"/>
    <w:locked/>
    <w:rsid w:val="00590E01"/>
    <w:rPr>
      <w:rFonts w:ascii="Times New Roman" w:hAnsi="Times New Roman"/>
      <w:sz w:val="24"/>
      <w:lang w:eastAsia="ru-RU"/>
    </w:rPr>
  </w:style>
  <w:style w:type="character" w:customStyle="1" w:styleId="463">
    <w:name w:val="Знак Знак463"/>
    <w:locked/>
    <w:rsid w:val="00590E01"/>
    <w:rPr>
      <w:b/>
      <w:sz w:val="27"/>
      <w:lang w:val="ru-RU" w:eastAsia="ru-RU"/>
    </w:rPr>
  </w:style>
  <w:style w:type="character" w:customStyle="1" w:styleId="483">
    <w:name w:val="Знак Знак483"/>
    <w:locked/>
    <w:rsid w:val="00590E01"/>
    <w:rPr>
      <w:b/>
      <w:sz w:val="27"/>
      <w:lang w:val="ru-RU" w:eastAsia="ru-RU"/>
    </w:rPr>
  </w:style>
  <w:style w:type="character" w:customStyle="1" w:styleId="443">
    <w:name w:val="Знак Знак443"/>
    <w:locked/>
    <w:rsid w:val="00590E01"/>
    <w:rPr>
      <w:sz w:val="24"/>
    </w:rPr>
  </w:style>
  <w:style w:type="character" w:customStyle="1" w:styleId="5130">
    <w:name w:val="Знак Знак513"/>
    <w:locked/>
    <w:rsid w:val="00590E01"/>
    <w:rPr>
      <w:b/>
      <w:sz w:val="27"/>
      <w:lang w:val="ru-RU" w:eastAsia="ru-RU"/>
    </w:rPr>
  </w:style>
  <w:style w:type="character" w:customStyle="1" w:styleId="433">
    <w:name w:val="Знак Знак433"/>
    <w:locked/>
    <w:rsid w:val="00590E01"/>
    <w:rPr>
      <w:color w:val="000000"/>
      <w:sz w:val="24"/>
      <w:lang w:eastAsia="ru-RU"/>
    </w:rPr>
  </w:style>
  <w:style w:type="character" w:customStyle="1" w:styleId="423">
    <w:name w:val="Знак Знак423"/>
    <w:rsid w:val="00590E01"/>
    <w:rPr>
      <w:rFonts w:ascii="Times New Roman" w:hAnsi="Times New Roman"/>
      <w:sz w:val="16"/>
    </w:rPr>
  </w:style>
  <w:style w:type="character" w:customStyle="1" w:styleId="493">
    <w:name w:val="Знак Знак493"/>
    <w:rsid w:val="00590E01"/>
    <w:rPr>
      <w:rFonts w:ascii="Times New Roman" w:hAnsi="Times New Roman"/>
      <w:b/>
      <w:caps/>
      <w:sz w:val="24"/>
      <w:lang w:eastAsia="ru-RU"/>
    </w:rPr>
  </w:style>
  <w:style w:type="character" w:customStyle="1" w:styleId="473">
    <w:name w:val="Знак Знак473"/>
    <w:rsid w:val="00590E01"/>
    <w:rPr>
      <w:rFonts w:ascii="Times New Roman" w:hAnsi="Times New Roman"/>
      <w:b/>
      <w:sz w:val="27"/>
      <w:lang w:eastAsia="ru-RU"/>
    </w:rPr>
  </w:style>
  <w:style w:type="character" w:customStyle="1" w:styleId="453">
    <w:name w:val="Знак Знак453"/>
    <w:rsid w:val="00590E01"/>
    <w:rPr>
      <w:rFonts w:ascii="Times New Roman" w:hAnsi="Times New Roman"/>
      <w:b/>
      <w:i/>
      <w:sz w:val="26"/>
      <w:lang w:eastAsia="ru-RU"/>
    </w:rPr>
  </w:style>
  <w:style w:type="character" w:customStyle="1" w:styleId="503">
    <w:name w:val="Знак Знак503"/>
    <w:locked/>
    <w:rsid w:val="00590E01"/>
    <w:rPr>
      <w:b/>
      <w:sz w:val="28"/>
      <w:lang w:val="ru-RU" w:eastAsia="ru-RU"/>
    </w:rPr>
  </w:style>
  <w:style w:type="character" w:customStyle="1" w:styleId="523">
    <w:name w:val="Знак Знак523"/>
    <w:rsid w:val="00590E01"/>
    <w:rPr>
      <w:rFonts w:ascii="Arial" w:hAnsi="Arial"/>
      <w:b/>
      <w:i/>
      <w:sz w:val="28"/>
    </w:rPr>
  </w:style>
  <w:style w:type="character" w:customStyle="1" w:styleId="5131">
    <w:name w:val="Знак5 Знак Знак13"/>
    <w:locked/>
    <w:rsid w:val="00590E01"/>
    <w:rPr>
      <w:sz w:val="16"/>
      <w:lang w:val="ru-RU" w:eastAsia="ru-RU"/>
    </w:rPr>
  </w:style>
  <w:style w:type="character" w:customStyle="1" w:styleId="632">
    <w:name w:val="Знак6 Знак Знак3"/>
    <w:rsid w:val="00590E01"/>
    <w:rPr>
      <w:sz w:val="24"/>
      <w:lang w:val="ru-RU" w:eastAsia="ru-RU"/>
    </w:rPr>
  </w:style>
  <w:style w:type="paragraph" w:customStyle="1" w:styleId="5d">
    <w:name w:val="Знак Знак Знак Знак Знак Знак5"/>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590E01"/>
    <w:rPr>
      <w:sz w:val="16"/>
      <w:lang w:val="ru-RU" w:eastAsia="ru-RU"/>
    </w:rPr>
  </w:style>
  <w:style w:type="character" w:customStyle="1" w:styleId="1440">
    <w:name w:val="Знак Знак144"/>
    <w:locked/>
    <w:rsid w:val="00590E01"/>
    <w:rPr>
      <w:b/>
      <w:sz w:val="27"/>
      <w:lang w:val="ru-RU" w:eastAsia="ru-RU"/>
    </w:rPr>
  </w:style>
  <w:style w:type="character" w:customStyle="1" w:styleId="104">
    <w:name w:val="Знак Знак104"/>
    <w:locked/>
    <w:rsid w:val="00590E01"/>
    <w:rPr>
      <w:sz w:val="16"/>
      <w:lang w:val="ru-RU" w:eastAsia="ru-RU"/>
    </w:rPr>
  </w:style>
  <w:style w:type="character" w:customStyle="1" w:styleId="6140">
    <w:name w:val="Знак Знак614"/>
    <w:rsid w:val="00590E01"/>
    <w:rPr>
      <w:rFonts w:ascii="Arial" w:hAnsi="Arial"/>
      <w:b/>
      <w:i/>
      <w:sz w:val="28"/>
      <w:lang w:val="ru-RU" w:eastAsia="en-US"/>
    </w:rPr>
  </w:style>
  <w:style w:type="character" w:customStyle="1" w:styleId="165">
    <w:name w:val="Знак Знак165"/>
    <w:locked/>
    <w:rsid w:val="00590E01"/>
    <w:rPr>
      <w:b/>
      <w:caps/>
      <w:sz w:val="24"/>
      <w:lang w:val="ru-RU" w:eastAsia="ru-RU"/>
    </w:rPr>
  </w:style>
  <w:style w:type="character" w:customStyle="1" w:styleId="6d">
    <w:name w:val="Знак Знак Знак6"/>
    <w:rsid w:val="00590E01"/>
    <w:rPr>
      <w:rFonts w:ascii="Times New Roman" w:hAnsi="Times New Roman"/>
      <w:b/>
      <w:caps/>
      <w:sz w:val="28"/>
    </w:rPr>
  </w:style>
  <w:style w:type="character" w:customStyle="1" w:styleId="254">
    <w:name w:val="Знак Знак254"/>
    <w:rsid w:val="00590E01"/>
    <w:rPr>
      <w:rFonts w:ascii="Times New Roman" w:hAnsi="Times New Roman"/>
      <w:b/>
      <w:sz w:val="28"/>
    </w:rPr>
  </w:style>
  <w:style w:type="character" w:customStyle="1" w:styleId="2240">
    <w:name w:val="Знак Знак224"/>
    <w:rsid w:val="00590E01"/>
    <w:rPr>
      <w:rFonts w:ascii="Times New Roman" w:hAnsi="Times New Roman"/>
      <w:sz w:val="24"/>
    </w:rPr>
  </w:style>
  <w:style w:type="character" w:customStyle="1" w:styleId="204">
    <w:name w:val="Знак Знак204"/>
    <w:rsid w:val="00590E01"/>
    <w:rPr>
      <w:rFonts w:ascii="Arial" w:hAnsi="Arial"/>
      <w:sz w:val="22"/>
    </w:rPr>
  </w:style>
  <w:style w:type="character" w:customStyle="1" w:styleId="194">
    <w:name w:val="Знак Знак194"/>
    <w:rsid w:val="00590E01"/>
    <w:rPr>
      <w:rFonts w:ascii="Times New Roman" w:hAnsi="Times New Roman"/>
      <w:sz w:val="16"/>
      <w:lang w:eastAsia="ru-RU"/>
    </w:rPr>
  </w:style>
  <w:style w:type="character" w:customStyle="1" w:styleId="184">
    <w:name w:val="Знак Знак184"/>
    <w:rsid w:val="00590E01"/>
    <w:rPr>
      <w:rFonts w:ascii="Courier New" w:hAnsi="Courier New"/>
    </w:rPr>
  </w:style>
  <w:style w:type="character" w:customStyle="1" w:styleId="1740">
    <w:name w:val="Знак Знак174"/>
    <w:rsid w:val="00590E01"/>
    <w:rPr>
      <w:rFonts w:ascii="Times New Roman" w:hAnsi="Times New Roman"/>
      <w:sz w:val="24"/>
    </w:rPr>
  </w:style>
  <w:style w:type="character" w:customStyle="1" w:styleId="154">
    <w:name w:val="Знак Знак154"/>
    <w:rsid w:val="00590E01"/>
    <w:rPr>
      <w:b/>
      <w:sz w:val="28"/>
    </w:rPr>
  </w:style>
  <w:style w:type="character" w:customStyle="1" w:styleId="4140">
    <w:name w:val="Знак Знак414"/>
    <w:locked/>
    <w:rsid w:val="00590E01"/>
    <w:rPr>
      <w:rFonts w:ascii="Arial" w:hAnsi="Arial"/>
      <w:b/>
      <w:i/>
      <w:sz w:val="28"/>
      <w:lang w:val="ru-RU" w:eastAsia="en-US"/>
    </w:rPr>
  </w:style>
  <w:style w:type="character" w:customStyle="1" w:styleId="235">
    <w:name w:val="Знак Знак23 Знак5"/>
    <w:aliases w:val="Знак Знак3 Знак5"/>
    <w:locked/>
    <w:rsid w:val="00590E01"/>
    <w:rPr>
      <w:rFonts w:ascii="Tahoma" w:hAnsi="Tahoma"/>
      <w:sz w:val="16"/>
    </w:rPr>
  </w:style>
  <w:style w:type="paragraph" w:customStyle="1" w:styleId="6e">
    <w:name w:val="Знак Знак Знак Знак Знак Знак Знак Знак Знак Знак Знак Знак Знак6"/>
    <w:basedOn w:val="a3"/>
    <w:rsid w:val="00590E01"/>
    <w:pPr>
      <w:spacing w:after="160" w:line="240" w:lineRule="exact"/>
    </w:pPr>
    <w:rPr>
      <w:rFonts w:ascii="Verdana" w:hAnsi="Verdana"/>
      <w:lang w:val="en-US" w:eastAsia="en-US"/>
    </w:rPr>
  </w:style>
  <w:style w:type="paragraph" w:customStyle="1" w:styleId="344">
    <w:name w:val="Знак34"/>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590E01"/>
    <w:rPr>
      <w:b/>
      <w:caps/>
      <w:sz w:val="24"/>
      <w:lang w:val="ru-RU" w:eastAsia="ru-RU"/>
    </w:rPr>
  </w:style>
  <w:style w:type="character" w:customStyle="1" w:styleId="4f1">
    <w:name w:val="Без интервала Знак4"/>
    <w:locked/>
    <w:rsid w:val="00590E01"/>
    <w:rPr>
      <w:sz w:val="24"/>
      <w:lang w:eastAsia="en-US"/>
    </w:rPr>
  </w:style>
  <w:style w:type="character" w:customStyle="1" w:styleId="1142">
    <w:name w:val="Знак1 Знак Знак14"/>
    <w:locked/>
    <w:rsid w:val="00590E01"/>
    <w:rPr>
      <w:rFonts w:ascii="Times New Roman" w:hAnsi="Times New Roman"/>
      <w:sz w:val="24"/>
      <w:lang w:eastAsia="ru-RU"/>
    </w:rPr>
  </w:style>
  <w:style w:type="character" w:customStyle="1" w:styleId="464">
    <w:name w:val="Знак Знак464"/>
    <w:locked/>
    <w:rsid w:val="00590E01"/>
    <w:rPr>
      <w:b/>
      <w:sz w:val="27"/>
      <w:lang w:val="ru-RU" w:eastAsia="ru-RU"/>
    </w:rPr>
  </w:style>
  <w:style w:type="character" w:customStyle="1" w:styleId="484">
    <w:name w:val="Знак Знак484"/>
    <w:locked/>
    <w:rsid w:val="00590E01"/>
    <w:rPr>
      <w:b/>
      <w:sz w:val="27"/>
      <w:lang w:val="ru-RU" w:eastAsia="ru-RU"/>
    </w:rPr>
  </w:style>
  <w:style w:type="character" w:customStyle="1" w:styleId="444">
    <w:name w:val="Знак Знак444"/>
    <w:locked/>
    <w:rsid w:val="00590E01"/>
    <w:rPr>
      <w:sz w:val="24"/>
    </w:rPr>
  </w:style>
  <w:style w:type="character" w:customStyle="1" w:styleId="5140">
    <w:name w:val="Знак Знак514"/>
    <w:locked/>
    <w:rsid w:val="00590E01"/>
    <w:rPr>
      <w:b/>
      <w:sz w:val="27"/>
      <w:lang w:val="ru-RU" w:eastAsia="ru-RU"/>
    </w:rPr>
  </w:style>
  <w:style w:type="character" w:customStyle="1" w:styleId="434">
    <w:name w:val="Знак Знак434"/>
    <w:locked/>
    <w:rsid w:val="00590E01"/>
    <w:rPr>
      <w:color w:val="000000"/>
      <w:sz w:val="24"/>
      <w:lang w:eastAsia="ru-RU"/>
    </w:rPr>
  </w:style>
  <w:style w:type="character" w:customStyle="1" w:styleId="424">
    <w:name w:val="Знак Знак424"/>
    <w:rsid w:val="00590E01"/>
    <w:rPr>
      <w:rFonts w:ascii="Times New Roman" w:hAnsi="Times New Roman"/>
      <w:sz w:val="16"/>
    </w:rPr>
  </w:style>
  <w:style w:type="character" w:customStyle="1" w:styleId="494">
    <w:name w:val="Знак Знак494"/>
    <w:rsid w:val="00590E01"/>
    <w:rPr>
      <w:rFonts w:ascii="Times New Roman" w:hAnsi="Times New Roman"/>
      <w:b/>
      <w:caps/>
      <w:sz w:val="24"/>
      <w:lang w:eastAsia="ru-RU"/>
    </w:rPr>
  </w:style>
  <w:style w:type="character" w:customStyle="1" w:styleId="474">
    <w:name w:val="Знак Знак474"/>
    <w:rsid w:val="00590E01"/>
    <w:rPr>
      <w:rFonts w:ascii="Times New Roman" w:hAnsi="Times New Roman"/>
      <w:b/>
      <w:sz w:val="27"/>
      <w:lang w:eastAsia="ru-RU"/>
    </w:rPr>
  </w:style>
  <w:style w:type="character" w:customStyle="1" w:styleId="454">
    <w:name w:val="Знак Знак454"/>
    <w:rsid w:val="00590E01"/>
    <w:rPr>
      <w:rFonts w:ascii="Times New Roman" w:hAnsi="Times New Roman"/>
      <w:b/>
      <w:i/>
      <w:sz w:val="26"/>
      <w:lang w:eastAsia="ru-RU"/>
    </w:rPr>
  </w:style>
  <w:style w:type="character" w:customStyle="1" w:styleId="552">
    <w:name w:val="Знак5 Знак Знак5"/>
    <w:locked/>
    <w:rsid w:val="00590E01"/>
    <w:rPr>
      <w:sz w:val="16"/>
    </w:rPr>
  </w:style>
  <w:style w:type="character" w:customStyle="1" w:styleId="504">
    <w:name w:val="Знак Знак504"/>
    <w:locked/>
    <w:rsid w:val="00590E01"/>
    <w:rPr>
      <w:b/>
      <w:sz w:val="28"/>
      <w:lang w:val="ru-RU" w:eastAsia="ru-RU"/>
    </w:rPr>
  </w:style>
  <w:style w:type="character" w:customStyle="1" w:styleId="524">
    <w:name w:val="Знак Знак524"/>
    <w:rsid w:val="00590E01"/>
    <w:rPr>
      <w:rFonts w:ascii="Arial" w:hAnsi="Arial"/>
      <w:b/>
      <w:i/>
      <w:sz w:val="28"/>
    </w:rPr>
  </w:style>
  <w:style w:type="character" w:customStyle="1" w:styleId="5141">
    <w:name w:val="Знак5 Знак Знак14"/>
    <w:locked/>
    <w:rsid w:val="00590E01"/>
    <w:rPr>
      <w:sz w:val="16"/>
      <w:lang w:val="ru-RU" w:eastAsia="ru-RU"/>
    </w:rPr>
  </w:style>
  <w:style w:type="character" w:customStyle="1" w:styleId="642">
    <w:name w:val="Знак6 Знак Знак4"/>
    <w:rsid w:val="00590E01"/>
    <w:rPr>
      <w:sz w:val="24"/>
      <w:lang w:val="ru-RU" w:eastAsia="ru-RU"/>
    </w:rPr>
  </w:style>
  <w:style w:type="character" w:customStyle="1" w:styleId="205">
    <w:name w:val="Знак Знак205"/>
    <w:rsid w:val="00590E01"/>
    <w:rPr>
      <w:rFonts w:ascii="Arial" w:hAnsi="Arial"/>
      <w:sz w:val="22"/>
    </w:rPr>
  </w:style>
  <w:style w:type="character" w:customStyle="1" w:styleId="206">
    <w:name w:val="Знак Знак206"/>
    <w:rsid w:val="00590E01"/>
    <w:rPr>
      <w:rFonts w:ascii="Arial" w:hAnsi="Arial"/>
      <w:sz w:val="22"/>
    </w:rPr>
  </w:style>
  <w:style w:type="paragraph" w:customStyle="1" w:styleId="6f">
    <w:name w:val="Знак Знак Знак Знак Знак Знак6"/>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590E01"/>
    <w:rPr>
      <w:sz w:val="16"/>
      <w:lang w:val="ru-RU" w:eastAsia="ru-RU"/>
    </w:rPr>
  </w:style>
  <w:style w:type="character" w:customStyle="1" w:styleId="1450">
    <w:name w:val="Знак Знак145"/>
    <w:locked/>
    <w:rsid w:val="00590E01"/>
    <w:rPr>
      <w:b/>
      <w:sz w:val="27"/>
      <w:lang w:val="ru-RU" w:eastAsia="ru-RU"/>
    </w:rPr>
  </w:style>
  <w:style w:type="character" w:customStyle="1" w:styleId="105">
    <w:name w:val="Знак Знак105"/>
    <w:locked/>
    <w:rsid w:val="00590E01"/>
    <w:rPr>
      <w:sz w:val="16"/>
      <w:lang w:val="ru-RU" w:eastAsia="ru-RU"/>
    </w:rPr>
  </w:style>
  <w:style w:type="character" w:customStyle="1" w:styleId="6150">
    <w:name w:val="Знак Знак615"/>
    <w:rsid w:val="00590E01"/>
    <w:rPr>
      <w:rFonts w:ascii="Arial" w:hAnsi="Arial"/>
      <w:b/>
      <w:i/>
      <w:sz w:val="28"/>
      <w:lang w:val="ru-RU" w:eastAsia="en-US"/>
    </w:rPr>
  </w:style>
  <w:style w:type="character" w:customStyle="1" w:styleId="166">
    <w:name w:val="Знак Знак166"/>
    <w:locked/>
    <w:rsid w:val="00590E01"/>
    <w:rPr>
      <w:b/>
      <w:caps/>
      <w:sz w:val="24"/>
      <w:lang w:val="ru-RU" w:eastAsia="ru-RU"/>
    </w:rPr>
  </w:style>
  <w:style w:type="character" w:customStyle="1" w:styleId="78">
    <w:name w:val="Знак Знак Знак7"/>
    <w:rsid w:val="00590E01"/>
    <w:rPr>
      <w:rFonts w:ascii="Times New Roman" w:hAnsi="Times New Roman"/>
      <w:b/>
      <w:caps/>
      <w:sz w:val="28"/>
    </w:rPr>
  </w:style>
  <w:style w:type="character" w:customStyle="1" w:styleId="255">
    <w:name w:val="Знак Знак255"/>
    <w:rsid w:val="00590E01"/>
    <w:rPr>
      <w:rFonts w:ascii="Times New Roman" w:hAnsi="Times New Roman"/>
      <w:b/>
      <w:sz w:val="28"/>
    </w:rPr>
  </w:style>
  <w:style w:type="character" w:customStyle="1" w:styleId="2250">
    <w:name w:val="Знак Знак225"/>
    <w:rsid w:val="00590E01"/>
    <w:rPr>
      <w:rFonts w:ascii="Times New Roman" w:hAnsi="Times New Roman"/>
      <w:sz w:val="24"/>
    </w:rPr>
  </w:style>
  <w:style w:type="character" w:customStyle="1" w:styleId="195">
    <w:name w:val="Знак Знак195"/>
    <w:rsid w:val="00590E01"/>
    <w:rPr>
      <w:rFonts w:ascii="Times New Roman" w:hAnsi="Times New Roman"/>
      <w:sz w:val="16"/>
      <w:lang w:eastAsia="ru-RU"/>
    </w:rPr>
  </w:style>
  <w:style w:type="character" w:customStyle="1" w:styleId="185">
    <w:name w:val="Знак Знак185"/>
    <w:rsid w:val="00590E01"/>
    <w:rPr>
      <w:rFonts w:ascii="Courier New" w:hAnsi="Courier New"/>
    </w:rPr>
  </w:style>
  <w:style w:type="character" w:customStyle="1" w:styleId="175">
    <w:name w:val="Знак Знак175"/>
    <w:rsid w:val="00590E01"/>
    <w:rPr>
      <w:rFonts w:ascii="Times New Roman" w:hAnsi="Times New Roman"/>
      <w:sz w:val="24"/>
    </w:rPr>
  </w:style>
  <w:style w:type="character" w:customStyle="1" w:styleId="155">
    <w:name w:val="Знак Знак155"/>
    <w:rsid w:val="00590E01"/>
    <w:rPr>
      <w:b/>
      <w:sz w:val="28"/>
    </w:rPr>
  </w:style>
  <w:style w:type="character" w:customStyle="1" w:styleId="4150">
    <w:name w:val="Знак Знак415"/>
    <w:locked/>
    <w:rsid w:val="00590E01"/>
    <w:rPr>
      <w:rFonts w:ascii="Arial" w:hAnsi="Arial"/>
      <w:b/>
      <w:i/>
      <w:sz w:val="28"/>
      <w:lang w:val="ru-RU" w:eastAsia="en-US"/>
    </w:rPr>
  </w:style>
  <w:style w:type="character" w:customStyle="1" w:styleId="236">
    <w:name w:val="Знак Знак23 Знак6"/>
    <w:aliases w:val="Знак Знак3 Знак6"/>
    <w:locked/>
    <w:rsid w:val="00590E01"/>
    <w:rPr>
      <w:rFonts w:ascii="Tahoma" w:hAnsi="Tahoma"/>
      <w:sz w:val="16"/>
    </w:rPr>
  </w:style>
  <w:style w:type="paragraph" w:customStyle="1" w:styleId="7a">
    <w:name w:val="Знак Знак Знак Знак Знак Знак Знак Знак Знак Знак Знак Знак Знак7"/>
    <w:basedOn w:val="a3"/>
    <w:rsid w:val="00590E01"/>
    <w:pPr>
      <w:spacing w:after="160" w:line="240" w:lineRule="exact"/>
    </w:pPr>
    <w:rPr>
      <w:rFonts w:ascii="Verdana" w:hAnsi="Verdana"/>
      <w:lang w:val="en-US" w:eastAsia="en-US"/>
    </w:rPr>
  </w:style>
  <w:style w:type="paragraph" w:customStyle="1" w:styleId="354">
    <w:name w:val="Знак35"/>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590E01"/>
    <w:rPr>
      <w:b/>
      <w:caps/>
      <w:sz w:val="24"/>
      <w:lang w:val="ru-RU" w:eastAsia="ru-RU"/>
    </w:rPr>
  </w:style>
  <w:style w:type="character" w:customStyle="1" w:styleId="5e">
    <w:name w:val="Без интервала Знак5"/>
    <w:locked/>
    <w:rsid w:val="00590E01"/>
    <w:rPr>
      <w:sz w:val="24"/>
      <w:lang w:eastAsia="en-US"/>
    </w:rPr>
  </w:style>
  <w:style w:type="character" w:customStyle="1" w:styleId="1152">
    <w:name w:val="Знак1 Знак Знак15"/>
    <w:locked/>
    <w:rsid w:val="00590E01"/>
    <w:rPr>
      <w:rFonts w:ascii="Times New Roman" w:hAnsi="Times New Roman"/>
      <w:sz w:val="24"/>
      <w:lang w:eastAsia="ru-RU"/>
    </w:rPr>
  </w:style>
  <w:style w:type="character" w:customStyle="1" w:styleId="465">
    <w:name w:val="Знак Знак465"/>
    <w:locked/>
    <w:rsid w:val="00590E01"/>
    <w:rPr>
      <w:b/>
      <w:sz w:val="27"/>
      <w:lang w:val="ru-RU" w:eastAsia="ru-RU"/>
    </w:rPr>
  </w:style>
  <w:style w:type="character" w:customStyle="1" w:styleId="485">
    <w:name w:val="Знак Знак485"/>
    <w:locked/>
    <w:rsid w:val="00590E01"/>
    <w:rPr>
      <w:b/>
      <w:sz w:val="27"/>
      <w:lang w:val="ru-RU" w:eastAsia="ru-RU"/>
    </w:rPr>
  </w:style>
  <w:style w:type="character" w:customStyle="1" w:styleId="445">
    <w:name w:val="Знак Знак445"/>
    <w:locked/>
    <w:rsid w:val="00590E01"/>
    <w:rPr>
      <w:sz w:val="24"/>
    </w:rPr>
  </w:style>
  <w:style w:type="character" w:customStyle="1" w:styleId="5150">
    <w:name w:val="Знак Знак515"/>
    <w:locked/>
    <w:rsid w:val="00590E01"/>
    <w:rPr>
      <w:b/>
      <w:sz w:val="27"/>
      <w:lang w:val="ru-RU" w:eastAsia="ru-RU"/>
    </w:rPr>
  </w:style>
  <w:style w:type="character" w:customStyle="1" w:styleId="435">
    <w:name w:val="Знак Знак435"/>
    <w:locked/>
    <w:rsid w:val="00590E01"/>
    <w:rPr>
      <w:color w:val="000000"/>
      <w:sz w:val="24"/>
      <w:lang w:eastAsia="ru-RU"/>
    </w:rPr>
  </w:style>
  <w:style w:type="character" w:customStyle="1" w:styleId="425">
    <w:name w:val="Знак Знак425"/>
    <w:rsid w:val="00590E01"/>
    <w:rPr>
      <w:rFonts w:ascii="Times New Roman" w:hAnsi="Times New Roman"/>
      <w:sz w:val="16"/>
    </w:rPr>
  </w:style>
  <w:style w:type="character" w:customStyle="1" w:styleId="495">
    <w:name w:val="Знак Знак495"/>
    <w:rsid w:val="00590E01"/>
    <w:rPr>
      <w:rFonts w:ascii="Times New Roman" w:hAnsi="Times New Roman"/>
      <w:b/>
      <w:caps/>
      <w:sz w:val="24"/>
      <w:lang w:eastAsia="ru-RU"/>
    </w:rPr>
  </w:style>
  <w:style w:type="character" w:customStyle="1" w:styleId="475">
    <w:name w:val="Знак Знак475"/>
    <w:rsid w:val="00590E01"/>
    <w:rPr>
      <w:rFonts w:ascii="Times New Roman" w:hAnsi="Times New Roman"/>
      <w:b/>
      <w:sz w:val="27"/>
      <w:lang w:eastAsia="ru-RU"/>
    </w:rPr>
  </w:style>
  <w:style w:type="character" w:customStyle="1" w:styleId="455">
    <w:name w:val="Знак Знак455"/>
    <w:rsid w:val="00590E01"/>
    <w:rPr>
      <w:rFonts w:ascii="Times New Roman" w:hAnsi="Times New Roman"/>
      <w:b/>
      <w:i/>
      <w:sz w:val="26"/>
      <w:lang w:eastAsia="ru-RU"/>
    </w:rPr>
  </w:style>
  <w:style w:type="character" w:customStyle="1" w:styleId="562">
    <w:name w:val="Знак5 Знак Знак6"/>
    <w:locked/>
    <w:rsid w:val="00590E01"/>
    <w:rPr>
      <w:sz w:val="16"/>
    </w:rPr>
  </w:style>
  <w:style w:type="character" w:customStyle="1" w:styleId="505">
    <w:name w:val="Знак Знак505"/>
    <w:locked/>
    <w:rsid w:val="00590E01"/>
    <w:rPr>
      <w:b/>
      <w:sz w:val="28"/>
      <w:lang w:val="ru-RU" w:eastAsia="ru-RU"/>
    </w:rPr>
  </w:style>
  <w:style w:type="character" w:customStyle="1" w:styleId="525">
    <w:name w:val="Знак Знак525"/>
    <w:rsid w:val="00590E01"/>
    <w:rPr>
      <w:rFonts w:ascii="Arial" w:hAnsi="Arial"/>
      <w:b/>
      <w:i/>
      <w:sz w:val="28"/>
    </w:rPr>
  </w:style>
  <w:style w:type="character" w:customStyle="1" w:styleId="5151">
    <w:name w:val="Знак5 Знак Знак15"/>
    <w:locked/>
    <w:rsid w:val="00590E01"/>
    <w:rPr>
      <w:sz w:val="16"/>
      <w:lang w:val="ru-RU" w:eastAsia="ru-RU"/>
    </w:rPr>
  </w:style>
  <w:style w:type="character" w:customStyle="1" w:styleId="652">
    <w:name w:val="Знак6 Знак Знак5"/>
    <w:rsid w:val="00590E01"/>
    <w:rPr>
      <w:sz w:val="24"/>
      <w:lang w:val="ru-RU" w:eastAsia="ru-RU"/>
    </w:rPr>
  </w:style>
  <w:style w:type="character" w:customStyle="1" w:styleId="207">
    <w:name w:val="Знак Знак207"/>
    <w:rsid w:val="00590E01"/>
    <w:rPr>
      <w:rFonts w:ascii="Arial" w:hAnsi="Arial"/>
      <w:sz w:val="22"/>
    </w:rPr>
  </w:style>
  <w:style w:type="character" w:customStyle="1" w:styleId="208">
    <w:name w:val="Знак Знак208"/>
    <w:rsid w:val="00590E01"/>
    <w:rPr>
      <w:rFonts w:ascii="Arial" w:hAnsi="Arial"/>
      <w:sz w:val="22"/>
    </w:rPr>
  </w:style>
  <w:style w:type="character" w:customStyle="1" w:styleId="209">
    <w:name w:val="Знак Знак209"/>
    <w:rsid w:val="00590E01"/>
    <w:rPr>
      <w:rFonts w:ascii="Arial" w:hAnsi="Arial"/>
      <w:sz w:val="22"/>
    </w:rPr>
  </w:style>
  <w:style w:type="character" w:customStyle="1" w:styleId="616">
    <w:name w:val="Знак Знак616"/>
    <w:rsid w:val="00590E01"/>
    <w:rPr>
      <w:rFonts w:ascii="Calibri" w:hAnsi="Calibri"/>
      <w:i/>
      <w:sz w:val="24"/>
    </w:rPr>
  </w:style>
  <w:style w:type="paragraph" w:customStyle="1" w:styleId="7b">
    <w:name w:val="Знак Знак Знак Знак Знак Знак7"/>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590E01"/>
    <w:rPr>
      <w:sz w:val="16"/>
      <w:lang w:val="ru-RU" w:eastAsia="ru-RU"/>
    </w:rPr>
  </w:style>
  <w:style w:type="character" w:customStyle="1" w:styleId="1460">
    <w:name w:val="Знак Знак146"/>
    <w:locked/>
    <w:rsid w:val="00590E01"/>
    <w:rPr>
      <w:b/>
      <w:sz w:val="27"/>
      <w:lang w:val="ru-RU" w:eastAsia="ru-RU"/>
    </w:rPr>
  </w:style>
  <w:style w:type="character" w:customStyle="1" w:styleId="106">
    <w:name w:val="Знак Знак106"/>
    <w:locked/>
    <w:rsid w:val="00590E01"/>
    <w:rPr>
      <w:sz w:val="16"/>
      <w:lang w:val="ru-RU" w:eastAsia="ru-RU"/>
    </w:rPr>
  </w:style>
  <w:style w:type="character" w:customStyle="1" w:styleId="167">
    <w:name w:val="Знак Знак167"/>
    <w:locked/>
    <w:rsid w:val="00590E01"/>
    <w:rPr>
      <w:b/>
      <w:caps/>
      <w:sz w:val="24"/>
      <w:lang w:val="ru-RU" w:eastAsia="ru-RU"/>
    </w:rPr>
  </w:style>
  <w:style w:type="character" w:customStyle="1" w:styleId="84">
    <w:name w:val="Знак Знак Знак8"/>
    <w:rsid w:val="00590E01"/>
    <w:rPr>
      <w:rFonts w:ascii="Times New Roman" w:hAnsi="Times New Roman"/>
      <w:b/>
      <w:caps/>
      <w:sz w:val="28"/>
    </w:rPr>
  </w:style>
  <w:style w:type="character" w:customStyle="1" w:styleId="256">
    <w:name w:val="Знак Знак256"/>
    <w:rsid w:val="00590E01"/>
    <w:rPr>
      <w:rFonts w:ascii="Times New Roman" w:hAnsi="Times New Roman"/>
      <w:b/>
      <w:sz w:val="28"/>
    </w:rPr>
  </w:style>
  <w:style w:type="character" w:customStyle="1" w:styleId="2260">
    <w:name w:val="Знак Знак226"/>
    <w:rsid w:val="00590E01"/>
    <w:rPr>
      <w:rFonts w:ascii="Times New Roman" w:hAnsi="Times New Roman"/>
      <w:sz w:val="24"/>
    </w:rPr>
  </w:style>
  <w:style w:type="character" w:customStyle="1" w:styleId="196">
    <w:name w:val="Знак Знак196"/>
    <w:rsid w:val="00590E01"/>
    <w:rPr>
      <w:rFonts w:ascii="Times New Roman" w:hAnsi="Times New Roman"/>
      <w:sz w:val="16"/>
      <w:lang w:eastAsia="ru-RU"/>
    </w:rPr>
  </w:style>
  <w:style w:type="character" w:customStyle="1" w:styleId="186">
    <w:name w:val="Знак Знак186"/>
    <w:rsid w:val="00590E01"/>
    <w:rPr>
      <w:rFonts w:ascii="Courier New" w:hAnsi="Courier New"/>
    </w:rPr>
  </w:style>
  <w:style w:type="character" w:customStyle="1" w:styleId="176">
    <w:name w:val="Знак Знак176"/>
    <w:rsid w:val="00590E01"/>
    <w:rPr>
      <w:rFonts w:ascii="Times New Roman" w:hAnsi="Times New Roman"/>
      <w:sz w:val="24"/>
    </w:rPr>
  </w:style>
  <w:style w:type="character" w:customStyle="1" w:styleId="156">
    <w:name w:val="Знак Знак156"/>
    <w:rsid w:val="00590E01"/>
    <w:rPr>
      <w:b/>
      <w:sz w:val="28"/>
    </w:rPr>
  </w:style>
  <w:style w:type="character" w:customStyle="1" w:styleId="4160">
    <w:name w:val="Знак Знак416"/>
    <w:locked/>
    <w:rsid w:val="00590E01"/>
    <w:rPr>
      <w:rFonts w:ascii="Arial" w:hAnsi="Arial"/>
      <w:b/>
      <w:i/>
      <w:sz w:val="28"/>
      <w:lang w:val="ru-RU" w:eastAsia="en-US"/>
    </w:rPr>
  </w:style>
  <w:style w:type="character" w:customStyle="1" w:styleId="237">
    <w:name w:val="Знак Знак23 Знак7"/>
    <w:aliases w:val="Знак Знак3 Знак7"/>
    <w:locked/>
    <w:rsid w:val="00590E01"/>
    <w:rPr>
      <w:rFonts w:ascii="Tahoma" w:hAnsi="Tahoma"/>
      <w:sz w:val="16"/>
    </w:rPr>
  </w:style>
  <w:style w:type="paragraph" w:customStyle="1" w:styleId="86">
    <w:name w:val="Знак Знак Знак Знак Знак Знак Знак Знак Знак Знак Знак Знак Знак8"/>
    <w:basedOn w:val="a3"/>
    <w:rsid w:val="00590E01"/>
    <w:pPr>
      <w:spacing w:after="160" w:line="240" w:lineRule="exact"/>
    </w:pPr>
    <w:rPr>
      <w:rFonts w:ascii="Verdana" w:hAnsi="Verdana"/>
      <w:lang w:val="en-US" w:eastAsia="en-US"/>
    </w:rPr>
  </w:style>
  <w:style w:type="paragraph" w:customStyle="1" w:styleId="362">
    <w:name w:val="Знак36"/>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590E01"/>
    <w:rPr>
      <w:b/>
      <w:caps/>
      <w:sz w:val="24"/>
      <w:lang w:val="ru-RU" w:eastAsia="ru-RU"/>
    </w:rPr>
  </w:style>
  <w:style w:type="character" w:customStyle="1" w:styleId="6f0">
    <w:name w:val="Без интервала Знак6"/>
    <w:locked/>
    <w:rsid w:val="00590E01"/>
    <w:rPr>
      <w:rFonts w:ascii="Times New Roman" w:hAnsi="Times New Roman"/>
      <w:sz w:val="22"/>
    </w:rPr>
  </w:style>
  <w:style w:type="character" w:customStyle="1" w:styleId="466">
    <w:name w:val="Знак Знак466"/>
    <w:locked/>
    <w:rsid w:val="00590E01"/>
    <w:rPr>
      <w:b/>
      <w:sz w:val="27"/>
      <w:lang w:val="ru-RU" w:eastAsia="ru-RU"/>
    </w:rPr>
  </w:style>
  <w:style w:type="character" w:customStyle="1" w:styleId="486">
    <w:name w:val="Знак Знак486"/>
    <w:locked/>
    <w:rsid w:val="00590E01"/>
    <w:rPr>
      <w:b/>
      <w:sz w:val="27"/>
      <w:lang w:val="ru-RU" w:eastAsia="ru-RU"/>
    </w:rPr>
  </w:style>
  <w:style w:type="character" w:customStyle="1" w:styleId="446">
    <w:name w:val="Знак Знак446"/>
    <w:locked/>
    <w:rsid w:val="00590E01"/>
    <w:rPr>
      <w:sz w:val="24"/>
    </w:rPr>
  </w:style>
  <w:style w:type="character" w:customStyle="1" w:styleId="5160">
    <w:name w:val="Знак Знак516"/>
    <w:locked/>
    <w:rsid w:val="00590E01"/>
    <w:rPr>
      <w:b/>
      <w:sz w:val="27"/>
      <w:lang w:val="ru-RU" w:eastAsia="ru-RU"/>
    </w:rPr>
  </w:style>
  <w:style w:type="character" w:customStyle="1" w:styleId="436">
    <w:name w:val="Знак Знак436"/>
    <w:locked/>
    <w:rsid w:val="00590E01"/>
    <w:rPr>
      <w:color w:val="000000"/>
      <w:sz w:val="24"/>
      <w:lang w:eastAsia="ru-RU"/>
    </w:rPr>
  </w:style>
  <w:style w:type="character" w:customStyle="1" w:styleId="426">
    <w:name w:val="Знак Знак426"/>
    <w:rsid w:val="00590E01"/>
    <w:rPr>
      <w:rFonts w:ascii="Times New Roman" w:hAnsi="Times New Roman"/>
      <w:sz w:val="16"/>
    </w:rPr>
  </w:style>
  <w:style w:type="character" w:customStyle="1" w:styleId="496">
    <w:name w:val="Знак Знак496"/>
    <w:rsid w:val="00590E01"/>
    <w:rPr>
      <w:rFonts w:ascii="Times New Roman" w:hAnsi="Times New Roman"/>
      <w:b/>
      <w:caps/>
      <w:sz w:val="24"/>
      <w:lang w:eastAsia="ru-RU"/>
    </w:rPr>
  </w:style>
  <w:style w:type="character" w:customStyle="1" w:styleId="476">
    <w:name w:val="Знак Знак476"/>
    <w:rsid w:val="00590E01"/>
    <w:rPr>
      <w:rFonts w:ascii="Times New Roman" w:hAnsi="Times New Roman"/>
      <w:b/>
      <w:sz w:val="27"/>
      <w:lang w:eastAsia="ru-RU"/>
    </w:rPr>
  </w:style>
  <w:style w:type="character" w:customStyle="1" w:styleId="456">
    <w:name w:val="Знак Знак456"/>
    <w:rsid w:val="00590E01"/>
    <w:rPr>
      <w:rFonts w:ascii="Times New Roman" w:hAnsi="Times New Roman"/>
      <w:b/>
      <w:i/>
      <w:sz w:val="26"/>
      <w:lang w:eastAsia="ru-RU"/>
    </w:rPr>
  </w:style>
  <w:style w:type="character" w:customStyle="1" w:styleId="572">
    <w:name w:val="Знак5 Знак Знак7"/>
    <w:locked/>
    <w:rsid w:val="00590E01"/>
    <w:rPr>
      <w:sz w:val="16"/>
    </w:rPr>
  </w:style>
  <w:style w:type="character" w:customStyle="1" w:styleId="506">
    <w:name w:val="Знак Знак506"/>
    <w:locked/>
    <w:rsid w:val="00590E01"/>
    <w:rPr>
      <w:b/>
      <w:sz w:val="28"/>
      <w:lang w:val="ru-RU" w:eastAsia="ru-RU"/>
    </w:rPr>
  </w:style>
  <w:style w:type="character" w:customStyle="1" w:styleId="526">
    <w:name w:val="Знак Знак526"/>
    <w:rsid w:val="00590E01"/>
    <w:rPr>
      <w:rFonts w:ascii="Arial" w:hAnsi="Arial"/>
      <w:b/>
      <w:i/>
      <w:sz w:val="28"/>
    </w:rPr>
  </w:style>
  <w:style w:type="character" w:customStyle="1" w:styleId="662">
    <w:name w:val="Знак6 Знак Знак6"/>
    <w:rsid w:val="00590E01"/>
    <w:rPr>
      <w:sz w:val="24"/>
      <w:lang w:val="ru-RU" w:eastAsia="ru-RU"/>
    </w:rPr>
  </w:style>
  <w:style w:type="character" w:customStyle="1" w:styleId="403">
    <w:name w:val="Знак Знак40 Знак"/>
    <w:locked/>
    <w:rsid w:val="00590E01"/>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590E01"/>
    <w:rPr>
      <w:rFonts w:ascii="Arial" w:hAnsi="Arial"/>
      <w:b/>
      <w:kern w:val="32"/>
      <w:sz w:val="32"/>
      <w:lang w:val="ru-RU" w:eastAsia="ru-RU"/>
    </w:rPr>
  </w:style>
  <w:style w:type="paragraph" w:customStyle="1" w:styleId="paragraph">
    <w:name w:val="paragraph"/>
    <w:basedOn w:val="a3"/>
    <w:rsid w:val="00590E01"/>
  </w:style>
  <w:style w:type="paragraph" w:customStyle="1" w:styleId="Style88">
    <w:name w:val="Style88"/>
    <w:basedOn w:val="a3"/>
    <w:rsid w:val="00590E01"/>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590E01"/>
    <w:rPr>
      <w:color w:val="808080"/>
      <w:shd w:val="clear" w:color="auto" w:fill="E6E6E6"/>
    </w:rPr>
  </w:style>
  <w:style w:type="paragraph" w:customStyle="1" w:styleId="96">
    <w:name w:val="Знак Знак Знак Знак Знак Знак9"/>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590E01"/>
    <w:rPr>
      <w:sz w:val="16"/>
      <w:lang w:val="ru-RU" w:eastAsia="ru-RU"/>
    </w:rPr>
  </w:style>
  <w:style w:type="character" w:customStyle="1" w:styleId="148">
    <w:name w:val="Знак Знак148"/>
    <w:locked/>
    <w:rsid w:val="00590E01"/>
    <w:rPr>
      <w:b/>
      <w:sz w:val="27"/>
      <w:lang w:val="ru-RU" w:eastAsia="ru-RU"/>
    </w:rPr>
  </w:style>
  <w:style w:type="character" w:customStyle="1" w:styleId="108">
    <w:name w:val="Знак Знак108"/>
    <w:locked/>
    <w:rsid w:val="00590E01"/>
    <w:rPr>
      <w:sz w:val="16"/>
      <w:lang w:val="ru-RU" w:eastAsia="ru-RU"/>
    </w:rPr>
  </w:style>
  <w:style w:type="character" w:customStyle="1" w:styleId="6200">
    <w:name w:val="Знак Знак620"/>
    <w:rsid w:val="00590E01"/>
    <w:rPr>
      <w:rFonts w:ascii="Arial" w:hAnsi="Arial"/>
      <w:b/>
      <w:i/>
      <w:sz w:val="28"/>
      <w:lang w:val="ru-RU" w:eastAsia="en-US"/>
    </w:rPr>
  </w:style>
  <w:style w:type="character" w:customStyle="1" w:styleId="169">
    <w:name w:val="Знак Знак169"/>
    <w:locked/>
    <w:rsid w:val="00590E01"/>
    <w:rPr>
      <w:b/>
      <w:caps/>
      <w:sz w:val="24"/>
      <w:lang w:val="ru-RU" w:eastAsia="ru-RU"/>
    </w:rPr>
  </w:style>
  <w:style w:type="character" w:customStyle="1" w:styleId="107">
    <w:name w:val="Знак Знак Знак10"/>
    <w:rsid w:val="00590E01"/>
    <w:rPr>
      <w:rFonts w:ascii="Times New Roman" w:hAnsi="Times New Roman"/>
      <w:b/>
      <w:caps/>
      <w:sz w:val="28"/>
    </w:rPr>
  </w:style>
  <w:style w:type="character" w:customStyle="1" w:styleId="258">
    <w:name w:val="Знак Знак258"/>
    <w:rsid w:val="00590E01"/>
    <w:rPr>
      <w:rFonts w:ascii="Times New Roman" w:hAnsi="Times New Roman"/>
      <w:b/>
      <w:sz w:val="28"/>
    </w:rPr>
  </w:style>
  <w:style w:type="character" w:customStyle="1" w:styleId="2280">
    <w:name w:val="Знак Знак228"/>
    <w:rsid w:val="00590E01"/>
    <w:rPr>
      <w:rFonts w:ascii="Times New Roman" w:hAnsi="Times New Roman"/>
      <w:sz w:val="24"/>
    </w:rPr>
  </w:style>
  <w:style w:type="character" w:customStyle="1" w:styleId="2011">
    <w:name w:val="Знак Знак2011"/>
    <w:rsid w:val="00590E01"/>
    <w:rPr>
      <w:rFonts w:ascii="Arial" w:hAnsi="Arial"/>
      <w:sz w:val="22"/>
    </w:rPr>
  </w:style>
  <w:style w:type="character" w:customStyle="1" w:styleId="198">
    <w:name w:val="Знак Знак198"/>
    <w:rsid w:val="00590E01"/>
    <w:rPr>
      <w:rFonts w:ascii="Times New Roman" w:hAnsi="Times New Roman"/>
      <w:sz w:val="16"/>
      <w:lang w:eastAsia="ru-RU"/>
    </w:rPr>
  </w:style>
  <w:style w:type="character" w:customStyle="1" w:styleId="188">
    <w:name w:val="Знак Знак188"/>
    <w:rsid w:val="00590E01"/>
    <w:rPr>
      <w:rFonts w:ascii="Courier New" w:hAnsi="Courier New"/>
    </w:rPr>
  </w:style>
  <w:style w:type="character" w:customStyle="1" w:styleId="178">
    <w:name w:val="Знак Знак178"/>
    <w:rsid w:val="00590E01"/>
    <w:rPr>
      <w:rFonts w:ascii="Times New Roman" w:hAnsi="Times New Roman"/>
      <w:sz w:val="24"/>
    </w:rPr>
  </w:style>
  <w:style w:type="paragraph" w:customStyle="1" w:styleId="4f2">
    <w:name w:val="Основной текст4"/>
    <w:basedOn w:val="516"/>
    <w:rsid w:val="00590E01"/>
    <w:pPr>
      <w:spacing w:before="0" w:beforeAutospacing="0" w:after="0" w:afterAutospacing="0" w:line="360" w:lineRule="auto"/>
    </w:pPr>
    <w:rPr>
      <w:szCs w:val="20"/>
    </w:rPr>
  </w:style>
  <w:style w:type="character" w:customStyle="1" w:styleId="158">
    <w:name w:val="Знак Знак158"/>
    <w:rsid w:val="00590E01"/>
    <w:rPr>
      <w:b/>
      <w:sz w:val="28"/>
    </w:rPr>
  </w:style>
  <w:style w:type="paragraph" w:customStyle="1" w:styleId="3ff4">
    <w:name w:val="Цитата3"/>
    <w:basedOn w:val="a3"/>
    <w:rsid w:val="00590E01"/>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590E01"/>
    <w:rPr>
      <w:rFonts w:ascii="Courier New" w:hAnsi="Courier New"/>
      <w:sz w:val="20"/>
      <w:szCs w:val="20"/>
    </w:rPr>
  </w:style>
  <w:style w:type="paragraph" w:customStyle="1" w:styleId="333">
    <w:name w:val="Основной текст 33"/>
    <w:basedOn w:val="516"/>
    <w:rsid w:val="00590E01"/>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590E01"/>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590E01"/>
    <w:pPr>
      <w:spacing w:line="360" w:lineRule="auto"/>
      <w:ind w:firstLine="709"/>
      <w:jc w:val="both"/>
    </w:pPr>
    <w:rPr>
      <w:sz w:val="28"/>
      <w:szCs w:val="20"/>
    </w:rPr>
  </w:style>
  <w:style w:type="paragraph" w:customStyle="1" w:styleId="2ffff6">
    <w:name w:val="Верхний колонтитул2"/>
    <w:basedOn w:val="a3"/>
    <w:rsid w:val="00590E01"/>
    <w:pPr>
      <w:tabs>
        <w:tab w:val="center" w:pos="4153"/>
        <w:tab w:val="right" w:pos="8306"/>
      </w:tabs>
    </w:pPr>
    <w:rPr>
      <w:rFonts w:ascii="Arial" w:hAnsi="Arial"/>
      <w:szCs w:val="20"/>
    </w:rPr>
  </w:style>
  <w:style w:type="character" w:customStyle="1" w:styleId="418">
    <w:name w:val="Знак Знак418"/>
    <w:locked/>
    <w:rsid w:val="00590E01"/>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590E01"/>
    <w:pPr>
      <w:spacing w:after="160" w:line="240" w:lineRule="exact"/>
    </w:pPr>
    <w:rPr>
      <w:rFonts w:ascii="Verdana" w:hAnsi="Verdana"/>
      <w:lang w:val="en-US" w:eastAsia="en-US"/>
    </w:rPr>
  </w:style>
  <w:style w:type="paragraph" w:customStyle="1" w:styleId="382">
    <w:name w:val="Знак38"/>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590E01"/>
    <w:rPr>
      <w:b/>
      <w:caps/>
      <w:sz w:val="24"/>
      <w:lang w:val="ru-RU" w:eastAsia="ru-RU"/>
    </w:rPr>
  </w:style>
  <w:style w:type="character" w:customStyle="1" w:styleId="1182">
    <w:name w:val="Знак1 Знак Знак18"/>
    <w:locked/>
    <w:rsid w:val="00590E01"/>
    <w:rPr>
      <w:rFonts w:ascii="Times New Roman" w:hAnsi="Times New Roman"/>
      <w:sz w:val="24"/>
      <w:lang w:eastAsia="ru-RU"/>
    </w:rPr>
  </w:style>
  <w:style w:type="character" w:customStyle="1" w:styleId="468">
    <w:name w:val="Знак Знак468"/>
    <w:locked/>
    <w:rsid w:val="00590E01"/>
    <w:rPr>
      <w:b/>
      <w:sz w:val="27"/>
      <w:lang w:val="ru-RU" w:eastAsia="ru-RU"/>
    </w:rPr>
  </w:style>
  <w:style w:type="character" w:customStyle="1" w:styleId="488">
    <w:name w:val="Знак Знак488"/>
    <w:locked/>
    <w:rsid w:val="00590E01"/>
    <w:rPr>
      <w:b/>
      <w:sz w:val="27"/>
      <w:lang w:val="ru-RU" w:eastAsia="ru-RU"/>
    </w:rPr>
  </w:style>
  <w:style w:type="character" w:customStyle="1" w:styleId="448">
    <w:name w:val="Знак Знак448"/>
    <w:locked/>
    <w:rsid w:val="00590E01"/>
    <w:rPr>
      <w:sz w:val="24"/>
    </w:rPr>
  </w:style>
  <w:style w:type="character" w:customStyle="1" w:styleId="518">
    <w:name w:val="Знак Знак518"/>
    <w:locked/>
    <w:rsid w:val="00590E01"/>
    <w:rPr>
      <w:b/>
      <w:sz w:val="27"/>
      <w:lang w:val="ru-RU" w:eastAsia="ru-RU"/>
    </w:rPr>
  </w:style>
  <w:style w:type="character" w:customStyle="1" w:styleId="438">
    <w:name w:val="Знак Знак438"/>
    <w:locked/>
    <w:rsid w:val="00590E01"/>
    <w:rPr>
      <w:color w:val="000000"/>
      <w:sz w:val="24"/>
      <w:lang w:eastAsia="ru-RU"/>
    </w:rPr>
  </w:style>
  <w:style w:type="character" w:customStyle="1" w:styleId="428">
    <w:name w:val="Знак Знак428"/>
    <w:rsid w:val="00590E01"/>
    <w:rPr>
      <w:rFonts w:ascii="Times New Roman" w:hAnsi="Times New Roman"/>
      <w:sz w:val="16"/>
    </w:rPr>
  </w:style>
  <w:style w:type="character" w:customStyle="1" w:styleId="498">
    <w:name w:val="Знак Знак498"/>
    <w:rsid w:val="00590E01"/>
    <w:rPr>
      <w:rFonts w:ascii="Times New Roman" w:hAnsi="Times New Roman"/>
      <w:b/>
      <w:caps/>
      <w:sz w:val="24"/>
      <w:lang w:eastAsia="ru-RU"/>
    </w:rPr>
  </w:style>
  <w:style w:type="paragraph" w:customStyle="1" w:styleId="427">
    <w:name w:val="Заголовок 42"/>
    <w:basedOn w:val="516"/>
    <w:next w:val="516"/>
    <w:rsid w:val="00590E01"/>
    <w:pPr>
      <w:keepNext/>
      <w:spacing w:before="0" w:beforeAutospacing="0" w:after="0" w:afterAutospacing="0"/>
    </w:pPr>
    <w:rPr>
      <w:szCs w:val="20"/>
    </w:rPr>
  </w:style>
  <w:style w:type="character" w:customStyle="1" w:styleId="478">
    <w:name w:val="Знак Знак478"/>
    <w:rsid w:val="00590E01"/>
    <w:rPr>
      <w:rFonts w:ascii="Times New Roman" w:hAnsi="Times New Roman"/>
      <w:b/>
      <w:sz w:val="27"/>
      <w:lang w:eastAsia="ru-RU"/>
    </w:rPr>
  </w:style>
  <w:style w:type="character" w:customStyle="1" w:styleId="458">
    <w:name w:val="Знак Знак458"/>
    <w:rsid w:val="00590E01"/>
    <w:rPr>
      <w:rFonts w:ascii="Times New Roman" w:hAnsi="Times New Roman"/>
      <w:b/>
      <w:i/>
      <w:sz w:val="26"/>
      <w:lang w:eastAsia="ru-RU"/>
    </w:rPr>
  </w:style>
  <w:style w:type="character" w:customStyle="1" w:styleId="592">
    <w:name w:val="Знак5 Знак Знак9"/>
    <w:locked/>
    <w:rsid w:val="00590E01"/>
    <w:rPr>
      <w:sz w:val="16"/>
    </w:rPr>
  </w:style>
  <w:style w:type="character" w:customStyle="1" w:styleId="508">
    <w:name w:val="Знак Знак508"/>
    <w:locked/>
    <w:rsid w:val="00590E01"/>
    <w:rPr>
      <w:b/>
      <w:sz w:val="28"/>
      <w:lang w:val="ru-RU" w:eastAsia="ru-RU"/>
    </w:rPr>
  </w:style>
  <w:style w:type="character" w:customStyle="1" w:styleId="528">
    <w:name w:val="Знак Знак528"/>
    <w:rsid w:val="00590E01"/>
    <w:rPr>
      <w:rFonts w:ascii="Arial" w:hAnsi="Arial"/>
      <w:b/>
      <w:i/>
      <w:sz w:val="28"/>
    </w:rPr>
  </w:style>
  <w:style w:type="character" w:customStyle="1" w:styleId="5180">
    <w:name w:val="Знак5 Знак Знак18"/>
    <w:locked/>
    <w:rsid w:val="00590E01"/>
    <w:rPr>
      <w:sz w:val="16"/>
      <w:lang w:val="ru-RU" w:eastAsia="ru-RU"/>
    </w:rPr>
  </w:style>
  <w:style w:type="character" w:customStyle="1" w:styleId="682">
    <w:name w:val="Знак6 Знак Знак8"/>
    <w:rsid w:val="00590E01"/>
    <w:rPr>
      <w:sz w:val="24"/>
      <w:lang w:val="ru-RU" w:eastAsia="ru-RU"/>
    </w:rPr>
  </w:style>
  <w:style w:type="character" w:customStyle="1" w:styleId="5520">
    <w:name w:val="Знак Знак552"/>
    <w:locked/>
    <w:rsid w:val="00590E01"/>
    <w:rPr>
      <w:sz w:val="24"/>
      <w:lang w:val="ru-RU" w:eastAsia="ru-RU"/>
    </w:rPr>
  </w:style>
  <w:style w:type="character" w:customStyle="1" w:styleId="6520">
    <w:name w:val="Знак Знак652"/>
    <w:locked/>
    <w:rsid w:val="00590E01"/>
    <w:rPr>
      <w:b/>
      <w:sz w:val="27"/>
      <w:lang w:val="ru-RU" w:eastAsia="ru-RU"/>
    </w:rPr>
  </w:style>
  <w:style w:type="character" w:customStyle="1" w:styleId="6420">
    <w:name w:val="Знак Знак642"/>
    <w:locked/>
    <w:rsid w:val="00590E01"/>
    <w:rPr>
      <w:b/>
      <w:sz w:val="28"/>
      <w:lang w:val="ru-RU" w:eastAsia="ru-RU"/>
    </w:rPr>
  </w:style>
  <w:style w:type="character" w:customStyle="1" w:styleId="6320">
    <w:name w:val="Знак Знак632"/>
    <w:locked/>
    <w:rsid w:val="00590E01"/>
    <w:rPr>
      <w:b/>
      <w:i/>
      <w:sz w:val="26"/>
      <w:lang w:val="ru-RU" w:eastAsia="ru-RU"/>
    </w:rPr>
  </w:style>
  <w:style w:type="character" w:customStyle="1" w:styleId="6220">
    <w:name w:val="Знак Знак622"/>
    <w:locked/>
    <w:rsid w:val="00590E01"/>
    <w:rPr>
      <w:sz w:val="24"/>
      <w:lang w:val="ru-RU" w:eastAsia="ru-RU"/>
    </w:rPr>
  </w:style>
  <w:style w:type="character" w:customStyle="1" w:styleId="619">
    <w:name w:val="Знак Знак619"/>
    <w:locked/>
    <w:rsid w:val="00590E01"/>
    <w:rPr>
      <w:sz w:val="24"/>
      <w:lang w:val="ru-RU" w:eastAsia="ru-RU"/>
    </w:rPr>
  </w:style>
  <w:style w:type="character" w:customStyle="1" w:styleId="602">
    <w:name w:val="Знак Знак602"/>
    <w:locked/>
    <w:rsid w:val="00590E01"/>
    <w:rPr>
      <w:i/>
      <w:sz w:val="24"/>
      <w:lang w:val="ru-RU" w:eastAsia="ru-RU"/>
    </w:rPr>
  </w:style>
  <w:style w:type="character" w:customStyle="1" w:styleId="5920">
    <w:name w:val="Знак Знак592"/>
    <w:locked/>
    <w:rsid w:val="00590E01"/>
    <w:rPr>
      <w:rFonts w:ascii="Arial" w:hAnsi="Arial"/>
      <w:sz w:val="22"/>
      <w:lang w:val="ru-RU" w:eastAsia="ru-RU"/>
    </w:rPr>
  </w:style>
  <w:style w:type="character" w:customStyle="1" w:styleId="582">
    <w:name w:val="Знак Знак582"/>
    <w:locked/>
    <w:rsid w:val="00590E01"/>
    <w:rPr>
      <w:rFonts w:ascii="Courier New" w:hAnsi="Courier New"/>
      <w:lang w:val="ru-RU" w:eastAsia="ru-RU"/>
    </w:rPr>
  </w:style>
  <w:style w:type="character" w:customStyle="1" w:styleId="5720">
    <w:name w:val="Знак Знак572"/>
    <w:locked/>
    <w:rsid w:val="00590E01"/>
    <w:rPr>
      <w:lang w:val="ru-RU" w:eastAsia="ru-RU"/>
    </w:rPr>
  </w:style>
  <w:style w:type="character" w:customStyle="1" w:styleId="5620">
    <w:name w:val="Знак Знак562"/>
    <w:locked/>
    <w:rsid w:val="00590E01"/>
    <w:rPr>
      <w:sz w:val="24"/>
      <w:lang w:val="ru-RU" w:eastAsia="ru-RU"/>
    </w:rPr>
  </w:style>
  <w:style w:type="character" w:customStyle="1" w:styleId="542">
    <w:name w:val="Знак Знак542"/>
    <w:locked/>
    <w:rsid w:val="00590E01"/>
    <w:rPr>
      <w:sz w:val="24"/>
      <w:lang w:val="en-US" w:eastAsia="ru-RU"/>
    </w:rPr>
  </w:style>
  <w:style w:type="paragraph" w:customStyle="1" w:styleId="238">
    <w:name w:val="Заголовок 23"/>
    <w:basedOn w:val="a3"/>
    <w:next w:val="a3"/>
    <w:rsid w:val="00590E01"/>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590E01"/>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590E01"/>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590E01"/>
    <w:pPr>
      <w:tabs>
        <w:tab w:val="left" w:pos="1440"/>
      </w:tabs>
      <w:suppressAutoHyphens/>
      <w:spacing w:before="240" w:after="60"/>
      <w:ind w:left="1440" w:hanging="1440"/>
      <w:outlineLvl w:val="7"/>
    </w:pPr>
    <w:rPr>
      <w:i/>
      <w:iCs/>
      <w:lang w:eastAsia="zh-CN"/>
    </w:rPr>
  </w:style>
  <w:style w:type="character" w:customStyle="1" w:styleId="672">
    <w:name w:val="Знак Знак672"/>
    <w:rsid w:val="00590E01"/>
    <w:rPr>
      <w:rFonts w:ascii="Arial" w:hAnsi="Arial"/>
      <w:b/>
      <w:sz w:val="26"/>
    </w:rPr>
  </w:style>
  <w:style w:type="character" w:customStyle="1" w:styleId="6620">
    <w:name w:val="Знак Знак662"/>
    <w:rsid w:val="00590E01"/>
    <w:rPr>
      <w:b/>
      <w:sz w:val="28"/>
    </w:rPr>
  </w:style>
  <w:style w:type="character" w:customStyle="1" w:styleId="702">
    <w:name w:val="Знак Знак702"/>
    <w:rsid w:val="00590E01"/>
    <w:rPr>
      <w:rFonts w:ascii="Arial" w:hAnsi="Arial"/>
      <w:b/>
      <w:sz w:val="26"/>
    </w:rPr>
  </w:style>
  <w:style w:type="character" w:customStyle="1" w:styleId="692">
    <w:name w:val="Знак Знак692"/>
    <w:rsid w:val="00590E01"/>
    <w:rPr>
      <w:b/>
      <w:sz w:val="28"/>
    </w:rPr>
  </w:style>
  <w:style w:type="character" w:customStyle="1" w:styleId="6820">
    <w:name w:val="Знак Знак682"/>
    <w:rsid w:val="00590E01"/>
    <w:rPr>
      <w:b/>
      <w:i/>
      <w:sz w:val="26"/>
    </w:rPr>
  </w:style>
  <w:style w:type="paragraph" w:customStyle="1" w:styleId="HTML21">
    <w:name w:val="Стандартный HTML2"/>
    <w:basedOn w:val="a3"/>
    <w:rsid w:val="00590E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590E01"/>
    <w:rPr>
      <w:rFonts w:ascii="Arial" w:hAnsi="Arial"/>
      <w:sz w:val="22"/>
    </w:rPr>
  </w:style>
  <w:style w:type="character" w:customStyle="1" w:styleId="618">
    <w:name w:val="Знак Знак618"/>
    <w:rsid w:val="00590E01"/>
    <w:rPr>
      <w:rFonts w:ascii="Arial" w:hAnsi="Arial"/>
      <w:b/>
      <w:i/>
      <w:sz w:val="28"/>
      <w:lang w:val="ru-RU" w:eastAsia="en-US"/>
    </w:rPr>
  </w:style>
  <w:style w:type="paragraph" w:customStyle="1" w:styleId="87">
    <w:name w:val="Знак Знак Знак Знак Знак Знак8"/>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590E01"/>
    <w:rPr>
      <w:sz w:val="16"/>
      <w:lang w:val="ru-RU" w:eastAsia="ru-RU"/>
    </w:rPr>
  </w:style>
  <w:style w:type="paragraph" w:customStyle="1" w:styleId="7c">
    <w:name w:val="Обычный7"/>
    <w:rsid w:val="00590E01"/>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590E01"/>
    <w:rPr>
      <w:b/>
      <w:sz w:val="27"/>
      <w:lang w:val="ru-RU" w:eastAsia="ru-RU"/>
    </w:rPr>
  </w:style>
  <w:style w:type="character" w:customStyle="1" w:styleId="1070">
    <w:name w:val="Знак Знак107"/>
    <w:locked/>
    <w:rsid w:val="00590E01"/>
    <w:rPr>
      <w:sz w:val="16"/>
      <w:lang w:val="ru-RU" w:eastAsia="ru-RU"/>
    </w:rPr>
  </w:style>
  <w:style w:type="paragraph" w:customStyle="1" w:styleId="4f3">
    <w:name w:val="Абзац списка4"/>
    <w:basedOn w:val="a3"/>
    <w:rsid w:val="00590E01"/>
    <w:pPr>
      <w:spacing w:after="200" w:line="276" w:lineRule="auto"/>
      <w:ind w:left="720"/>
    </w:pPr>
    <w:rPr>
      <w:rFonts w:ascii="Calibri" w:hAnsi="Calibri"/>
      <w:sz w:val="22"/>
      <w:szCs w:val="22"/>
      <w:lang w:eastAsia="en-US"/>
    </w:rPr>
  </w:style>
  <w:style w:type="character" w:customStyle="1" w:styleId="168">
    <w:name w:val="Знак Знак168"/>
    <w:locked/>
    <w:rsid w:val="00590E01"/>
    <w:rPr>
      <w:b/>
      <w:caps/>
      <w:sz w:val="24"/>
      <w:lang w:val="ru-RU" w:eastAsia="ru-RU"/>
    </w:rPr>
  </w:style>
  <w:style w:type="paragraph" w:customStyle="1" w:styleId="242">
    <w:name w:val="Основной текст 24"/>
    <w:basedOn w:val="a3"/>
    <w:rsid w:val="00590E01"/>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590E01"/>
    <w:rPr>
      <w:rFonts w:ascii="Times New Roman" w:hAnsi="Times New Roman"/>
      <w:b/>
      <w:caps/>
      <w:sz w:val="28"/>
    </w:rPr>
  </w:style>
  <w:style w:type="character" w:customStyle="1" w:styleId="257">
    <w:name w:val="Знак Знак257"/>
    <w:rsid w:val="00590E01"/>
    <w:rPr>
      <w:rFonts w:ascii="Times New Roman" w:hAnsi="Times New Roman"/>
      <w:b/>
      <w:sz w:val="28"/>
    </w:rPr>
  </w:style>
  <w:style w:type="character" w:customStyle="1" w:styleId="2270">
    <w:name w:val="Знак Знак227"/>
    <w:rsid w:val="00590E01"/>
    <w:rPr>
      <w:rFonts w:ascii="Times New Roman" w:hAnsi="Times New Roman"/>
      <w:sz w:val="24"/>
    </w:rPr>
  </w:style>
  <w:style w:type="character" w:customStyle="1" w:styleId="197">
    <w:name w:val="Знак Знак197"/>
    <w:rsid w:val="00590E01"/>
    <w:rPr>
      <w:rFonts w:ascii="Times New Roman" w:hAnsi="Times New Roman"/>
      <w:sz w:val="16"/>
      <w:lang w:eastAsia="ru-RU"/>
    </w:rPr>
  </w:style>
  <w:style w:type="character" w:customStyle="1" w:styleId="187">
    <w:name w:val="Знак Знак187"/>
    <w:rsid w:val="00590E01"/>
    <w:rPr>
      <w:rFonts w:ascii="Courier New" w:hAnsi="Courier New"/>
    </w:rPr>
  </w:style>
  <w:style w:type="character" w:customStyle="1" w:styleId="177">
    <w:name w:val="Знак Знак177"/>
    <w:rsid w:val="00590E01"/>
    <w:rPr>
      <w:rFonts w:ascii="Times New Roman" w:hAnsi="Times New Roman"/>
      <w:sz w:val="24"/>
    </w:rPr>
  </w:style>
  <w:style w:type="paragraph" w:customStyle="1" w:styleId="346">
    <w:name w:val="Заголовок 34"/>
    <w:basedOn w:val="7c"/>
    <w:next w:val="7c"/>
    <w:rsid w:val="00590E01"/>
    <w:pPr>
      <w:keepNext/>
      <w:widowControl/>
      <w:ind w:left="0" w:firstLine="0"/>
      <w:outlineLvl w:val="2"/>
    </w:pPr>
    <w:rPr>
      <w:sz w:val="24"/>
    </w:rPr>
  </w:style>
  <w:style w:type="paragraph" w:customStyle="1" w:styleId="5f">
    <w:name w:val="Основной текст5"/>
    <w:basedOn w:val="7c"/>
    <w:rsid w:val="00590E01"/>
    <w:pPr>
      <w:widowControl/>
      <w:spacing w:line="360" w:lineRule="auto"/>
      <w:ind w:left="0" w:firstLine="0"/>
    </w:pPr>
    <w:rPr>
      <w:sz w:val="24"/>
    </w:rPr>
  </w:style>
  <w:style w:type="character" w:customStyle="1" w:styleId="157">
    <w:name w:val="Знак Знак157"/>
    <w:rsid w:val="00590E01"/>
    <w:rPr>
      <w:b/>
      <w:sz w:val="28"/>
    </w:rPr>
  </w:style>
  <w:style w:type="paragraph" w:customStyle="1" w:styleId="243">
    <w:name w:val="Заголовок 24"/>
    <w:basedOn w:val="a3"/>
    <w:next w:val="a3"/>
    <w:rsid w:val="00590E01"/>
    <w:pPr>
      <w:keepNext/>
      <w:widowControl w:val="0"/>
      <w:jc w:val="center"/>
    </w:pPr>
    <w:rPr>
      <w:b/>
      <w:sz w:val="26"/>
      <w:szCs w:val="20"/>
    </w:rPr>
  </w:style>
  <w:style w:type="paragraph" w:customStyle="1" w:styleId="88">
    <w:name w:val="Обычный8"/>
    <w:basedOn w:val="a3"/>
    <w:rsid w:val="00590E01"/>
    <w:pPr>
      <w:spacing w:before="100" w:beforeAutospacing="1" w:after="100" w:afterAutospacing="1"/>
    </w:pPr>
  </w:style>
  <w:style w:type="paragraph" w:customStyle="1" w:styleId="4f4">
    <w:name w:val="Цитата4"/>
    <w:basedOn w:val="a3"/>
    <w:rsid w:val="00590E01"/>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590E01"/>
    <w:rPr>
      <w:rFonts w:ascii="Courier New" w:hAnsi="Courier New"/>
      <w:sz w:val="20"/>
      <w:szCs w:val="20"/>
    </w:rPr>
  </w:style>
  <w:style w:type="paragraph" w:customStyle="1" w:styleId="348">
    <w:name w:val="Основной текст 34"/>
    <w:basedOn w:val="7c"/>
    <w:rsid w:val="00590E01"/>
    <w:pPr>
      <w:widowControl/>
      <w:tabs>
        <w:tab w:val="left" w:pos="360"/>
      </w:tabs>
      <w:ind w:left="0" w:firstLine="0"/>
      <w:jc w:val="both"/>
    </w:pPr>
    <w:rPr>
      <w:i/>
      <w:sz w:val="26"/>
    </w:rPr>
  </w:style>
  <w:style w:type="paragraph" w:customStyle="1" w:styleId="239">
    <w:name w:val="Основной текст с отступом 23"/>
    <w:basedOn w:val="a3"/>
    <w:rsid w:val="00590E01"/>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590E01"/>
    <w:pPr>
      <w:spacing w:line="360" w:lineRule="auto"/>
      <w:ind w:firstLine="709"/>
      <w:jc w:val="both"/>
    </w:pPr>
    <w:rPr>
      <w:sz w:val="28"/>
      <w:szCs w:val="20"/>
    </w:rPr>
  </w:style>
  <w:style w:type="paragraph" w:customStyle="1" w:styleId="3ff6">
    <w:name w:val="Верхний колонтитул3"/>
    <w:basedOn w:val="a3"/>
    <w:rsid w:val="00590E01"/>
    <w:pPr>
      <w:tabs>
        <w:tab w:val="center" w:pos="4153"/>
        <w:tab w:val="right" w:pos="8306"/>
      </w:tabs>
    </w:pPr>
    <w:rPr>
      <w:rFonts w:ascii="Arial" w:hAnsi="Arial"/>
      <w:szCs w:val="20"/>
    </w:rPr>
  </w:style>
  <w:style w:type="character" w:customStyle="1" w:styleId="3ff7">
    <w:name w:val="Слабое выделение3"/>
    <w:rsid w:val="00590E01"/>
    <w:rPr>
      <w:i/>
      <w:color w:val="808080"/>
    </w:rPr>
  </w:style>
  <w:style w:type="character" w:customStyle="1" w:styleId="4170">
    <w:name w:val="Знак Знак417"/>
    <w:locked/>
    <w:rsid w:val="00590E01"/>
    <w:rPr>
      <w:rFonts w:ascii="Arial" w:hAnsi="Arial"/>
      <w:b/>
      <w:i/>
      <w:sz w:val="28"/>
      <w:lang w:val="ru-RU" w:eastAsia="en-US"/>
    </w:rPr>
  </w:style>
  <w:style w:type="character" w:customStyle="1" w:styleId="3ff8">
    <w:name w:val="Основной шрифт абзаца3"/>
    <w:rsid w:val="00590E01"/>
  </w:style>
  <w:style w:type="paragraph" w:customStyle="1" w:styleId="98">
    <w:name w:val="Знак Знак Знак Знак Знак Знак Знак Знак Знак Знак Знак Знак Знак9"/>
    <w:basedOn w:val="a3"/>
    <w:rsid w:val="00590E01"/>
    <w:pPr>
      <w:spacing w:after="160" w:line="240" w:lineRule="exact"/>
    </w:pPr>
    <w:rPr>
      <w:rFonts w:ascii="Verdana" w:hAnsi="Verdana"/>
      <w:lang w:val="en-US" w:eastAsia="en-US"/>
    </w:rPr>
  </w:style>
  <w:style w:type="paragraph" w:customStyle="1" w:styleId="372">
    <w:name w:val="Знак37"/>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590E01"/>
    <w:rPr>
      <w:b/>
      <w:caps/>
      <w:sz w:val="24"/>
      <w:lang w:val="ru-RU" w:eastAsia="ru-RU"/>
    </w:rPr>
  </w:style>
  <w:style w:type="character" w:customStyle="1" w:styleId="1172">
    <w:name w:val="Знак1 Знак Знак17"/>
    <w:locked/>
    <w:rsid w:val="00590E01"/>
    <w:rPr>
      <w:rFonts w:ascii="Times New Roman" w:hAnsi="Times New Roman"/>
      <w:sz w:val="24"/>
      <w:lang w:eastAsia="ru-RU"/>
    </w:rPr>
  </w:style>
  <w:style w:type="character" w:customStyle="1" w:styleId="467">
    <w:name w:val="Знак Знак467"/>
    <w:locked/>
    <w:rsid w:val="00590E01"/>
    <w:rPr>
      <w:b/>
      <w:sz w:val="27"/>
      <w:lang w:val="ru-RU" w:eastAsia="ru-RU"/>
    </w:rPr>
  </w:style>
  <w:style w:type="character" w:customStyle="1" w:styleId="487">
    <w:name w:val="Знак Знак487"/>
    <w:locked/>
    <w:rsid w:val="00590E01"/>
    <w:rPr>
      <w:b/>
      <w:sz w:val="27"/>
      <w:lang w:val="ru-RU" w:eastAsia="ru-RU"/>
    </w:rPr>
  </w:style>
  <w:style w:type="character" w:customStyle="1" w:styleId="447">
    <w:name w:val="Знак Знак447"/>
    <w:locked/>
    <w:rsid w:val="00590E01"/>
    <w:rPr>
      <w:sz w:val="24"/>
    </w:rPr>
  </w:style>
  <w:style w:type="character" w:customStyle="1" w:styleId="517">
    <w:name w:val="Знак Знак517"/>
    <w:locked/>
    <w:rsid w:val="00590E01"/>
    <w:rPr>
      <w:b/>
      <w:sz w:val="27"/>
      <w:lang w:val="ru-RU" w:eastAsia="ru-RU"/>
    </w:rPr>
  </w:style>
  <w:style w:type="character" w:customStyle="1" w:styleId="4370">
    <w:name w:val="Знак Знак437"/>
    <w:locked/>
    <w:rsid w:val="00590E01"/>
    <w:rPr>
      <w:color w:val="000000"/>
      <w:sz w:val="24"/>
      <w:lang w:eastAsia="ru-RU"/>
    </w:rPr>
  </w:style>
  <w:style w:type="character" w:customStyle="1" w:styleId="4270">
    <w:name w:val="Знак Знак427"/>
    <w:rsid w:val="00590E01"/>
    <w:rPr>
      <w:rFonts w:ascii="Times New Roman" w:hAnsi="Times New Roman"/>
      <w:sz w:val="16"/>
    </w:rPr>
  </w:style>
  <w:style w:type="character" w:customStyle="1" w:styleId="497">
    <w:name w:val="Знак Знак497"/>
    <w:rsid w:val="00590E01"/>
    <w:rPr>
      <w:rFonts w:ascii="Times New Roman" w:hAnsi="Times New Roman"/>
      <w:b/>
      <w:caps/>
      <w:sz w:val="24"/>
      <w:lang w:eastAsia="ru-RU"/>
    </w:rPr>
  </w:style>
  <w:style w:type="paragraph" w:customStyle="1" w:styleId="449">
    <w:name w:val="Заголовок 44"/>
    <w:basedOn w:val="7c"/>
    <w:next w:val="7c"/>
    <w:rsid w:val="00590E01"/>
    <w:pPr>
      <w:keepNext/>
      <w:widowControl/>
      <w:ind w:left="0" w:firstLine="0"/>
    </w:pPr>
    <w:rPr>
      <w:sz w:val="24"/>
    </w:rPr>
  </w:style>
  <w:style w:type="character" w:customStyle="1" w:styleId="477">
    <w:name w:val="Знак Знак477"/>
    <w:rsid w:val="00590E01"/>
    <w:rPr>
      <w:rFonts w:ascii="Times New Roman" w:hAnsi="Times New Roman"/>
      <w:b/>
      <w:sz w:val="27"/>
      <w:lang w:eastAsia="ru-RU"/>
    </w:rPr>
  </w:style>
  <w:style w:type="character" w:customStyle="1" w:styleId="457">
    <w:name w:val="Знак Знак457"/>
    <w:rsid w:val="00590E01"/>
    <w:rPr>
      <w:rFonts w:ascii="Times New Roman" w:hAnsi="Times New Roman"/>
      <w:b/>
      <w:i/>
      <w:sz w:val="26"/>
      <w:lang w:eastAsia="ru-RU"/>
    </w:rPr>
  </w:style>
  <w:style w:type="paragraph" w:customStyle="1" w:styleId="633">
    <w:name w:val="Заголовок 63"/>
    <w:rsid w:val="00590E01"/>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590E01"/>
    <w:rPr>
      <w:sz w:val="16"/>
    </w:rPr>
  </w:style>
  <w:style w:type="character" w:customStyle="1" w:styleId="507">
    <w:name w:val="Знак Знак507"/>
    <w:locked/>
    <w:rsid w:val="00590E01"/>
    <w:rPr>
      <w:b/>
      <w:sz w:val="28"/>
      <w:lang w:val="ru-RU" w:eastAsia="ru-RU"/>
    </w:rPr>
  </w:style>
  <w:style w:type="character" w:customStyle="1" w:styleId="527">
    <w:name w:val="Знак Знак527"/>
    <w:rsid w:val="00590E01"/>
    <w:rPr>
      <w:rFonts w:ascii="Arial" w:hAnsi="Arial"/>
      <w:b/>
      <w:i/>
      <w:sz w:val="28"/>
    </w:rPr>
  </w:style>
  <w:style w:type="paragraph" w:customStyle="1" w:styleId="2211">
    <w:name w:val="Цитата 221"/>
    <w:basedOn w:val="a3"/>
    <w:next w:val="a3"/>
    <w:rsid w:val="00590E01"/>
    <w:rPr>
      <w:rFonts w:ascii="Calibri" w:hAnsi="Calibri"/>
      <w:i/>
      <w:iCs/>
      <w:color w:val="000000"/>
    </w:rPr>
  </w:style>
  <w:style w:type="paragraph" w:customStyle="1" w:styleId="21fa">
    <w:name w:val="Выделенная цитата21"/>
    <w:basedOn w:val="a3"/>
    <w:next w:val="a3"/>
    <w:rsid w:val="00590E01"/>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590E01"/>
    <w:rPr>
      <w:sz w:val="16"/>
      <w:lang w:val="ru-RU" w:eastAsia="ru-RU"/>
    </w:rPr>
  </w:style>
  <w:style w:type="character" w:customStyle="1" w:styleId="673">
    <w:name w:val="Знак6 Знак Знак7"/>
    <w:rsid w:val="00590E01"/>
    <w:rPr>
      <w:sz w:val="24"/>
      <w:lang w:val="ru-RU" w:eastAsia="ru-RU"/>
    </w:rPr>
  </w:style>
  <w:style w:type="character" w:customStyle="1" w:styleId="21fb">
    <w:name w:val="Замещающий текст21"/>
    <w:rsid w:val="00590E01"/>
    <w:rPr>
      <w:color w:val="808080"/>
    </w:rPr>
  </w:style>
  <w:style w:type="paragraph" w:customStyle="1" w:styleId="12f0">
    <w:name w:val="Заголовок 12"/>
    <w:basedOn w:val="a3"/>
    <w:next w:val="a3"/>
    <w:rsid w:val="00590E01"/>
    <w:pPr>
      <w:suppressAutoHyphens/>
      <w:ind w:firstLine="454"/>
    </w:pPr>
    <w:rPr>
      <w:b/>
      <w:caps/>
      <w:lang w:eastAsia="zh-CN"/>
    </w:rPr>
  </w:style>
  <w:style w:type="character" w:customStyle="1" w:styleId="617">
    <w:name w:val="Знак Знак617"/>
    <w:locked/>
    <w:rsid w:val="00590E01"/>
    <w:rPr>
      <w:sz w:val="24"/>
      <w:lang w:val="ru-RU" w:eastAsia="ru-RU"/>
    </w:rPr>
  </w:style>
  <w:style w:type="paragraph" w:customStyle="1" w:styleId="259">
    <w:name w:val="Заголовок 25"/>
    <w:basedOn w:val="a3"/>
    <w:next w:val="a3"/>
    <w:rsid w:val="00590E01"/>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590E01"/>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590E01"/>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590E01"/>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590E01"/>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590E01"/>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590E01"/>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590E01"/>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590E01"/>
    <w:rPr>
      <w:b/>
    </w:rPr>
  </w:style>
  <w:style w:type="paragraph" w:customStyle="1" w:styleId="HTML31">
    <w:name w:val="Стандартный HTML3"/>
    <w:basedOn w:val="a3"/>
    <w:rsid w:val="00590E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590E01"/>
    <w:rPr>
      <w:sz w:val="24"/>
      <w:lang w:val="ru-RU" w:eastAsia="ru-RU"/>
    </w:rPr>
  </w:style>
  <w:style w:type="paragraph" w:customStyle="1" w:styleId="921">
    <w:name w:val="Знак92"/>
    <w:basedOn w:val="a3"/>
    <w:rsid w:val="00590E01"/>
    <w:pPr>
      <w:spacing w:after="160" w:line="240" w:lineRule="exact"/>
    </w:pPr>
    <w:rPr>
      <w:rFonts w:ascii="Verdana" w:hAnsi="Verdana"/>
      <w:lang w:val="en-US" w:eastAsia="en-US"/>
    </w:rPr>
  </w:style>
  <w:style w:type="character" w:customStyle="1" w:styleId="4141">
    <w:name w:val="Знак4 Знак Знак14"/>
    <w:locked/>
    <w:rsid w:val="00590E01"/>
    <w:rPr>
      <w:rFonts w:ascii="Arial" w:hAnsi="Arial"/>
      <w:b/>
      <w:kern w:val="32"/>
      <w:sz w:val="32"/>
      <w:lang w:val="ru-RU" w:eastAsia="ru-RU"/>
    </w:rPr>
  </w:style>
  <w:style w:type="character" w:customStyle="1" w:styleId="2124">
    <w:name w:val="Знак2 Знак Знак12"/>
    <w:locked/>
    <w:rsid w:val="00590E01"/>
    <w:rPr>
      <w:b/>
      <w:sz w:val="27"/>
      <w:lang w:val="ru-RU" w:eastAsia="ru-RU"/>
    </w:rPr>
  </w:style>
  <w:style w:type="character" w:customStyle="1" w:styleId="23a">
    <w:name w:val="Знак2 Знак Знак3"/>
    <w:locked/>
    <w:rsid w:val="00590E01"/>
    <w:rPr>
      <w:rFonts w:ascii="Arial" w:hAnsi="Arial"/>
      <w:b/>
      <w:sz w:val="26"/>
      <w:lang w:val="ru-RU" w:eastAsia="ru-RU"/>
    </w:rPr>
  </w:style>
  <w:style w:type="paragraph" w:customStyle="1" w:styleId="5f0">
    <w:name w:val="Абзац списка5"/>
    <w:basedOn w:val="a3"/>
    <w:rsid w:val="00590E01"/>
    <w:pPr>
      <w:ind w:left="708"/>
    </w:pPr>
    <w:rPr>
      <w:rFonts w:ascii="Calibri" w:hAnsi="Calibri"/>
      <w:szCs w:val="20"/>
    </w:rPr>
  </w:style>
  <w:style w:type="character" w:customStyle="1" w:styleId="4f6">
    <w:name w:val="Слабое выделение4"/>
    <w:rsid w:val="00590E01"/>
    <w:rPr>
      <w:i/>
      <w:color w:val="808080"/>
    </w:rPr>
  </w:style>
  <w:style w:type="paragraph" w:customStyle="1" w:styleId="23b">
    <w:name w:val="Цитата 23"/>
    <w:basedOn w:val="a3"/>
    <w:next w:val="a3"/>
    <w:rsid w:val="00590E01"/>
    <w:rPr>
      <w:rFonts w:ascii="Calibri" w:hAnsi="Calibri"/>
      <w:i/>
      <w:iCs/>
      <w:color w:val="000000"/>
    </w:rPr>
  </w:style>
  <w:style w:type="paragraph" w:customStyle="1" w:styleId="3ffa">
    <w:name w:val="Выделенная цитата3"/>
    <w:basedOn w:val="a3"/>
    <w:next w:val="a3"/>
    <w:rsid w:val="00590E01"/>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590E01"/>
    <w:rPr>
      <w:b/>
    </w:rPr>
  </w:style>
  <w:style w:type="character" w:customStyle="1" w:styleId="3ffb">
    <w:name w:val="Замещающий текст3"/>
    <w:rsid w:val="00590E01"/>
    <w:rPr>
      <w:color w:val="808080"/>
    </w:rPr>
  </w:style>
  <w:style w:type="character" w:customStyle="1" w:styleId="1260">
    <w:name w:val="Знак1 Знак Знак26"/>
    <w:locked/>
    <w:rsid w:val="00590E01"/>
    <w:rPr>
      <w:sz w:val="24"/>
    </w:rPr>
  </w:style>
  <w:style w:type="character" w:customStyle="1" w:styleId="1271">
    <w:name w:val="Знак1 Знак Знак27"/>
    <w:locked/>
    <w:rsid w:val="00590E01"/>
    <w:rPr>
      <w:sz w:val="24"/>
    </w:rPr>
  </w:style>
  <w:style w:type="character" w:customStyle="1" w:styleId="7d">
    <w:name w:val="Без интервала Знак7"/>
    <w:locked/>
    <w:rsid w:val="00590E01"/>
    <w:rPr>
      <w:sz w:val="24"/>
      <w:lang w:eastAsia="en-US"/>
    </w:rPr>
  </w:style>
  <w:style w:type="character" w:customStyle="1" w:styleId="393">
    <w:name w:val="Знак Знак393"/>
    <w:rsid w:val="00590E01"/>
    <w:rPr>
      <w:rFonts w:ascii="Arial" w:hAnsi="Arial"/>
      <w:b/>
      <w:sz w:val="26"/>
    </w:rPr>
  </w:style>
  <w:style w:type="character" w:customStyle="1" w:styleId="383">
    <w:name w:val="Знак Знак383"/>
    <w:rsid w:val="00590E01"/>
    <w:rPr>
      <w:b/>
      <w:sz w:val="28"/>
    </w:rPr>
  </w:style>
  <w:style w:type="character" w:customStyle="1" w:styleId="373">
    <w:name w:val="Знак Знак373"/>
    <w:rsid w:val="00590E01"/>
    <w:rPr>
      <w:b/>
      <w:i/>
      <w:sz w:val="26"/>
    </w:rPr>
  </w:style>
  <w:style w:type="character" w:customStyle="1" w:styleId="363">
    <w:name w:val="Знак Знак363"/>
    <w:rsid w:val="00590E01"/>
    <w:rPr>
      <w:b/>
      <w:sz w:val="22"/>
      <w:lang w:val="ru-RU" w:eastAsia="ru-RU"/>
    </w:rPr>
  </w:style>
  <w:style w:type="character" w:customStyle="1" w:styleId="3530">
    <w:name w:val="Знак Знак353"/>
    <w:rsid w:val="00590E01"/>
    <w:rPr>
      <w:sz w:val="24"/>
      <w:lang w:val="ru-RU" w:eastAsia="ru-RU"/>
    </w:rPr>
  </w:style>
  <w:style w:type="character" w:customStyle="1" w:styleId="3430">
    <w:name w:val="Знак Знак343"/>
    <w:rsid w:val="00590E01"/>
    <w:rPr>
      <w:rFonts w:ascii="Calibri" w:hAnsi="Calibri"/>
      <w:i/>
      <w:sz w:val="24"/>
      <w:lang w:eastAsia="en-US"/>
    </w:rPr>
  </w:style>
  <w:style w:type="character" w:customStyle="1" w:styleId="3230">
    <w:name w:val="Знак Знак323"/>
    <w:rsid w:val="00590E01"/>
    <w:rPr>
      <w:sz w:val="16"/>
    </w:rPr>
  </w:style>
  <w:style w:type="character" w:customStyle="1" w:styleId="3141">
    <w:name w:val="Знак Знак314"/>
    <w:rsid w:val="00590E01"/>
    <w:rPr>
      <w:sz w:val="24"/>
    </w:rPr>
  </w:style>
  <w:style w:type="paragraph" w:customStyle="1" w:styleId="10a">
    <w:name w:val="Знак Знак Знак Знак Знак Знак10"/>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590E01"/>
    <w:rPr>
      <w:sz w:val="24"/>
    </w:rPr>
  </w:style>
  <w:style w:type="character" w:customStyle="1" w:styleId="293">
    <w:name w:val="Знак Знак293"/>
    <w:rsid w:val="00590E01"/>
    <w:rPr>
      <w:sz w:val="24"/>
    </w:rPr>
  </w:style>
  <w:style w:type="character" w:customStyle="1" w:styleId="7130">
    <w:name w:val="Знак Знак713"/>
    <w:rsid w:val="00590E01"/>
    <w:rPr>
      <w:sz w:val="16"/>
      <w:lang w:val="ru-RU" w:eastAsia="ru-RU"/>
    </w:rPr>
  </w:style>
  <w:style w:type="paragraph" w:customStyle="1" w:styleId="99">
    <w:name w:val="Обычный9"/>
    <w:rsid w:val="00590E01"/>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590E01"/>
    <w:rPr>
      <w:b/>
      <w:sz w:val="27"/>
      <w:lang w:val="ru-RU" w:eastAsia="ru-RU"/>
    </w:rPr>
  </w:style>
  <w:style w:type="character" w:customStyle="1" w:styleId="283">
    <w:name w:val="Знак Знак283"/>
    <w:rsid w:val="00590E01"/>
    <w:rPr>
      <w:rFonts w:ascii="Tahoma" w:hAnsi="Tahoma"/>
    </w:rPr>
  </w:style>
  <w:style w:type="character" w:customStyle="1" w:styleId="273">
    <w:name w:val="Знак Знак273"/>
    <w:rsid w:val="00590E01"/>
    <w:rPr>
      <w:sz w:val="24"/>
    </w:rPr>
  </w:style>
  <w:style w:type="character" w:customStyle="1" w:styleId="1090">
    <w:name w:val="Знак Знак109"/>
    <w:locked/>
    <w:rsid w:val="00590E01"/>
    <w:rPr>
      <w:sz w:val="16"/>
      <w:lang w:val="ru-RU" w:eastAsia="ru-RU"/>
    </w:rPr>
  </w:style>
  <w:style w:type="character" w:customStyle="1" w:styleId="626">
    <w:name w:val="Знак Знак626"/>
    <w:rsid w:val="00590E01"/>
    <w:rPr>
      <w:rFonts w:ascii="Arial" w:hAnsi="Arial"/>
      <w:b/>
      <w:i/>
      <w:sz w:val="28"/>
      <w:lang w:val="ru-RU" w:eastAsia="en-US"/>
    </w:rPr>
  </w:style>
  <w:style w:type="character" w:customStyle="1" w:styleId="2130">
    <w:name w:val="Знак Знак213"/>
    <w:locked/>
    <w:rsid w:val="00590E01"/>
    <w:rPr>
      <w:sz w:val="24"/>
      <w:lang w:val="en-US"/>
    </w:rPr>
  </w:style>
  <w:style w:type="character" w:customStyle="1" w:styleId="1231">
    <w:name w:val="Знак Знак123"/>
    <w:rsid w:val="00590E01"/>
    <w:rPr>
      <w:sz w:val="16"/>
    </w:rPr>
  </w:style>
  <w:style w:type="character" w:customStyle="1" w:styleId="1350">
    <w:name w:val="Знак Знак135"/>
    <w:rsid w:val="00590E01"/>
    <w:rPr>
      <w:lang w:val="ru-RU" w:eastAsia="ru-RU"/>
    </w:rPr>
  </w:style>
  <w:style w:type="character" w:customStyle="1" w:styleId="1610">
    <w:name w:val="Знак Знак1610"/>
    <w:locked/>
    <w:rsid w:val="00590E01"/>
    <w:rPr>
      <w:b/>
      <w:caps/>
      <w:sz w:val="24"/>
      <w:lang w:val="ru-RU" w:eastAsia="ru-RU"/>
    </w:rPr>
  </w:style>
  <w:style w:type="character" w:customStyle="1" w:styleId="1153">
    <w:name w:val="Знак Знак115"/>
    <w:rsid w:val="00590E01"/>
    <w:rPr>
      <w:sz w:val="24"/>
    </w:rPr>
  </w:style>
  <w:style w:type="paragraph" w:customStyle="1" w:styleId="25a">
    <w:name w:val="Основной текст 25"/>
    <w:basedOn w:val="a3"/>
    <w:rsid w:val="00590E01"/>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590E01"/>
    <w:rPr>
      <w:rFonts w:ascii="Times New Roman" w:hAnsi="Times New Roman"/>
      <w:b/>
      <w:caps/>
      <w:sz w:val="28"/>
    </w:rPr>
  </w:style>
  <w:style w:type="character" w:customStyle="1" w:styleId="2590">
    <w:name w:val="Знак Знак259"/>
    <w:rsid w:val="00590E01"/>
    <w:rPr>
      <w:rFonts w:ascii="Times New Roman" w:hAnsi="Times New Roman"/>
      <w:b/>
      <w:sz w:val="28"/>
    </w:rPr>
  </w:style>
  <w:style w:type="character" w:customStyle="1" w:styleId="2290">
    <w:name w:val="Знак Знак229"/>
    <w:rsid w:val="00590E01"/>
    <w:rPr>
      <w:rFonts w:ascii="Times New Roman" w:hAnsi="Times New Roman"/>
      <w:sz w:val="24"/>
    </w:rPr>
  </w:style>
  <w:style w:type="character" w:customStyle="1" w:styleId="2016">
    <w:name w:val="Знак Знак2016"/>
    <w:rsid w:val="00590E01"/>
    <w:rPr>
      <w:rFonts w:ascii="Arial" w:hAnsi="Arial"/>
      <w:sz w:val="22"/>
    </w:rPr>
  </w:style>
  <w:style w:type="character" w:customStyle="1" w:styleId="199">
    <w:name w:val="Знак Знак199"/>
    <w:rsid w:val="00590E01"/>
    <w:rPr>
      <w:rFonts w:ascii="Times New Roman" w:hAnsi="Times New Roman"/>
      <w:sz w:val="16"/>
      <w:lang w:eastAsia="ru-RU"/>
    </w:rPr>
  </w:style>
  <w:style w:type="character" w:customStyle="1" w:styleId="1811">
    <w:name w:val="Знак Знак1811"/>
    <w:rsid w:val="00590E01"/>
    <w:rPr>
      <w:rFonts w:ascii="Courier New" w:hAnsi="Courier New"/>
    </w:rPr>
  </w:style>
  <w:style w:type="character" w:customStyle="1" w:styleId="179">
    <w:name w:val="Знак Знак179"/>
    <w:rsid w:val="00590E01"/>
    <w:rPr>
      <w:rFonts w:ascii="Times New Roman" w:hAnsi="Times New Roman"/>
      <w:sz w:val="24"/>
    </w:rPr>
  </w:style>
  <w:style w:type="character" w:customStyle="1" w:styleId="950">
    <w:name w:val="Знак Знак95"/>
    <w:rsid w:val="00590E01"/>
    <w:rPr>
      <w:rFonts w:ascii="PragmaticaCTT" w:hAnsi="PragmaticaCTT"/>
      <w:b/>
      <w:sz w:val="24"/>
      <w:lang w:val="ru-RU" w:eastAsia="ru-RU"/>
    </w:rPr>
  </w:style>
  <w:style w:type="character" w:customStyle="1" w:styleId="840">
    <w:name w:val="Знак Знак84"/>
    <w:rsid w:val="00590E01"/>
    <w:rPr>
      <w:sz w:val="24"/>
    </w:rPr>
  </w:style>
  <w:style w:type="character" w:customStyle="1" w:styleId="5200">
    <w:name w:val="Знак Знак520"/>
    <w:aliases w:val="Знак Знак5101"/>
    <w:rsid w:val="00590E01"/>
    <w:rPr>
      <w:rFonts w:ascii="Tahoma" w:hAnsi="Tahoma"/>
      <w:sz w:val="16"/>
      <w:lang w:val="ru-RU" w:eastAsia="ru-RU"/>
    </w:rPr>
  </w:style>
  <w:style w:type="paragraph" w:customStyle="1" w:styleId="364">
    <w:name w:val="Заголовок 36"/>
    <w:basedOn w:val="99"/>
    <w:next w:val="99"/>
    <w:rsid w:val="00590E01"/>
    <w:pPr>
      <w:keepNext/>
      <w:widowControl/>
      <w:ind w:left="0" w:firstLine="0"/>
      <w:outlineLvl w:val="2"/>
    </w:pPr>
    <w:rPr>
      <w:sz w:val="24"/>
    </w:rPr>
  </w:style>
  <w:style w:type="paragraph" w:customStyle="1" w:styleId="6f1">
    <w:name w:val="Основной текст6"/>
    <w:basedOn w:val="99"/>
    <w:rsid w:val="00590E01"/>
    <w:pPr>
      <w:widowControl/>
      <w:spacing w:line="360" w:lineRule="auto"/>
      <w:ind w:left="0" w:firstLine="0"/>
    </w:pPr>
    <w:rPr>
      <w:sz w:val="24"/>
    </w:rPr>
  </w:style>
  <w:style w:type="character" w:customStyle="1" w:styleId="159">
    <w:name w:val="Знак Знак159"/>
    <w:rsid w:val="00590E01"/>
    <w:rPr>
      <w:b/>
      <w:sz w:val="28"/>
    </w:rPr>
  </w:style>
  <w:style w:type="character" w:customStyle="1" w:styleId="800">
    <w:name w:val="Знак Знак80"/>
    <w:rsid w:val="00590E01"/>
    <w:rPr>
      <w:rFonts w:ascii="Times New Roman" w:hAnsi="Times New Roman"/>
      <w:lang w:eastAsia="en-US"/>
    </w:rPr>
  </w:style>
  <w:style w:type="paragraph" w:customStyle="1" w:styleId="264">
    <w:name w:val="Заголовок 26"/>
    <w:basedOn w:val="a3"/>
    <w:next w:val="a3"/>
    <w:rsid w:val="00590E01"/>
    <w:pPr>
      <w:keepNext/>
      <w:widowControl w:val="0"/>
      <w:jc w:val="center"/>
    </w:pPr>
    <w:rPr>
      <w:b/>
      <w:sz w:val="26"/>
      <w:szCs w:val="20"/>
    </w:rPr>
  </w:style>
  <w:style w:type="paragraph" w:customStyle="1" w:styleId="5f1">
    <w:name w:val="Цитата5"/>
    <w:basedOn w:val="a3"/>
    <w:rsid w:val="00590E01"/>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590E01"/>
    <w:rPr>
      <w:i/>
      <w:color w:val="000000"/>
      <w:sz w:val="24"/>
    </w:rPr>
  </w:style>
  <w:style w:type="character" w:customStyle="1" w:styleId="2ffff7">
    <w:name w:val="Выделенная цитата Знак2"/>
    <w:rsid w:val="00590E01"/>
    <w:rPr>
      <w:b/>
      <w:i/>
      <w:color w:val="4F81BD"/>
      <w:sz w:val="24"/>
    </w:rPr>
  </w:style>
  <w:style w:type="paragraph" w:customStyle="1" w:styleId="5f2">
    <w:name w:val="Текст5"/>
    <w:basedOn w:val="a3"/>
    <w:rsid w:val="00590E01"/>
    <w:rPr>
      <w:rFonts w:ascii="Courier New" w:hAnsi="Courier New"/>
      <w:sz w:val="20"/>
      <w:szCs w:val="20"/>
    </w:rPr>
  </w:style>
  <w:style w:type="paragraph" w:customStyle="1" w:styleId="356">
    <w:name w:val="Основной текст 35"/>
    <w:basedOn w:val="99"/>
    <w:rsid w:val="00590E01"/>
    <w:pPr>
      <w:widowControl/>
      <w:tabs>
        <w:tab w:val="left" w:pos="360"/>
      </w:tabs>
      <w:ind w:left="0" w:firstLine="0"/>
      <w:jc w:val="both"/>
    </w:pPr>
    <w:rPr>
      <w:i/>
      <w:sz w:val="26"/>
    </w:rPr>
  </w:style>
  <w:style w:type="paragraph" w:customStyle="1" w:styleId="244">
    <w:name w:val="Основной текст с отступом 24"/>
    <w:basedOn w:val="a3"/>
    <w:rsid w:val="00590E01"/>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590E01"/>
    <w:pPr>
      <w:spacing w:line="360" w:lineRule="auto"/>
      <w:ind w:firstLine="709"/>
      <w:jc w:val="both"/>
    </w:pPr>
    <w:rPr>
      <w:sz w:val="28"/>
      <w:szCs w:val="20"/>
    </w:rPr>
  </w:style>
  <w:style w:type="paragraph" w:customStyle="1" w:styleId="4f8">
    <w:name w:val="Верхний колонтитул4"/>
    <w:basedOn w:val="a3"/>
    <w:rsid w:val="00590E01"/>
    <w:pPr>
      <w:tabs>
        <w:tab w:val="center" w:pos="4153"/>
        <w:tab w:val="right" w:pos="8306"/>
      </w:tabs>
    </w:pPr>
    <w:rPr>
      <w:rFonts w:ascii="Arial" w:hAnsi="Arial"/>
      <w:szCs w:val="20"/>
    </w:rPr>
  </w:style>
  <w:style w:type="character" w:customStyle="1" w:styleId="419">
    <w:name w:val="Знак Знак419"/>
    <w:locked/>
    <w:rsid w:val="00590E01"/>
    <w:rPr>
      <w:rFonts w:ascii="Arial" w:hAnsi="Arial"/>
      <w:b/>
      <w:i/>
      <w:sz w:val="28"/>
      <w:lang w:val="ru-RU" w:eastAsia="en-US"/>
    </w:rPr>
  </w:style>
  <w:style w:type="character" w:customStyle="1" w:styleId="429">
    <w:name w:val="Знак4 Знак2"/>
    <w:locked/>
    <w:rsid w:val="00590E01"/>
    <w:rPr>
      <w:sz w:val="24"/>
      <w:lang w:val="ru-RU" w:eastAsia="ru-RU"/>
    </w:rPr>
  </w:style>
  <w:style w:type="character" w:customStyle="1" w:styleId="4f9">
    <w:name w:val="Основной шрифт абзаца4"/>
    <w:rsid w:val="00590E01"/>
  </w:style>
  <w:style w:type="character" w:customStyle="1" w:styleId="2380">
    <w:name w:val="Знак Знак23 Знак8"/>
    <w:aliases w:val="Знак Знак3 Знак8"/>
    <w:locked/>
    <w:rsid w:val="00590E01"/>
    <w:rPr>
      <w:rFonts w:ascii="Tahoma" w:hAnsi="Tahoma"/>
      <w:sz w:val="16"/>
    </w:rPr>
  </w:style>
  <w:style w:type="paragraph" w:customStyle="1" w:styleId="13a">
    <w:name w:val="Знак Знак Знак Знак Знак Знак Знак Знак Знак Знак Знак Знак Знак13"/>
    <w:basedOn w:val="a3"/>
    <w:rsid w:val="00590E01"/>
    <w:pPr>
      <w:spacing w:after="160" w:line="240" w:lineRule="exact"/>
    </w:pPr>
    <w:rPr>
      <w:rFonts w:ascii="Verdana" w:hAnsi="Verdana"/>
      <w:lang w:val="en-US" w:eastAsia="en-US"/>
    </w:rPr>
  </w:style>
  <w:style w:type="paragraph" w:customStyle="1" w:styleId="392">
    <w:name w:val="Знак39"/>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590E01"/>
    <w:rPr>
      <w:b/>
      <w:caps/>
      <w:sz w:val="24"/>
      <w:lang w:val="ru-RU" w:eastAsia="ru-RU"/>
    </w:rPr>
  </w:style>
  <w:style w:type="character" w:customStyle="1" w:styleId="11100">
    <w:name w:val="Знак1 Знак Знак110"/>
    <w:locked/>
    <w:rsid w:val="00590E01"/>
    <w:rPr>
      <w:rFonts w:ascii="Times New Roman" w:hAnsi="Times New Roman"/>
      <w:sz w:val="24"/>
      <w:lang w:eastAsia="ru-RU"/>
    </w:rPr>
  </w:style>
  <w:style w:type="character" w:customStyle="1" w:styleId="469">
    <w:name w:val="Знак Знак469"/>
    <w:locked/>
    <w:rsid w:val="00590E01"/>
    <w:rPr>
      <w:b/>
      <w:sz w:val="27"/>
      <w:lang w:val="ru-RU" w:eastAsia="ru-RU"/>
    </w:rPr>
  </w:style>
  <w:style w:type="character" w:customStyle="1" w:styleId="489">
    <w:name w:val="Знак Знак489"/>
    <w:locked/>
    <w:rsid w:val="00590E01"/>
    <w:rPr>
      <w:b/>
      <w:sz w:val="27"/>
      <w:lang w:val="ru-RU" w:eastAsia="ru-RU"/>
    </w:rPr>
  </w:style>
  <w:style w:type="character" w:customStyle="1" w:styleId="4490">
    <w:name w:val="Знак Знак449"/>
    <w:locked/>
    <w:rsid w:val="00590E01"/>
    <w:rPr>
      <w:sz w:val="24"/>
    </w:rPr>
  </w:style>
  <w:style w:type="character" w:customStyle="1" w:styleId="51100">
    <w:name w:val="Знак Знак5110"/>
    <w:locked/>
    <w:rsid w:val="00590E01"/>
    <w:rPr>
      <w:b/>
      <w:sz w:val="27"/>
      <w:lang w:val="ru-RU" w:eastAsia="ru-RU"/>
    </w:rPr>
  </w:style>
  <w:style w:type="character" w:customStyle="1" w:styleId="439">
    <w:name w:val="Знак Знак439"/>
    <w:locked/>
    <w:rsid w:val="00590E01"/>
    <w:rPr>
      <w:color w:val="000000"/>
      <w:sz w:val="24"/>
      <w:lang w:eastAsia="ru-RU"/>
    </w:rPr>
  </w:style>
  <w:style w:type="character" w:customStyle="1" w:styleId="4290">
    <w:name w:val="Знак Знак429"/>
    <w:rsid w:val="00590E01"/>
    <w:rPr>
      <w:rFonts w:ascii="Times New Roman" w:hAnsi="Times New Roman"/>
      <w:sz w:val="16"/>
    </w:rPr>
  </w:style>
  <w:style w:type="character" w:customStyle="1" w:styleId="499">
    <w:name w:val="Знак Знак499"/>
    <w:rsid w:val="00590E01"/>
    <w:rPr>
      <w:rFonts w:ascii="Times New Roman" w:hAnsi="Times New Roman"/>
      <w:b/>
      <w:caps/>
      <w:sz w:val="24"/>
      <w:lang w:eastAsia="ru-RU"/>
    </w:rPr>
  </w:style>
  <w:style w:type="paragraph" w:customStyle="1" w:styleId="46a">
    <w:name w:val="Заголовок 46"/>
    <w:basedOn w:val="99"/>
    <w:next w:val="99"/>
    <w:rsid w:val="00590E01"/>
    <w:pPr>
      <w:keepNext/>
      <w:widowControl/>
      <w:ind w:left="0" w:firstLine="0"/>
    </w:pPr>
    <w:rPr>
      <w:sz w:val="24"/>
    </w:rPr>
  </w:style>
  <w:style w:type="character" w:customStyle="1" w:styleId="479">
    <w:name w:val="Знак Знак479"/>
    <w:rsid w:val="00590E01"/>
    <w:rPr>
      <w:rFonts w:ascii="Times New Roman" w:hAnsi="Times New Roman"/>
      <w:b/>
      <w:sz w:val="27"/>
      <w:lang w:eastAsia="ru-RU"/>
    </w:rPr>
  </w:style>
  <w:style w:type="character" w:customStyle="1" w:styleId="4590">
    <w:name w:val="Знак Знак459"/>
    <w:rsid w:val="00590E01"/>
    <w:rPr>
      <w:rFonts w:ascii="Times New Roman" w:hAnsi="Times New Roman"/>
      <w:b/>
      <w:i/>
      <w:sz w:val="26"/>
      <w:lang w:eastAsia="ru-RU"/>
    </w:rPr>
  </w:style>
  <w:style w:type="paragraph" w:customStyle="1" w:styleId="653">
    <w:name w:val="Заголовок 65"/>
    <w:rsid w:val="00590E01"/>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590E01"/>
    <w:rPr>
      <w:sz w:val="16"/>
    </w:rPr>
  </w:style>
  <w:style w:type="character" w:customStyle="1" w:styleId="509">
    <w:name w:val="Знак Знак509"/>
    <w:locked/>
    <w:rsid w:val="00590E01"/>
    <w:rPr>
      <w:b/>
      <w:sz w:val="28"/>
      <w:lang w:val="ru-RU" w:eastAsia="ru-RU"/>
    </w:rPr>
  </w:style>
  <w:style w:type="character" w:customStyle="1" w:styleId="5290">
    <w:name w:val="Знак Знак529"/>
    <w:rsid w:val="00590E01"/>
    <w:rPr>
      <w:rFonts w:ascii="Arial" w:hAnsi="Arial"/>
      <w:b/>
      <w:i/>
      <w:sz w:val="28"/>
    </w:rPr>
  </w:style>
  <w:style w:type="character" w:customStyle="1" w:styleId="519">
    <w:name w:val="Знак5 Знак Знак19"/>
    <w:locked/>
    <w:rsid w:val="00590E01"/>
    <w:rPr>
      <w:sz w:val="16"/>
      <w:lang w:val="ru-RU" w:eastAsia="ru-RU"/>
    </w:rPr>
  </w:style>
  <w:style w:type="character" w:customStyle="1" w:styleId="6101">
    <w:name w:val="Знак6 Знак Знак10"/>
    <w:rsid w:val="00590E01"/>
    <w:rPr>
      <w:sz w:val="24"/>
      <w:lang w:val="ru-RU" w:eastAsia="ru-RU"/>
    </w:rPr>
  </w:style>
  <w:style w:type="character" w:customStyle="1" w:styleId="553">
    <w:name w:val="Знак Знак553"/>
    <w:locked/>
    <w:rsid w:val="00590E01"/>
    <w:rPr>
      <w:sz w:val="24"/>
      <w:lang w:val="ru-RU" w:eastAsia="ru-RU"/>
    </w:rPr>
  </w:style>
  <w:style w:type="paragraph" w:customStyle="1" w:styleId="Heading13">
    <w:name w:val="Heading 13"/>
    <w:basedOn w:val="a3"/>
    <w:next w:val="a3"/>
    <w:rsid w:val="00590E01"/>
    <w:pPr>
      <w:suppressAutoHyphens/>
      <w:ind w:firstLine="454"/>
    </w:pPr>
    <w:rPr>
      <w:b/>
      <w:caps/>
      <w:lang w:eastAsia="zh-CN"/>
    </w:rPr>
  </w:style>
  <w:style w:type="character" w:customStyle="1" w:styleId="6530">
    <w:name w:val="Знак Знак653"/>
    <w:locked/>
    <w:rsid w:val="00590E01"/>
    <w:rPr>
      <w:b/>
      <w:sz w:val="27"/>
      <w:lang w:val="ru-RU" w:eastAsia="ru-RU"/>
    </w:rPr>
  </w:style>
  <w:style w:type="character" w:customStyle="1" w:styleId="6430">
    <w:name w:val="Знак Знак643"/>
    <w:locked/>
    <w:rsid w:val="00590E01"/>
    <w:rPr>
      <w:b/>
      <w:sz w:val="28"/>
      <w:lang w:val="ru-RU" w:eastAsia="ru-RU"/>
    </w:rPr>
  </w:style>
  <w:style w:type="character" w:customStyle="1" w:styleId="6330">
    <w:name w:val="Знак Знак633"/>
    <w:locked/>
    <w:rsid w:val="00590E01"/>
    <w:rPr>
      <w:b/>
      <w:i/>
      <w:sz w:val="26"/>
      <w:lang w:val="ru-RU" w:eastAsia="ru-RU"/>
    </w:rPr>
  </w:style>
  <w:style w:type="character" w:customStyle="1" w:styleId="625">
    <w:name w:val="Знак Знак625"/>
    <w:locked/>
    <w:rsid w:val="00590E01"/>
    <w:rPr>
      <w:sz w:val="24"/>
      <w:lang w:val="ru-RU" w:eastAsia="ru-RU"/>
    </w:rPr>
  </w:style>
  <w:style w:type="character" w:customStyle="1" w:styleId="61100">
    <w:name w:val="Знак Знак6110"/>
    <w:locked/>
    <w:rsid w:val="00590E01"/>
    <w:rPr>
      <w:sz w:val="24"/>
      <w:lang w:val="ru-RU" w:eastAsia="ru-RU"/>
    </w:rPr>
  </w:style>
  <w:style w:type="character" w:customStyle="1" w:styleId="603">
    <w:name w:val="Знак Знак603"/>
    <w:locked/>
    <w:rsid w:val="00590E01"/>
    <w:rPr>
      <w:i/>
      <w:sz w:val="24"/>
      <w:lang w:val="ru-RU" w:eastAsia="ru-RU"/>
    </w:rPr>
  </w:style>
  <w:style w:type="character" w:customStyle="1" w:styleId="593">
    <w:name w:val="Знак Знак593"/>
    <w:locked/>
    <w:rsid w:val="00590E01"/>
    <w:rPr>
      <w:rFonts w:ascii="Arial" w:hAnsi="Arial"/>
      <w:sz w:val="22"/>
      <w:lang w:val="ru-RU" w:eastAsia="ru-RU"/>
    </w:rPr>
  </w:style>
  <w:style w:type="character" w:customStyle="1" w:styleId="5830">
    <w:name w:val="Знак Знак583"/>
    <w:locked/>
    <w:rsid w:val="00590E01"/>
    <w:rPr>
      <w:rFonts w:ascii="Courier New" w:hAnsi="Courier New"/>
      <w:lang w:val="ru-RU" w:eastAsia="ru-RU"/>
    </w:rPr>
  </w:style>
  <w:style w:type="character" w:customStyle="1" w:styleId="573">
    <w:name w:val="Знак Знак573"/>
    <w:locked/>
    <w:rsid w:val="00590E01"/>
    <w:rPr>
      <w:lang w:val="ru-RU" w:eastAsia="ru-RU"/>
    </w:rPr>
  </w:style>
  <w:style w:type="character" w:customStyle="1" w:styleId="563">
    <w:name w:val="Знак Знак563"/>
    <w:locked/>
    <w:rsid w:val="00590E01"/>
    <w:rPr>
      <w:sz w:val="24"/>
      <w:lang w:val="ru-RU" w:eastAsia="ru-RU"/>
    </w:rPr>
  </w:style>
  <w:style w:type="character" w:customStyle="1" w:styleId="543">
    <w:name w:val="Знак Знак543"/>
    <w:locked/>
    <w:rsid w:val="00590E01"/>
    <w:rPr>
      <w:sz w:val="24"/>
      <w:lang w:val="en-US" w:eastAsia="ru-RU"/>
    </w:rPr>
  </w:style>
  <w:style w:type="paragraph" w:customStyle="1" w:styleId="Heading52">
    <w:name w:val="Heading 52"/>
    <w:basedOn w:val="a3"/>
    <w:next w:val="a3"/>
    <w:rsid w:val="00590E01"/>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590E01"/>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590E01"/>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590E01"/>
    <w:rPr>
      <w:rFonts w:ascii="Arial" w:hAnsi="Arial"/>
      <w:b/>
      <w:sz w:val="26"/>
    </w:rPr>
  </w:style>
  <w:style w:type="character" w:customStyle="1" w:styleId="663">
    <w:name w:val="Знак Знак663"/>
    <w:rsid w:val="00590E01"/>
    <w:rPr>
      <w:b/>
      <w:sz w:val="28"/>
    </w:rPr>
  </w:style>
  <w:style w:type="character" w:customStyle="1" w:styleId="703">
    <w:name w:val="Знак Знак703"/>
    <w:rsid w:val="00590E01"/>
    <w:rPr>
      <w:rFonts w:ascii="Arial" w:hAnsi="Arial"/>
      <w:b/>
      <w:sz w:val="26"/>
    </w:rPr>
  </w:style>
  <w:style w:type="character" w:customStyle="1" w:styleId="693">
    <w:name w:val="Знак Знак693"/>
    <w:rsid w:val="00590E01"/>
    <w:rPr>
      <w:b/>
      <w:sz w:val="28"/>
    </w:rPr>
  </w:style>
  <w:style w:type="character" w:customStyle="1" w:styleId="683">
    <w:name w:val="Знак Знак683"/>
    <w:rsid w:val="00590E01"/>
    <w:rPr>
      <w:b/>
      <w:i/>
      <w:sz w:val="26"/>
    </w:rPr>
  </w:style>
  <w:style w:type="paragraph" w:customStyle="1" w:styleId="HTML40">
    <w:name w:val="Стандартный HTML4"/>
    <w:basedOn w:val="a3"/>
    <w:rsid w:val="00590E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590E01"/>
    <w:pPr>
      <w:keepNext/>
      <w:widowControl/>
    </w:pPr>
    <w:rPr>
      <w:sz w:val="24"/>
    </w:rPr>
  </w:style>
  <w:style w:type="paragraph" w:customStyle="1" w:styleId="Heading221">
    <w:name w:val="Heading 221"/>
    <w:basedOn w:val="a3"/>
    <w:next w:val="a3"/>
    <w:rsid w:val="00590E01"/>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590E01"/>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590E01"/>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590E01"/>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590E01"/>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590E01"/>
    <w:rPr>
      <w:smallCaps/>
      <w:color w:val="C0504D"/>
      <w:u w:val="single"/>
    </w:rPr>
  </w:style>
  <w:style w:type="character" w:customStyle="1" w:styleId="11f7">
    <w:name w:val="Сильная ссылка11"/>
    <w:rsid w:val="00590E01"/>
    <w:rPr>
      <w:b/>
      <w:smallCaps/>
      <w:color w:val="C0504D"/>
      <w:spacing w:val="5"/>
      <w:u w:val="single"/>
    </w:rPr>
  </w:style>
  <w:style w:type="character" w:customStyle="1" w:styleId="11f8">
    <w:name w:val="Название книги11"/>
    <w:rsid w:val="00590E01"/>
    <w:rPr>
      <w:b/>
      <w:smallCaps/>
      <w:spacing w:val="5"/>
    </w:rPr>
  </w:style>
  <w:style w:type="paragraph" w:customStyle="1" w:styleId="930">
    <w:name w:val="Знак93"/>
    <w:basedOn w:val="a3"/>
    <w:rsid w:val="00590E01"/>
    <w:pPr>
      <w:spacing w:after="160" w:line="240" w:lineRule="exact"/>
    </w:pPr>
    <w:rPr>
      <w:rFonts w:ascii="Verdana" w:hAnsi="Verdana"/>
      <w:lang w:val="en-US" w:eastAsia="en-US"/>
    </w:rPr>
  </w:style>
  <w:style w:type="character" w:customStyle="1" w:styleId="4151">
    <w:name w:val="Знак4 Знак Знак15"/>
    <w:locked/>
    <w:rsid w:val="00590E01"/>
    <w:rPr>
      <w:rFonts w:ascii="Arial" w:hAnsi="Arial"/>
      <w:b/>
      <w:kern w:val="32"/>
      <w:sz w:val="32"/>
      <w:lang w:val="ru-RU" w:eastAsia="ru-RU"/>
    </w:rPr>
  </w:style>
  <w:style w:type="character" w:customStyle="1" w:styleId="2131">
    <w:name w:val="Знак2 Знак Знак13"/>
    <w:locked/>
    <w:rsid w:val="00590E01"/>
    <w:rPr>
      <w:b/>
      <w:sz w:val="27"/>
      <w:lang w:val="ru-RU" w:eastAsia="ru-RU"/>
    </w:rPr>
  </w:style>
  <w:style w:type="character" w:customStyle="1" w:styleId="43a">
    <w:name w:val="Знак4 Знак Знак3"/>
    <w:locked/>
    <w:rsid w:val="00590E01"/>
    <w:rPr>
      <w:rFonts w:ascii="Arial" w:hAnsi="Arial"/>
      <w:b/>
      <w:kern w:val="32"/>
      <w:sz w:val="32"/>
      <w:lang w:val="ru-RU" w:eastAsia="ru-RU"/>
    </w:rPr>
  </w:style>
  <w:style w:type="character" w:customStyle="1" w:styleId="245">
    <w:name w:val="Знак2 Знак Знак4"/>
    <w:semiHidden/>
    <w:locked/>
    <w:rsid w:val="00590E01"/>
    <w:rPr>
      <w:rFonts w:ascii="Arial" w:hAnsi="Arial"/>
      <w:b/>
      <w:sz w:val="26"/>
      <w:lang w:val="ru-RU" w:eastAsia="ru-RU"/>
    </w:rPr>
  </w:style>
  <w:style w:type="character" w:customStyle="1" w:styleId="FontStyle270">
    <w:name w:val="Font Style27"/>
    <w:rsid w:val="00590E01"/>
    <w:rPr>
      <w:rFonts w:ascii="Times New Roman" w:hAnsi="Times New Roman"/>
      <w:sz w:val="26"/>
    </w:rPr>
  </w:style>
  <w:style w:type="character" w:customStyle="1" w:styleId="2100">
    <w:name w:val="Знак Знак210"/>
    <w:locked/>
    <w:rsid w:val="00590E01"/>
    <w:rPr>
      <w:rFonts w:ascii="Arial" w:hAnsi="Arial"/>
      <w:vanish/>
      <w:sz w:val="16"/>
      <w:lang w:eastAsia="ru-RU"/>
    </w:rPr>
  </w:style>
  <w:style w:type="paragraph" w:customStyle="1" w:styleId="11f9">
    <w:name w:val="Стиль11"/>
    <w:basedOn w:val="a3"/>
    <w:next w:val="114"/>
    <w:rsid w:val="00590E01"/>
    <w:pPr>
      <w:jc w:val="center"/>
    </w:pPr>
    <w:rPr>
      <w:lang w:val="en-US"/>
    </w:rPr>
  </w:style>
  <w:style w:type="paragraph" w:customStyle="1" w:styleId="6f2">
    <w:name w:val="Абзац списка6"/>
    <w:basedOn w:val="a3"/>
    <w:rsid w:val="00590E01"/>
    <w:pPr>
      <w:ind w:left="708"/>
    </w:pPr>
    <w:rPr>
      <w:rFonts w:ascii="Calibri" w:hAnsi="Calibri"/>
      <w:sz w:val="22"/>
      <w:szCs w:val="22"/>
      <w:lang w:eastAsia="en-US"/>
    </w:rPr>
  </w:style>
  <w:style w:type="character" w:customStyle="1" w:styleId="5f3">
    <w:name w:val="Слабое выделение5"/>
    <w:rsid w:val="00590E01"/>
    <w:rPr>
      <w:i/>
      <w:color w:val="808080"/>
    </w:rPr>
  </w:style>
  <w:style w:type="paragraph" w:customStyle="1" w:styleId="5f4">
    <w:name w:val="Без интервала5"/>
    <w:rsid w:val="00590E01"/>
    <w:pPr>
      <w:spacing w:after="0" w:line="240" w:lineRule="auto"/>
    </w:pPr>
    <w:rPr>
      <w:rFonts w:ascii="Calibri" w:eastAsia="Times New Roman" w:hAnsi="Calibri" w:cs="Times New Roman"/>
      <w:lang w:val="en-US"/>
    </w:rPr>
  </w:style>
  <w:style w:type="paragraph" w:customStyle="1" w:styleId="246">
    <w:name w:val="Цитата 24"/>
    <w:basedOn w:val="a3"/>
    <w:next w:val="a3"/>
    <w:rsid w:val="00590E01"/>
    <w:rPr>
      <w:rFonts w:ascii="Calibri" w:hAnsi="Calibri"/>
      <w:i/>
      <w:color w:val="000000"/>
      <w:szCs w:val="22"/>
      <w:lang w:eastAsia="en-US"/>
    </w:rPr>
  </w:style>
  <w:style w:type="paragraph" w:customStyle="1" w:styleId="4fa">
    <w:name w:val="Выделенная цитата4"/>
    <w:basedOn w:val="a3"/>
    <w:next w:val="a3"/>
    <w:rsid w:val="00590E01"/>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590E01"/>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590E01"/>
    <w:rPr>
      <w:b/>
      <w:i/>
      <w:color w:val="4F81BD"/>
    </w:rPr>
  </w:style>
  <w:style w:type="character" w:customStyle="1" w:styleId="21fd">
    <w:name w:val="Слабая ссылка21"/>
    <w:rsid w:val="00590E01"/>
    <w:rPr>
      <w:smallCaps/>
      <w:color w:val="C0504D"/>
      <w:u w:val="single"/>
    </w:rPr>
  </w:style>
  <w:style w:type="character" w:customStyle="1" w:styleId="21fe">
    <w:name w:val="Сильная ссылка21"/>
    <w:rsid w:val="00590E01"/>
    <w:rPr>
      <w:b/>
      <w:smallCaps/>
      <w:color w:val="C0504D"/>
      <w:spacing w:val="5"/>
      <w:u w:val="single"/>
    </w:rPr>
  </w:style>
  <w:style w:type="character" w:customStyle="1" w:styleId="21ff">
    <w:name w:val="Название книги21"/>
    <w:rsid w:val="00590E01"/>
    <w:rPr>
      <w:b/>
      <w:smallCaps/>
      <w:spacing w:val="5"/>
    </w:rPr>
  </w:style>
  <w:style w:type="character" w:customStyle="1" w:styleId="4fb">
    <w:name w:val="Замещающий текст4"/>
    <w:rsid w:val="00590E01"/>
    <w:rPr>
      <w:color w:val="808080"/>
    </w:rPr>
  </w:style>
  <w:style w:type="character" w:customStyle="1" w:styleId="FontStyle89">
    <w:name w:val="Font Style89"/>
    <w:rsid w:val="00590E01"/>
    <w:rPr>
      <w:rFonts w:ascii="Times New Roman" w:hAnsi="Times New Roman"/>
      <w:i/>
      <w:sz w:val="14"/>
    </w:rPr>
  </w:style>
  <w:style w:type="paragraph" w:customStyle="1" w:styleId="10b">
    <w:name w:val="Стиль10"/>
    <w:basedOn w:val="a3"/>
    <w:next w:val="aff2"/>
    <w:rsid w:val="00590E01"/>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590E01"/>
    <w:rPr>
      <w:spacing w:val="-20"/>
      <w:sz w:val="28"/>
      <w:u w:val="single"/>
      <w:lang w:val="ru-RU" w:eastAsia="ru-RU"/>
    </w:rPr>
  </w:style>
  <w:style w:type="paragraph" w:customStyle="1" w:styleId="10c">
    <w:name w:val="Обычный10"/>
    <w:rsid w:val="00590E01"/>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590E01"/>
    <w:pPr>
      <w:widowControl w:val="0"/>
    </w:pPr>
    <w:rPr>
      <w:rFonts w:ascii="Courier New" w:hAnsi="Courier New"/>
      <w:sz w:val="20"/>
      <w:szCs w:val="20"/>
    </w:rPr>
  </w:style>
  <w:style w:type="paragraph" w:customStyle="1" w:styleId="7e">
    <w:name w:val="Абзац списка7"/>
    <w:basedOn w:val="a3"/>
    <w:rsid w:val="00590E01"/>
    <w:pPr>
      <w:ind w:left="720"/>
      <w:contextualSpacing/>
    </w:pPr>
  </w:style>
  <w:style w:type="character" w:customStyle="1" w:styleId="7120">
    <w:name w:val="Знак Знак712"/>
    <w:rsid w:val="00590E01"/>
    <w:rPr>
      <w:sz w:val="16"/>
      <w:lang w:val="ru-RU" w:eastAsia="ru-RU"/>
    </w:rPr>
  </w:style>
  <w:style w:type="paragraph" w:customStyle="1" w:styleId="12f1">
    <w:name w:val="Знак Знак Знак Знак Знак Знак Знак Знак Знак Знак Знак Знак Знак12"/>
    <w:basedOn w:val="a3"/>
    <w:rsid w:val="00590E01"/>
    <w:pPr>
      <w:spacing w:after="160" w:line="240" w:lineRule="exact"/>
    </w:pPr>
    <w:rPr>
      <w:rFonts w:ascii="Verdana" w:hAnsi="Verdana"/>
      <w:lang w:val="en-US" w:eastAsia="en-US"/>
    </w:rPr>
  </w:style>
  <w:style w:type="paragraph" w:customStyle="1" w:styleId="7f">
    <w:name w:val="Основной текст7"/>
    <w:basedOn w:val="a3"/>
    <w:rsid w:val="00590E01"/>
    <w:pPr>
      <w:widowControl w:val="0"/>
      <w:snapToGrid w:val="0"/>
      <w:jc w:val="both"/>
    </w:pPr>
    <w:rPr>
      <w:szCs w:val="20"/>
    </w:rPr>
  </w:style>
  <w:style w:type="paragraph" w:customStyle="1" w:styleId="25b">
    <w:name w:val="Основной текст с отступом 25"/>
    <w:basedOn w:val="a3"/>
    <w:rsid w:val="00590E01"/>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590E01"/>
    <w:rPr>
      <w:sz w:val="24"/>
    </w:rPr>
  </w:style>
  <w:style w:type="character" w:customStyle="1" w:styleId="6240">
    <w:name w:val="Знак Знак624"/>
    <w:locked/>
    <w:rsid w:val="00590E01"/>
    <w:rPr>
      <w:b/>
      <w:caps/>
      <w:sz w:val="24"/>
      <w:lang w:val="ru-RU" w:eastAsia="ru-RU"/>
    </w:rPr>
  </w:style>
  <w:style w:type="character" w:customStyle="1" w:styleId="5190">
    <w:name w:val="Знак Знак519"/>
    <w:locked/>
    <w:rsid w:val="00590E01"/>
    <w:rPr>
      <w:b/>
      <w:sz w:val="27"/>
      <w:lang w:val="ru-RU" w:eastAsia="ru-RU"/>
    </w:rPr>
  </w:style>
  <w:style w:type="paragraph" w:customStyle="1" w:styleId="265">
    <w:name w:val="Основной текст 26"/>
    <w:basedOn w:val="a3"/>
    <w:rsid w:val="00590E01"/>
    <w:pPr>
      <w:shd w:val="clear" w:color="auto" w:fill="FFFFFF"/>
      <w:spacing w:before="233" w:line="360" w:lineRule="auto"/>
      <w:ind w:left="1701" w:hanging="567"/>
    </w:pPr>
    <w:rPr>
      <w:b/>
      <w:color w:val="000000"/>
      <w:spacing w:val="-5"/>
      <w:sz w:val="28"/>
      <w:szCs w:val="20"/>
    </w:rPr>
  </w:style>
  <w:style w:type="character" w:customStyle="1" w:styleId="bold1">
    <w:name w:val="bold1"/>
    <w:rsid w:val="00590E01"/>
    <w:rPr>
      <w:rFonts w:ascii="Arial" w:hAnsi="Arial"/>
      <w:b/>
    </w:rPr>
  </w:style>
  <w:style w:type="character" w:customStyle="1" w:styleId="b-serp-itemtextpassage1">
    <w:name w:val="b-serp-item__text_passage1"/>
    <w:rsid w:val="00590E01"/>
    <w:rPr>
      <w:b/>
    </w:rPr>
  </w:style>
  <w:style w:type="character" w:customStyle="1" w:styleId="afffffffffff6">
    <w:name w:val="текст Знак Знак"/>
    <w:rsid w:val="00590E01"/>
    <w:rPr>
      <w:sz w:val="24"/>
      <w:lang w:val="ru-RU" w:eastAsia="ru-RU"/>
    </w:rPr>
  </w:style>
  <w:style w:type="paragraph" w:customStyle="1" w:styleId="1ffffffe">
    <w:name w:val="Стиль Заголовок 1 (тем обзор)"/>
    <w:basedOn w:val="11"/>
    <w:link w:val="1fffffff"/>
    <w:rsid w:val="00590E01"/>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590E01"/>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590E01"/>
    <w:pPr>
      <w:spacing w:line="360" w:lineRule="auto"/>
      <w:ind w:firstLine="709"/>
      <w:jc w:val="both"/>
    </w:pPr>
    <w:rPr>
      <w:sz w:val="28"/>
      <w:szCs w:val="20"/>
    </w:rPr>
  </w:style>
  <w:style w:type="paragraph" w:customStyle="1" w:styleId="47a">
    <w:name w:val="Заголовок 47"/>
    <w:basedOn w:val="10c"/>
    <w:next w:val="10c"/>
    <w:rsid w:val="00590E01"/>
    <w:pPr>
      <w:keepNext/>
      <w:spacing w:line="240" w:lineRule="auto"/>
      <w:ind w:right="0" w:firstLine="0"/>
    </w:pPr>
  </w:style>
  <w:style w:type="paragraph" w:customStyle="1" w:styleId="res-desc1">
    <w:name w:val="res-desc1"/>
    <w:basedOn w:val="a3"/>
    <w:rsid w:val="00590E01"/>
    <w:pPr>
      <w:spacing w:before="72"/>
    </w:pPr>
    <w:rPr>
      <w:rFonts w:ascii="a_Timer" w:hAnsi="a_Timer" w:cs="a_Timer"/>
      <w:color w:val="000000"/>
    </w:rPr>
  </w:style>
  <w:style w:type="paragraph" w:customStyle="1" w:styleId="-3">
    <w:name w:val="А - об"/>
    <w:basedOn w:val="a3"/>
    <w:rsid w:val="00590E01"/>
    <w:pPr>
      <w:spacing w:line="360" w:lineRule="auto"/>
      <w:ind w:firstLine="397"/>
    </w:pPr>
    <w:rPr>
      <w:b/>
      <w:sz w:val="20"/>
      <w:szCs w:val="20"/>
    </w:rPr>
  </w:style>
  <w:style w:type="paragraph" w:customStyle="1" w:styleId="366">
    <w:name w:val="Основной текст 36"/>
    <w:basedOn w:val="10c"/>
    <w:rsid w:val="00590E01"/>
    <w:pPr>
      <w:spacing w:line="240" w:lineRule="auto"/>
      <w:ind w:right="0" w:firstLine="0"/>
      <w:jc w:val="both"/>
    </w:pPr>
    <w:rPr>
      <w:i/>
      <w:sz w:val="26"/>
    </w:rPr>
  </w:style>
  <w:style w:type="character" w:customStyle="1" w:styleId="description1">
    <w:name w:val="description1"/>
    <w:rsid w:val="00590E01"/>
    <w:rPr>
      <w:color w:val="000000"/>
      <w:sz w:val="17"/>
    </w:rPr>
  </w:style>
  <w:style w:type="paragraph" w:customStyle="1" w:styleId="1fffffff0">
    <w:name w:val="1_темы"/>
    <w:basedOn w:val="a3"/>
    <w:rsid w:val="00590E01"/>
    <w:pPr>
      <w:ind w:left="567"/>
      <w:jc w:val="both"/>
    </w:pPr>
    <w:rPr>
      <w:b/>
      <w:lang w:eastAsia="fr-FR"/>
    </w:rPr>
  </w:style>
  <w:style w:type="paragraph" w:customStyle="1" w:styleId="374">
    <w:name w:val="Заголовок 37"/>
    <w:basedOn w:val="a3"/>
    <w:next w:val="a3"/>
    <w:rsid w:val="00590E01"/>
    <w:pPr>
      <w:keepNext/>
      <w:snapToGrid w:val="0"/>
      <w:spacing w:before="240" w:after="60"/>
    </w:pPr>
    <w:rPr>
      <w:rFonts w:ascii="Arial" w:hAnsi="Arial"/>
      <w:szCs w:val="20"/>
    </w:rPr>
  </w:style>
  <w:style w:type="character" w:customStyle="1" w:styleId="940">
    <w:name w:val="Знак Знак94"/>
    <w:rsid w:val="00590E01"/>
    <w:rPr>
      <w:rFonts w:ascii="Times New Roman" w:hAnsi="Times New Roman"/>
      <w:sz w:val="24"/>
    </w:rPr>
  </w:style>
  <w:style w:type="character" w:customStyle="1" w:styleId="1340">
    <w:name w:val="Знак Знак134"/>
    <w:locked/>
    <w:rsid w:val="00590E01"/>
    <w:rPr>
      <w:rFonts w:ascii="Arial" w:hAnsi="Arial"/>
      <w:b/>
      <w:kern w:val="32"/>
      <w:sz w:val="32"/>
      <w:lang w:val="ru-RU" w:eastAsia="ru-RU"/>
    </w:rPr>
  </w:style>
  <w:style w:type="character" w:customStyle="1" w:styleId="bibliocaption1">
    <w:name w:val="bibliocaption1"/>
    <w:rsid w:val="00590E01"/>
    <w:rPr>
      <w:rFonts w:ascii="Verdana" w:hAnsi="Verdana"/>
      <w:b/>
      <w:color w:val="080000"/>
      <w:sz w:val="22"/>
      <w:u w:val="none"/>
    </w:rPr>
  </w:style>
  <w:style w:type="paragraph" w:customStyle="1" w:styleId="afffffffffff7">
    <w:name w:val="ͮ𬠫"/>
    <w:rsid w:val="00590E01"/>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590E01"/>
  </w:style>
  <w:style w:type="character" w:customStyle="1" w:styleId="ft1067">
    <w:name w:val="ft1067"/>
    <w:rsid w:val="00590E01"/>
  </w:style>
  <w:style w:type="character" w:customStyle="1" w:styleId="ft1144">
    <w:name w:val="ft1144"/>
    <w:rsid w:val="00590E01"/>
  </w:style>
  <w:style w:type="character" w:customStyle="1" w:styleId="ft1207">
    <w:name w:val="ft1207"/>
    <w:rsid w:val="00590E01"/>
  </w:style>
  <w:style w:type="character" w:customStyle="1" w:styleId="ft1213">
    <w:name w:val="ft1213"/>
    <w:rsid w:val="00590E01"/>
  </w:style>
  <w:style w:type="character" w:customStyle="1" w:styleId="ft1214">
    <w:name w:val="ft1214"/>
    <w:rsid w:val="00590E01"/>
  </w:style>
  <w:style w:type="character" w:customStyle="1" w:styleId="ft1289">
    <w:name w:val="ft1289"/>
    <w:rsid w:val="00590E01"/>
  </w:style>
  <w:style w:type="character" w:customStyle="1" w:styleId="ft1311">
    <w:name w:val="ft1311"/>
    <w:rsid w:val="00590E01"/>
  </w:style>
  <w:style w:type="character" w:customStyle="1" w:styleId="ft3008">
    <w:name w:val="ft3008"/>
    <w:rsid w:val="00590E01"/>
  </w:style>
  <w:style w:type="character" w:customStyle="1" w:styleId="ft3181">
    <w:name w:val="ft3181"/>
    <w:rsid w:val="00590E01"/>
  </w:style>
  <w:style w:type="character" w:customStyle="1" w:styleId="ft722">
    <w:name w:val="ft722"/>
    <w:rsid w:val="00590E01"/>
  </w:style>
  <w:style w:type="character" w:customStyle="1" w:styleId="ft728">
    <w:name w:val="ft728"/>
    <w:rsid w:val="00590E01"/>
  </w:style>
  <w:style w:type="character" w:customStyle="1" w:styleId="ft730">
    <w:name w:val="ft730"/>
    <w:rsid w:val="00590E01"/>
  </w:style>
  <w:style w:type="character" w:customStyle="1" w:styleId="ft72">
    <w:name w:val="ft72"/>
    <w:rsid w:val="00590E01"/>
  </w:style>
  <w:style w:type="character" w:customStyle="1" w:styleId="ft731">
    <w:name w:val="ft731"/>
    <w:rsid w:val="00590E01"/>
  </w:style>
  <w:style w:type="character" w:customStyle="1" w:styleId="ft732">
    <w:name w:val="ft732"/>
    <w:rsid w:val="00590E01"/>
  </w:style>
  <w:style w:type="character" w:customStyle="1" w:styleId="ft735">
    <w:name w:val="ft735"/>
    <w:rsid w:val="00590E01"/>
  </w:style>
  <w:style w:type="character" w:customStyle="1" w:styleId="ft738">
    <w:name w:val="ft738"/>
    <w:rsid w:val="00590E01"/>
  </w:style>
  <w:style w:type="character" w:customStyle="1" w:styleId="ft747">
    <w:name w:val="ft747"/>
    <w:rsid w:val="00590E01"/>
  </w:style>
  <w:style w:type="character" w:customStyle="1" w:styleId="ft758">
    <w:name w:val="ft758"/>
    <w:rsid w:val="00590E01"/>
  </w:style>
  <w:style w:type="paragraph" w:customStyle="1" w:styleId="Picture">
    <w:name w:val="Picture"/>
    <w:basedOn w:val="a3"/>
    <w:next w:val="a3"/>
    <w:rsid w:val="00590E01"/>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590E01"/>
    <w:rPr>
      <w:color w:val="auto"/>
      <w:lang w:val="en-US" w:eastAsia="en-US"/>
    </w:rPr>
  </w:style>
  <w:style w:type="paragraph" w:customStyle="1" w:styleId="1fffffff1">
    <w:name w:val="Çàãîëîâîê 1"/>
    <w:basedOn w:val="Default"/>
    <w:next w:val="Default"/>
    <w:rsid w:val="00590E01"/>
    <w:rPr>
      <w:color w:val="auto"/>
      <w:lang w:val="en-US" w:eastAsia="en-US"/>
    </w:rPr>
  </w:style>
  <w:style w:type="character" w:customStyle="1" w:styleId="ft2100">
    <w:name w:val="ft2100"/>
    <w:rsid w:val="00590E01"/>
  </w:style>
  <w:style w:type="character" w:customStyle="1" w:styleId="ft2109">
    <w:name w:val="ft2109"/>
    <w:rsid w:val="00590E01"/>
  </w:style>
  <w:style w:type="character" w:customStyle="1" w:styleId="ft2121">
    <w:name w:val="ft2121"/>
    <w:rsid w:val="00590E01"/>
  </w:style>
  <w:style w:type="character" w:customStyle="1" w:styleId="ft2130">
    <w:name w:val="ft2130"/>
    <w:rsid w:val="00590E01"/>
  </w:style>
  <w:style w:type="character" w:customStyle="1" w:styleId="ft24421">
    <w:name w:val="ft24421"/>
    <w:rsid w:val="00590E01"/>
    <w:rPr>
      <w:rFonts w:ascii="Times" w:hAnsi="Times"/>
      <w:b/>
      <w:color w:val="000000"/>
      <w:spacing w:val="15"/>
      <w:sz w:val="27"/>
    </w:rPr>
  </w:style>
  <w:style w:type="paragraph" w:customStyle="1" w:styleId="afffffffffff8">
    <w:name w:val="Стиль для методичек"/>
    <w:basedOn w:val="a3"/>
    <w:rsid w:val="00590E01"/>
    <w:pPr>
      <w:ind w:left="284" w:firstLine="340"/>
      <w:jc w:val="both"/>
    </w:pPr>
    <w:rPr>
      <w:rFonts w:ascii="Calibri" w:hAnsi="Calibri" w:cs="Calibri"/>
      <w:sz w:val="28"/>
      <w:szCs w:val="28"/>
    </w:rPr>
  </w:style>
  <w:style w:type="paragraph" w:customStyle="1" w:styleId="Preformatted">
    <w:name w:val="Preformatted"/>
    <w:basedOn w:val="a3"/>
    <w:rsid w:val="00590E01"/>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590E01"/>
    <w:rPr>
      <w:rFonts w:ascii="Times New Roman" w:hAnsi="Times New Roman"/>
      <w:i/>
      <w:sz w:val="26"/>
    </w:rPr>
  </w:style>
  <w:style w:type="character" w:customStyle="1" w:styleId="rvts9">
    <w:name w:val="rvts9"/>
    <w:rsid w:val="00590E01"/>
  </w:style>
  <w:style w:type="character" w:customStyle="1" w:styleId="rvts15">
    <w:name w:val="rvts15"/>
    <w:rsid w:val="00590E01"/>
  </w:style>
  <w:style w:type="paragraph" w:customStyle="1" w:styleId="2TimesNewW1">
    <w:name w:val="Стиль Заголовок 2 + Times New (W1)"/>
    <w:basedOn w:val="21"/>
    <w:rsid w:val="00590E01"/>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590E01"/>
    <w:pPr>
      <w:spacing w:before="100" w:beforeAutospacing="1" w:after="100" w:afterAutospacing="1"/>
    </w:pPr>
  </w:style>
  <w:style w:type="paragraph" w:customStyle="1" w:styleId="1125">
    <w:name w:val="Стиль Заголовок 1 + по ширине Первая строка:  125 см"/>
    <w:basedOn w:val="11"/>
    <w:rsid w:val="00590E01"/>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590E01"/>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590E01"/>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590E01"/>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590E01"/>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590E01"/>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590E01"/>
  </w:style>
  <w:style w:type="character" w:customStyle="1" w:styleId="ft404">
    <w:name w:val="ft404"/>
    <w:rsid w:val="00590E01"/>
  </w:style>
  <w:style w:type="character" w:customStyle="1" w:styleId="ft2">
    <w:name w:val="ft2"/>
    <w:rsid w:val="00590E01"/>
  </w:style>
  <w:style w:type="character" w:customStyle="1" w:styleId="ft405">
    <w:name w:val="ft405"/>
    <w:rsid w:val="00590E01"/>
  </w:style>
  <w:style w:type="character" w:customStyle="1" w:styleId="ft407">
    <w:name w:val="ft407"/>
    <w:rsid w:val="00590E01"/>
  </w:style>
  <w:style w:type="character" w:customStyle="1" w:styleId="ft411">
    <w:name w:val="ft411"/>
    <w:rsid w:val="00590E01"/>
  </w:style>
  <w:style w:type="character" w:customStyle="1" w:styleId="ft416">
    <w:name w:val="ft416"/>
    <w:rsid w:val="00590E01"/>
  </w:style>
  <w:style w:type="character" w:customStyle="1" w:styleId="ft438">
    <w:name w:val="ft438"/>
    <w:rsid w:val="00590E01"/>
  </w:style>
  <w:style w:type="character" w:customStyle="1" w:styleId="ft461">
    <w:name w:val="ft461"/>
    <w:rsid w:val="00590E01"/>
  </w:style>
  <w:style w:type="character" w:customStyle="1" w:styleId="ft485">
    <w:name w:val="ft485"/>
    <w:rsid w:val="00590E01"/>
  </w:style>
  <w:style w:type="character" w:customStyle="1" w:styleId="ft507">
    <w:name w:val="ft507"/>
    <w:rsid w:val="00590E01"/>
  </w:style>
  <w:style w:type="character" w:customStyle="1" w:styleId="ft464">
    <w:name w:val="ft464"/>
    <w:rsid w:val="00590E01"/>
  </w:style>
  <w:style w:type="character" w:customStyle="1" w:styleId="ft515">
    <w:name w:val="ft515"/>
    <w:rsid w:val="00590E01"/>
  </w:style>
  <w:style w:type="character" w:customStyle="1" w:styleId="ft518">
    <w:name w:val="ft518"/>
    <w:rsid w:val="00590E01"/>
  </w:style>
  <w:style w:type="character" w:customStyle="1" w:styleId="ft521">
    <w:name w:val="ft521"/>
    <w:rsid w:val="00590E01"/>
  </w:style>
  <w:style w:type="character" w:customStyle="1" w:styleId="ft525">
    <w:name w:val="ft525"/>
    <w:rsid w:val="00590E01"/>
  </w:style>
  <w:style w:type="character" w:customStyle="1" w:styleId="ft549">
    <w:name w:val="ft549"/>
    <w:rsid w:val="00590E01"/>
  </w:style>
  <w:style w:type="character" w:customStyle="1" w:styleId="ft554">
    <w:name w:val="ft554"/>
    <w:rsid w:val="00590E01"/>
  </w:style>
  <w:style w:type="character" w:customStyle="1" w:styleId="ft557">
    <w:name w:val="ft557"/>
    <w:rsid w:val="00590E01"/>
  </w:style>
  <w:style w:type="character" w:customStyle="1" w:styleId="ft561">
    <w:name w:val="ft561"/>
    <w:rsid w:val="00590E01"/>
  </w:style>
  <w:style w:type="character" w:customStyle="1" w:styleId="ft565">
    <w:name w:val="ft565"/>
    <w:rsid w:val="00590E01"/>
  </w:style>
  <w:style w:type="character" w:customStyle="1" w:styleId="ft570">
    <w:name w:val="ft570"/>
    <w:rsid w:val="00590E01"/>
  </w:style>
  <w:style w:type="character" w:customStyle="1" w:styleId="ft594">
    <w:name w:val="ft594"/>
    <w:rsid w:val="00590E01"/>
  </w:style>
  <w:style w:type="character" w:customStyle="1" w:styleId="ft600">
    <w:name w:val="ft600"/>
    <w:rsid w:val="00590E01"/>
  </w:style>
  <w:style w:type="character" w:customStyle="1" w:styleId="ft625">
    <w:name w:val="ft625"/>
    <w:rsid w:val="00590E01"/>
  </w:style>
  <w:style w:type="character" w:customStyle="1" w:styleId="ft646">
    <w:name w:val="ft646"/>
    <w:rsid w:val="00590E01"/>
  </w:style>
  <w:style w:type="character" w:customStyle="1" w:styleId="ft648">
    <w:name w:val="ft648"/>
    <w:rsid w:val="00590E01"/>
  </w:style>
  <w:style w:type="character" w:customStyle="1" w:styleId="ft650">
    <w:name w:val="ft650"/>
    <w:rsid w:val="00590E01"/>
  </w:style>
  <w:style w:type="character" w:customStyle="1" w:styleId="ft651">
    <w:name w:val="ft651"/>
    <w:rsid w:val="00590E01"/>
  </w:style>
  <w:style w:type="character" w:customStyle="1" w:styleId="ft654">
    <w:name w:val="ft654"/>
    <w:rsid w:val="00590E01"/>
  </w:style>
  <w:style w:type="character" w:customStyle="1" w:styleId="ft655">
    <w:name w:val="ft655"/>
    <w:rsid w:val="00590E01"/>
  </w:style>
  <w:style w:type="character" w:customStyle="1" w:styleId="ft674">
    <w:name w:val="ft674"/>
    <w:rsid w:val="00590E01"/>
  </w:style>
  <w:style w:type="character" w:customStyle="1" w:styleId="ft698">
    <w:name w:val="ft698"/>
    <w:rsid w:val="00590E01"/>
  </w:style>
  <w:style w:type="character" w:customStyle="1" w:styleId="ft709">
    <w:name w:val="ft709"/>
    <w:rsid w:val="00590E01"/>
  </w:style>
  <w:style w:type="character" w:customStyle="1" w:styleId="ft723">
    <w:name w:val="ft723"/>
    <w:rsid w:val="00590E01"/>
  </w:style>
  <w:style w:type="character" w:customStyle="1" w:styleId="ft746">
    <w:name w:val="ft746"/>
    <w:rsid w:val="00590E01"/>
  </w:style>
  <w:style w:type="character" w:customStyle="1" w:styleId="ft770">
    <w:name w:val="ft770"/>
    <w:rsid w:val="00590E01"/>
  </w:style>
  <w:style w:type="character" w:customStyle="1" w:styleId="ft772">
    <w:name w:val="ft772"/>
    <w:rsid w:val="00590E01"/>
  </w:style>
  <w:style w:type="character" w:customStyle="1" w:styleId="ft774">
    <w:name w:val="ft774"/>
    <w:rsid w:val="00590E01"/>
  </w:style>
  <w:style w:type="character" w:customStyle="1" w:styleId="ft777">
    <w:name w:val="ft777"/>
    <w:rsid w:val="00590E01"/>
  </w:style>
  <w:style w:type="character" w:customStyle="1" w:styleId="ft778">
    <w:name w:val="ft778"/>
    <w:rsid w:val="00590E01"/>
  </w:style>
  <w:style w:type="character" w:customStyle="1" w:styleId="ft780">
    <w:name w:val="ft780"/>
    <w:rsid w:val="00590E01"/>
  </w:style>
  <w:style w:type="character" w:customStyle="1" w:styleId="ft794">
    <w:name w:val="ft794"/>
    <w:rsid w:val="00590E01"/>
  </w:style>
  <w:style w:type="character" w:customStyle="1" w:styleId="ft813">
    <w:name w:val="ft813"/>
    <w:rsid w:val="00590E01"/>
  </w:style>
  <w:style w:type="character" w:customStyle="1" w:styleId="ft845">
    <w:name w:val="ft845"/>
    <w:rsid w:val="00590E01"/>
  </w:style>
  <w:style w:type="character" w:customStyle="1" w:styleId="ft846">
    <w:name w:val="ft846"/>
    <w:rsid w:val="00590E01"/>
  </w:style>
  <w:style w:type="character" w:customStyle="1" w:styleId="ft869">
    <w:name w:val="ft869"/>
    <w:rsid w:val="00590E01"/>
  </w:style>
  <w:style w:type="character" w:customStyle="1" w:styleId="ft345">
    <w:name w:val="ft345"/>
    <w:rsid w:val="00590E01"/>
  </w:style>
  <w:style w:type="character" w:customStyle="1" w:styleId="ft348">
    <w:name w:val="ft348"/>
    <w:rsid w:val="00590E01"/>
  </w:style>
  <w:style w:type="character" w:customStyle="1" w:styleId="ft350">
    <w:name w:val="ft350"/>
    <w:rsid w:val="00590E01"/>
  </w:style>
  <w:style w:type="character" w:customStyle="1" w:styleId="ft351">
    <w:name w:val="ft351"/>
    <w:rsid w:val="00590E01"/>
  </w:style>
  <w:style w:type="character" w:customStyle="1" w:styleId="ft353">
    <w:name w:val="ft353"/>
    <w:rsid w:val="00590E01"/>
  </w:style>
  <w:style w:type="character" w:customStyle="1" w:styleId="ft355">
    <w:name w:val="ft355"/>
    <w:rsid w:val="00590E01"/>
  </w:style>
  <w:style w:type="character" w:customStyle="1" w:styleId="ft372">
    <w:name w:val="ft372"/>
    <w:rsid w:val="00590E01"/>
  </w:style>
  <w:style w:type="character" w:customStyle="1" w:styleId="ft219">
    <w:name w:val="ft219"/>
    <w:rsid w:val="00590E01"/>
  </w:style>
  <w:style w:type="character" w:customStyle="1" w:styleId="ft255">
    <w:name w:val="ft255"/>
    <w:rsid w:val="00590E01"/>
  </w:style>
  <w:style w:type="character" w:customStyle="1" w:styleId="ft264">
    <w:name w:val="ft264"/>
    <w:rsid w:val="00590E01"/>
  </w:style>
  <w:style w:type="character" w:customStyle="1" w:styleId="ft269">
    <w:name w:val="ft269"/>
    <w:rsid w:val="00590E01"/>
  </w:style>
  <w:style w:type="character" w:customStyle="1" w:styleId="ft292">
    <w:name w:val="ft292"/>
    <w:rsid w:val="00590E01"/>
  </w:style>
  <w:style w:type="character" w:customStyle="1" w:styleId="ft300">
    <w:name w:val="ft300"/>
    <w:rsid w:val="00590E01"/>
  </w:style>
  <w:style w:type="character" w:customStyle="1" w:styleId="ft308">
    <w:name w:val="ft308"/>
    <w:rsid w:val="00590E01"/>
  </w:style>
  <w:style w:type="character" w:customStyle="1" w:styleId="ft334">
    <w:name w:val="ft334"/>
    <w:rsid w:val="00590E01"/>
  </w:style>
  <w:style w:type="character" w:customStyle="1" w:styleId="ft346">
    <w:name w:val="ft346"/>
    <w:rsid w:val="00590E01"/>
  </w:style>
  <w:style w:type="character" w:customStyle="1" w:styleId="ft3">
    <w:name w:val="ft3"/>
    <w:rsid w:val="00590E01"/>
  </w:style>
  <w:style w:type="character" w:customStyle="1" w:styleId="ft381">
    <w:name w:val="ft381"/>
    <w:rsid w:val="00590E01"/>
  </w:style>
  <w:style w:type="character" w:customStyle="1" w:styleId="ft391">
    <w:name w:val="ft391"/>
    <w:rsid w:val="00590E01"/>
  </w:style>
  <w:style w:type="character" w:customStyle="1" w:styleId="ft397">
    <w:name w:val="ft397"/>
    <w:rsid w:val="00590E01"/>
  </w:style>
  <w:style w:type="character" w:customStyle="1" w:styleId="ft176">
    <w:name w:val="ft176"/>
    <w:rsid w:val="00590E01"/>
  </w:style>
  <w:style w:type="character" w:customStyle="1" w:styleId="ft410">
    <w:name w:val="ft410"/>
    <w:rsid w:val="00590E01"/>
  </w:style>
  <w:style w:type="character" w:customStyle="1" w:styleId="ft421">
    <w:name w:val="ft421"/>
    <w:rsid w:val="00590E01"/>
  </w:style>
  <w:style w:type="character" w:customStyle="1" w:styleId="ft467">
    <w:name w:val="ft467"/>
    <w:rsid w:val="00590E01"/>
  </w:style>
  <w:style w:type="character" w:customStyle="1" w:styleId="ft479">
    <w:name w:val="ft479"/>
    <w:rsid w:val="00590E01"/>
  </w:style>
  <w:style w:type="character" w:customStyle="1" w:styleId="ft578">
    <w:name w:val="ft578"/>
    <w:rsid w:val="00590E01"/>
  </w:style>
  <w:style w:type="character" w:customStyle="1" w:styleId="ft624">
    <w:name w:val="ft624"/>
    <w:rsid w:val="00590E01"/>
  </w:style>
  <w:style w:type="character" w:customStyle="1" w:styleId="ft631">
    <w:name w:val="ft631"/>
    <w:rsid w:val="00590E01"/>
  </w:style>
  <w:style w:type="character" w:customStyle="1" w:styleId="ft679">
    <w:name w:val="ft679"/>
    <w:rsid w:val="00590E01"/>
  </w:style>
  <w:style w:type="character" w:customStyle="1" w:styleId="ft725">
    <w:name w:val="ft725"/>
    <w:rsid w:val="00590E01"/>
  </w:style>
  <w:style w:type="character" w:customStyle="1" w:styleId="ft769">
    <w:name w:val="ft769"/>
    <w:rsid w:val="00590E01"/>
  </w:style>
  <w:style w:type="character" w:customStyle="1" w:styleId="ft819">
    <w:name w:val="ft819"/>
    <w:rsid w:val="00590E01"/>
  </w:style>
  <w:style w:type="character" w:customStyle="1" w:styleId="ft877">
    <w:name w:val="ft877"/>
    <w:rsid w:val="00590E01"/>
  </w:style>
  <w:style w:type="character" w:customStyle="1" w:styleId="ft275">
    <w:name w:val="ft275"/>
    <w:rsid w:val="00590E01"/>
  </w:style>
  <w:style w:type="character" w:customStyle="1" w:styleId="ft935">
    <w:name w:val="ft935"/>
    <w:rsid w:val="00590E01"/>
  </w:style>
  <w:style w:type="character" w:customStyle="1" w:styleId="ft969">
    <w:name w:val="ft969"/>
    <w:rsid w:val="00590E01"/>
  </w:style>
  <w:style w:type="character" w:customStyle="1" w:styleId="ft1010">
    <w:name w:val="ft1010"/>
    <w:rsid w:val="00590E01"/>
  </w:style>
  <w:style w:type="character" w:customStyle="1" w:styleId="ft1058">
    <w:name w:val="ft1058"/>
    <w:rsid w:val="00590E01"/>
  </w:style>
  <w:style w:type="character" w:customStyle="1" w:styleId="ft1101">
    <w:name w:val="ft1101"/>
    <w:rsid w:val="00590E01"/>
  </w:style>
  <w:style w:type="character" w:customStyle="1" w:styleId="ft1162">
    <w:name w:val="ft1162"/>
    <w:rsid w:val="00590E01"/>
  </w:style>
  <w:style w:type="character" w:customStyle="1" w:styleId="ft1197">
    <w:name w:val="ft1197"/>
    <w:rsid w:val="00590E01"/>
  </w:style>
  <w:style w:type="character" w:customStyle="1" w:styleId="ft1248">
    <w:name w:val="ft1248"/>
    <w:rsid w:val="00590E01"/>
  </w:style>
  <w:style w:type="character" w:customStyle="1" w:styleId="ft1293">
    <w:name w:val="ft1293"/>
    <w:rsid w:val="00590E01"/>
  </w:style>
  <w:style w:type="character" w:customStyle="1" w:styleId="ft1308">
    <w:name w:val="ft1308"/>
    <w:rsid w:val="00590E01"/>
  </w:style>
  <w:style w:type="character" w:customStyle="1" w:styleId="ft1366">
    <w:name w:val="ft1366"/>
    <w:rsid w:val="00590E01"/>
  </w:style>
  <w:style w:type="character" w:customStyle="1" w:styleId="ft1377">
    <w:name w:val="ft1377"/>
    <w:rsid w:val="00590E01"/>
  </w:style>
  <w:style w:type="character" w:customStyle="1" w:styleId="ft1380">
    <w:name w:val="ft1380"/>
    <w:rsid w:val="00590E01"/>
  </w:style>
  <w:style w:type="character" w:customStyle="1" w:styleId="ft1389">
    <w:name w:val="ft1389"/>
    <w:rsid w:val="00590E01"/>
  </w:style>
  <w:style w:type="character" w:customStyle="1" w:styleId="ft1393">
    <w:name w:val="ft1393"/>
    <w:rsid w:val="00590E01"/>
  </w:style>
  <w:style w:type="character" w:customStyle="1" w:styleId="ft1400">
    <w:name w:val="ft1400"/>
    <w:rsid w:val="00590E01"/>
  </w:style>
  <w:style w:type="character" w:customStyle="1" w:styleId="ft1407">
    <w:name w:val="ft1407"/>
    <w:rsid w:val="00590E01"/>
  </w:style>
  <w:style w:type="character" w:customStyle="1" w:styleId="ft1410">
    <w:name w:val="ft1410"/>
    <w:rsid w:val="00590E01"/>
  </w:style>
  <w:style w:type="character" w:customStyle="1" w:styleId="ft1427">
    <w:name w:val="ft1427"/>
    <w:rsid w:val="00590E01"/>
  </w:style>
  <w:style w:type="character" w:customStyle="1" w:styleId="ft1478">
    <w:name w:val="ft1478"/>
    <w:rsid w:val="00590E01"/>
  </w:style>
  <w:style w:type="character" w:customStyle="1" w:styleId="ft1533">
    <w:name w:val="ft1533"/>
    <w:rsid w:val="00590E01"/>
  </w:style>
  <w:style w:type="character" w:customStyle="1" w:styleId="ft1586">
    <w:name w:val="ft1586"/>
    <w:rsid w:val="00590E01"/>
  </w:style>
  <w:style w:type="character" w:customStyle="1" w:styleId="ft1627">
    <w:name w:val="ft1627"/>
    <w:rsid w:val="00590E01"/>
  </w:style>
  <w:style w:type="character" w:customStyle="1" w:styleId="ft1634">
    <w:name w:val="ft1634"/>
    <w:rsid w:val="00590E01"/>
  </w:style>
  <w:style w:type="character" w:customStyle="1" w:styleId="ft1638">
    <w:name w:val="ft1638"/>
    <w:rsid w:val="00590E01"/>
  </w:style>
  <w:style w:type="character" w:customStyle="1" w:styleId="ft1643">
    <w:name w:val="ft1643"/>
    <w:rsid w:val="00590E01"/>
  </w:style>
  <w:style w:type="character" w:customStyle="1" w:styleId="ft1659">
    <w:name w:val="ft1659"/>
    <w:rsid w:val="00590E01"/>
  </w:style>
  <w:style w:type="character" w:customStyle="1" w:styleId="ft1665">
    <w:name w:val="ft1665"/>
    <w:rsid w:val="00590E01"/>
  </w:style>
  <w:style w:type="character" w:customStyle="1" w:styleId="ft1711">
    <w:name w:val="ft1711"/>
    <w:rsid w:val="00590E01"/>
  </w:style>
  <w:style w:type="character" w:customStyle="1" w:styleId="ft1757">
    <w:name w:val="ft1757"/>
    <w:rsid w:val="00590E01"/>
  </w:style>
  <w:style w:type="character" w:customStyle="1" w:styleId="ft1804">
    <w:name w:val="ft1804"/>
    <w:rsid w:val="00590E01"/>
  </w:style>
  <w:style w:type="character" w:customStyle="1" w:styleId="ft1855">
    <w:name w:val="ft1855"/>
    <w:rsid w:val="00590E01"/>
  </w:style>
  <w:style w:type="character" w:customStyle="1" w:styleId="ft1883">
    <w:name w:val="ft1883"/>
    <w:rsid w:val="00590E01"/>
  </w:style>
  <w:style w:type="character" w:customStyle="1" w:styleId="ft1937">
    <w:name w:val="ft1937"/>
    <w:rsid w:val="00590E01"/>
  </w:style>
  <w:style w:type="character" w:customStyle="1" w:styleId="ft1983">
    <w:name w:val="ft1983"/>
    <w:rsid w:val="00590E01"/>
  </w:style>
  <w:style w:type="character" w:customStyle="1" w:styleId="ft2028">
    <w:name w:val="ft2028"/>
    <w:rsid w:val="00590E01"/>
  </w:style>
  <w:style w:type="character" w:customStyle="1" w:styleId="ft2049">
    <w:name w:val="ft2049"/>
    <w:rsid w:val="00590E01"/>
  </w:style>
  <w:style w:type="character" w:customStyle="1" w:styleId="ft2096">
    <w:name w:val="ft2096"/>
    <w:rsid w:val="00590E01"/>
  </w:style>
  <w:style w:type="character" w:customStyle="1" w:styleId="ft2144">
    <w:name w:val="ft2144"/>
    <w:rsid w:val="00590E01"/>
  </w:style>
  <w:style w:type="character" w:customStyle="1" w:styleId="ft2234">
    <w:name w:val="ft2234"/>
    <w:rsid w:val="00590E01"/>
  </w:style>
  <w:style w:type="character" w:customStyle="1" w:styleId="ft2289">
    <w:name w:val="ft2289"/>
    <w:rsid w:val="00590E01"/>
  </w:style>
  <w:style w:type="character" w:customStyle="1" w:styleId="ft1884">
    <w:name w:val="ft1884"/>
    <w:rsid w:val="00590E01"/>
  </w:style>
  <w:style w:type="character" w:customStyle="1" w:styleId="ft2343">
    <w:name w:val="ft2343"/>
    <w:rsid w:val="00590E01"/>
  </w:style>
  <w:style w:type="character" w:customStyle="1" w:styleId="ft2392">
    <w:name w:val="ft2392"/>
    <w:rsid w:val="00590E01"/>
  </w:style>
  <w:style w:type="character" w:customStyle="1" w:styleId="ft2439">
    <w:name w:val="ft2439"/>
    <w:rsid w:val="00590E01"/>
  </w:style>
  <w:style w:type="character" w:customStyle="1" w:styleId="ft2489">
    <w:name w:val="ft2489"/>
    <w:rsid w:val="00590E01"/>
  </w:style>
  <w:style w:type="character" w:customStyle="1" w:styleId="ft2500">
    <w:name w:val="ft2500"/>
    <w:rsid w:val="00590E01"/>
  </w:style>
  <w:style w:type="character" w:customStyle="1" w:styleId="ft2555">
    <w:name w:val="ft2555"/>
    <w:rsid w:val="00590E01"/>
  </w:style>
  <w:style w:type="character" w:customStyle="1" w:styleId="ft2562">
    <w:name w:val="ft2562"/>
    <w:rsid w:val="00590E01"/>
  </w:style>
  <w:style w:type="character" w:customStyle="1" w:styleId="ft2569">
    <w:name w:val="ft2569"/>
    <w:rsid w:val="00590E01"/>
  </w:style>
  <w:style w:type="character" w:customStyle="1" w:styleId="ft2572">
    <w:name w:val="ft2572"/>
    <w:rsid w:val="00590E01"/>
  </w:style>
  <w:style w:type="character" w:customStyle="1" w:styleId="ft2581">
    <w:name w:val="ft2581"/>
    <w:rsid w:val="00590E01"/>
  </w:style>
  <w:style w:type="character" w:customStyle="1" w:styleId="ft2590">
    <w:name w:val="ft2590"/>
    <w:rsid w:val="00590E01"/>
  </w:style>
  <w:style w:type="character" w:customStyle="1" w:styleId="ft2624">
    <w:name w:val="ft2624"/>
    <w:rsid w:val="00590E01"/>
  </w:style>
  <w:style w:type="character" w:customStyle="1" w:styleId="ft2669">
    <w:name w:val="ft2669"/>
    <w:rsid w:val="00590E01"/>
  </w:style>
  <w:style w:type="character" w:customStyle="1" w:styleId="ft2679">
    <w:name w:val="ft2679"/>
    <w:rsid w:val="00590E01"/>
  </w:style>
  <w:style w:type="character" w:customStyle="1" w:styleId="ft2716">
    <w:name w:val="ft2716"/>
    <w:rsid w:val="00590E01"/>
  </w:style>
  <w:style w:type="character" w:customStyle="1" w:styleId="ft2726">
    <w:name w:val="ft2726"/>
    <w:rsid w:val="00590E01"/>
  </w:style>
  <w:style w:type="character" w:customStyle="1" w:styleId="ft2773">
    <w:name w:val="ft2773"/>
    <w:rsid w:val="00590E01"/>
  </w:style>
  <w:style w:type="character" w:customStyle="1" w:styleId="ft2782">
    <w:name w:val="ft2782"/>
    <w:rsid w:val="00590E01"/>
  </w:style>
  <w:style w:type="character" w:customStyle="1" w:styleId="ft2828">
    <w:name w:val="ft2828"/>
    <w:rsid w:val="00590E01"/>
  </w:style>
  <w:style w:type="character" w:customStyle="1" w:styleId="ft2877">
    <w:name w:val="ft2877"/>
    <w:rsid w:val="00590E01"/>
  </w:style>
  <w:style w:type="character" w:customStyle="1" w:styleId="ft2921">
    <w:name w:val="ft2921"/>
    <w:rsid w:val="00590E01"/>
  </w:style>
  <w:style w:type="character" w:customStyle="1" w:styleId="ft2927">
    <w:name w:val="ft2927"/>
    <w:rsid w:val="00590E01"/>
  </w:style>
  <w:style w:type="character" w:customStyle="1" w:styleId="ft2935">
    <w:name w:val="ft2935"/>
    <w:rsid w:val="00590E01"/>
  </w:style>
  <w:style w:type="character" w:customStyle="1" w:styleId="ft2943">
    <w:name w:val="ft2943"/>
    <w:rsid w:val="00590E01"/>
  </w:style>
  <w:style w:type="character" w:customStyle="1" w:styleId="ft2952">
    <w:name w:val="ft2952"/>
    <w:rsid w:val="00590E01"/>
  </w:style>
  <w:style w:type="character" w:customStyle="1" w:styleId="ft2954">
    <w:name w:val="ft2954"/>
    <w:rsid w:val="00590E01"/>
  </w:style>
  <w:style w:type="character" w:customStyle="1" w:styleId="ft2955">
    <w:name w:val="ft2955"/>
    <w:rsid w:val="00590E01"/>
  </w:style>
  <w:style w:type="character" w:customStyle="1" w:styleId="ft2962">
    <w:name w:val="ft2962"/>
    <w:rsid w:val="00590E01"/>
  </w:style>
  <w:style w:type="character" w:customStyle="1" w:styleId="ft2968">
    <w:name w:val="ft2968"/>
    <w:rsid w:val="00590E01"/>
  </w:style>
  <w:style w:type="character" w:customStyle="1" w:styleId="ft2973">
    <w:name w:val="ft2973"/>
    <w:rsid w:val="00590E01"/>
  </w:style>
  <w:style w:type="character" w:customStyle="1" w:styleId="ft2974">
    <w:name w:val="ft2974"/>
    <w:rsid w:val="00590E01"/>
  </w:style>
  <w:style w:type="character" w:customStyle="1" w:styleId="ft2976">
    <w:name w:val="ft2976"/>
    <w:rsid w:val="00590E01"/>
  </w:style>
  <w:style w:type="character" w:customStyle="1" w:styleId="ft2985">
    <w:name w:val="ft2985"/>
    <w:rsid w:val="00590E01"/>
  </w:style>
  <w:style w:type="character" w:customStyle="1" w:styleId="ft3002">
    <w:name w:val="ft3002"/>
    <w:rsid w:val="00590E01"/>
  </w:style>
  <w:style w:type="character" w:customStyle="1" w:styleId="ft3037">
    <w:name w:val="ft3037"/>
    <w:rsid w:val="00590E01"/>
  </w:style>
  <w:style w:type="character" w:customStyle="1" w:styleId="ft3084">
    <w:name w:val="ft3084"/>
    <w:rsid w:val="00590E01"/>
  </w:style>
  <w:style w:type="character" w:customStyle="1" w:styleId="ft3127">
    <w:name w:val="ft3127"/>
    <w:rsid w:val="00590E01"/>
  </w:style>
  <w:style w:type="character" w:customStyle="1" w:styleId="ft3156">
    <w:name w:val="ft3156"/>
    <w:rsid w:val="00590E01"/>
  </w:style>
  <w:style w:type="character" w:customStyle="1" w:styleId="ft3206">
    <w:name w:val="ft3206"/>
    <w:rsid w:val="00590E01"/>
  </w:style>
  <w:style w:type="character" w:customStyle="1" w:styleId="ft3264">
    <w:name w:val="ft3264"/>
    <w:rsid w:val="00590E01"/>
  </w:style>
  <w:style w:type="character" w:customStyle="1" w:styleId="ft3315">
    <w:name w:val="ft3315"/>
    <w:rsid w:val="00590E01"/>
  </w:style>
  <w:style w:type="character" w:customStyle="1" w:styleId="ft3373">
    <w:name w:val="ft3373"/>
    <w:rsid w:val="00590E01"/>
  </w:style>
  <w:style w:type="character" w:customStyle="1" w:styleId="ft3432">
    <w:name w:val="ft3432"/>
    <w:rsid w:val="00590E01"/>
  </w:style>
  <w:style w:type="character" w:customStyle="1" w:styleId="ft3489">
    <w:name w:val="ft3489"/>
    <w:rsid w:val="00590E01"/>
  </w:style>
  <w:style w:type="character" w:customStyle="1" w:styleId="ft3546">
    <w:name w:val="ft3546"/>
    <w:rsid w:val="00590E01"/>
  </w:style>
  <w:style w:type="character" w:customStyle="1" w:styleId="ft3608">
    <w:name w:val="ft3608"/>
    <w:rsid w:val="00590E01"/>
  </w:style>
  <w:style w:type="character" w:customStyle="1" w:styleId="ft3651">
    <w:name w:val="ft3651"/>
    <w:rsid w:val="00590E01"/>
  </w:style>
  <w:style w:type="paragraph" w:customStyle="1" w:styleId="c4c8c7c24">
    <w:name w:val="c4 c8 c7 c24"/>
    <w:basedOn w:val="a3"/>
    <w:rsid w:val="00590E01"/>
    <w:pPr>
      <w:spacing w:before="90" w:after="90"/>
    </w:pPr>
  </w:style>
  <w:style w:type="character" w:customStyle="1" w:styleId="c5">
    <w:name w:val="c5"/>
    <w:rsid w:val="00590E01"/>
  </w:style>
  <w:style w:type="character" w:customStyle="1" w:styleId="1143">
    <w:name w:val="Знак Знак114"/>
    <w:locked/>
    <w:rsid w:val="00590E01"/>
    <w:rPr>
      <w:rFonts w:ascii="Arial" w:hAnsi="Arial"/>
      <w:b/>
      <w:color w:val="000000"/>
      <w:sz w:val="26"/>
      <w:lang w:val="ru-RU" w:eastAsia="ru-RU"/>
    </w:rPr>
  </w:style>
  <w:style w:type="paragraph" w:customStyle="1" w:styleId="1123">
    <w:name w:val="Стиль Заголовок 1 + 12 пт"/>
    <w:basedOn w:val="11"/>
    <w:rsid w:val="00590E01"/>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590E01"/>
  </w:style>
  <w:style w:type="character" w:customStyle="1" w:styleId="ft9274">
    <w:name w:val="ft9274"/>
    <w:rsid w:val="00590E01"/>
  </w:style>
  <w:style w:type="character" w:customStyle="1" w:styleId="ft9282">
    <w:name w:val="ft9282"/>
    <w:rsid w:val="00590E01"/>
  </w:style>
  <w:style w:type="character" w:customStyle="1" w:styleId="ft9284">
    <w:name w:val="ft9284"/>
    <w:rsid w:val="00590E01"/>
  </w:style>
  <w:style w:type="character" w:customStyle="1" w:styleId="ft9287">
    <w:name w:val="ft9287"/>
    <w:rsid w:val="00590E01"/>
  </w:style>
  <w:style w:type="character" w:customStyle="1" w:styleId="ft9293">
    <w:name w:val="ft9293"/>
    <w:rsid w:val="00590E01"/>
  </w:style>
  <w:style w:type="character" w:customStyle="1" w:styleId="ft9299">
    <w:name w:val="ft9299"/>
    <w:rsid w:val="00590E01"/>
  </w:style>
  <w:style w:type="character" w:customStyle="1" w:styleId="ft9306">
    <w:name w:val="ft9306"/>
    <w:rsid w:val="00590E01"/>
  </w:style>
  <w:style w:type="character" w:customStyle="1" w:styleId="ft8849">
    <w:name w:val="ft8849"/>
    <w:rsid w:val="00590E01"/>
  </w:style>
  <w:style w:type="character" w:customStyle="1" w:styleId="ft9312">
    <w:name w:val="ft9312"/>
    <w:rsid w:val="00590E01"/>
  </w:style>
  <w:style w:type="character" w:customStyle="1" w:styleId="ft9316">
    <w:name w:val="ft9316"/>
    <w:rsid w:val="00590E01"/>
  </w:style>
  <w:style w:type="character" w:customStyle="1" w:styleId="ft9324">
    <w:name w:val="ft9324"/>
    <w:rsid w:val="00590E01"/>
  </w:style>
  <w:style w:type="character" w:customStyle="1" w:styleId="ft9330">
    <w:name w:val="ft9330"/>
    <w:rsid w:val="00590E01"/>
  </w:style>
  <w:style w:type="character" w:customStyle="1" w:styleId="1810">
    <w:name w:val="Знак Знак1810"/>
    <w:rsid w:val="00590E01"/>
    <w:rPr>
      <w:rFonts w:eastAsia="SimSun"/>
      <w:b/>
      <w:caps/>
      <w:sz w:val="24"/>
      <w:lang w:val="ru-RU" w:eastAsia="ru-RU"/>
    </w:rPr>
  </w:style>
  <w:style w:type="character" w:customStyle="1" w:styleId="WW8Num36z0">
    <w:name w:val="WW8Num36z0"/>
    <w:rsid w:val="00590E01"/>
    <w:rPr>
      <w:rFonts w:ascii="Wingdings" w:hAnsi="Wingdings"/>
    </w:rPr>
  </w:style>
  <w:style w:type="character" w:customStyle="1" w:styleId="WW8Num39z0">
    <w:name w:val="WW8Num39z0"/>
    <w:rsid w:val="00590E01"/>
    <w:rPr>
      <w:rFonts w:ascii="Wingdings" w:hAnsi="Wingdings"/>
    </w:rPr>
  </w:style>
  <w:style w:type="character" w:customStyle="1" w:styleId="WW8Num42z0">
    <w:name w:val="WW8Num42z0"/>
    <w:rsid w:val="00590E01"/>
    <w:rPr>
      <w:rFonts w:ascii="Wingdings" w:hAnsi="Wingdings"/>
    </w:rPr>
  </w:style>
  <w:style w:type="character" w:customStyle="1" w:styleId="WW8Num44z0">
    <w:name w:val="WW8Num44z0"/>
    <w:rsid w:val="00590E01"/>
    <w:rPr>
      <w:rFonts w:ascii="Wingdings" w:hAnsi="Wingdings"/>
    </w:rPr>
  </w:style>
  <w:style w:type="character" w:customStyle="1" w:styleId="WW8Num44z1">
    <w:name w:val="WW8Num44z1"/>
    <w:rsid w:val="00590E01"/>
    <w:rPr>
      <w:rFonts w:ascii="Courier New" w:hAnsi="Courier New"/>
    </w:rPr>
  </w:style>
  <w:style w:type="character" w:customStyle="1" w:styleId="WW8Num44z3">
    <w:name w:val="WW8Num44z3"/>
    <w:rsid w:val="00590E01"/>
    <w:rPr>
      <w:rFonts w:ascii="Symbol" w:hAnsi="Symbol"/>
    </w:rPr>
  </w:style>
  <w:style w:type="character" w:customStyle="1" w:styleId="WW8Num47z0">
    <w:name w:val="WW8Num47z0"/>
    <w:rsid w:val="00590E01"/>
    <w:rPr>
      <w:rFonts w:ascii="Wingdings" w:hAnsi="Wingdings"/>
    </w:rPr>
  </w:style>
  <w:style w:type="character" w:customStyle="1" w:styleId="WW8Num47z1">
    <w:name w:val="WW8Num47z1"/>
    <w:rsid w:val="00590E01"/>
    <w:rPr>
      <w:rFonts w:ascii="Courier New" w:hAnsi="Courier New"/>
    </w:rPr>
  </w:style>
  <w:style w:type="character" w:customStyle="1" w:styleId="WW8Num47z3">
    <w:name w:val="WW8Num47z3"/>
    <w:rsid w:val="00590E01"/>
    <w:rPr>
      <w:rFonts w:ascii="Symbol" w:hAnsi="Symbol"/>
    </w:rPr>
  </w:style>
  <w:style w:type="character" w:customStyle="1" w:styleId="WW8Num50z0">
    <w:name w:val="WW8Num50z0"/>
    <w:rsid w:val="00590E01"/>
    <w:rPr>
      <w:rFonts w:ascii="Wingdings" w:hAnsi="Wingdings"/>
    </w:rPr>
  </w:style>
  <w:style w:type="character" w:customStyle="1" w:styleId="WW8Num51z0">
    <w:name w:val="WW8Num51z0"/>
    <w:rsid w:val="00590E01"/>
    <w:rPr>
      <w:rFonts w:ascii="Wingdings" w:hAnsi="Wingdings"/>
    </w:rPr>
  </w:style>
  <w:style w:type="character" w:customStyle="1" w:styleId="WW8Num52z0">
    <w:name w:val="WW8Num52z0"/>
    <w:rsid w:val="00590E01"/>
    <w:rPr>
      <w:rFonts w:ascii="Symbol" w:hAnsi="Symbol"/>
    </w:rPr>
  </w:style>
  <w:style w:type="character" w:customStyle="1" w:styleId="WW8Num53z0">
    <w:name w:val="WW8Num53z0"/>
    <w:rsid w:val="00590E01"/>
    <w:rPr>
      <w:rFonts w:ascii="Wingdings" w:hAnsi="Wingdings"/>
    </w:rPr>
  </w:style>
  <w:style w:type="character" w:customStyle="1" w:styleId="WW8Num53z1">
    <w:name w:val="WW8Num53z1"/>
    <w:rsid w:val="00590E01"/>
    <w:rPr>
      <w:rFonts w:ascii="Courier New" w:hAnsi="Courier New"/>
    </w:rPr>
  </w:style>
  <w:style w:type="character" w:customStyle="1" w:styleId="WW8Num53z3">
    <w:name w:val="WW8Num53z3"/>
    <w:rsid w:val="00590E01"/>
    <w:rPr>
      <w:rFonts w:ascii="Symbol" w:hAnsi="Symbol"/>
    </w:rPr>
  </w:style>
  <w:style w:type="character" w:customStyle="1" w:styleId="WW8Num55z0">
    <w:name w:val="WW8Num55z0"/>
    <w:rsid w:val="00590E01"/>
    <w:rPr>
      <w:rFonts w:ascii="Symbol" w:hAnsi="Symbol"/>
    </w:rPr>
  </w:style>
  <w:style w:type="character" w:customStyle="1" w:styleId="WW8Num56z0">
    <w:name w:val="WW8Num56z0"/>
    <w:rsid w:val="00590E01"/>
    <w:rPr>
      <w:rFonts w:ascii="Symbol" w:hAnsi="Symbol"/>
    </w:rPr>
  </w:style>
  <w:style w:type="character" w:customStyle="1" w:styleId="WW8Num59z0">
    <w:name w:val="WW8Num59z0"/>
    <w:rsid w:val="00590E01"/>
    <w:rPr>
      <w:rFonts w:ascii="Symbol" w:hAnsi="Symbol"/>
    </w:rPr>
  </w:style>
  <w:style w:type="character" w:customStyle="1" w:styleId="WW8Num63z0">
    <w:name w:val="WW8Num63z0"/>
    <w:rsid w:val="00590E01"/>
    <w:rPr>
      <w:rFonts w:ascii="Symbol" w:hAnsi="Symbol"/>
    </w:rPr>
  </w:style>
  <w:style w:type="character" w:customStyle="1" w:styleId="WW8Num66z0">
    <w:name w:val="WW8Num66z0"/>
    <w:rsid w:val="00590E01"/>
    <w:rPr>
      <w:rFonts w:ascii="Symbol" w:hAnsi="Symbol"/>
    </w:rPr>
  </w:style>
  <w:style w:type="character" w:customStyle="1" w:styleId="WW8Num69z1">
    <w:name w:val="WW8Num69z1"/>
    <w:rsid w:val="00590E01"/>
    <w:rPr>
      <w:rFonts w:ascii="Wingdings" w:hAnsi="Wingdings"/>
    </w:rPr>
  </w:style>
  <w:style w:type="character" w:customStyle="1" w:styleId="WW8Num72z0">
    <w:name w:val="WW8Num72z0"/>
    <w:rsid w:val="00590E01"/>
    <w:rPr>
      <w:rFonts w:ascii="Symbol" w:hAnsi="Symbol"/>
    </w:rPr>
  </w:style>
  <w:style w:type="character" w:customStyle="1" w:styleId="WW8Num72z1">
    <w:name w:val="WW8Num72z1"/>
    <w:rsid w:val="00590E01"/>
    <w:rPr>
      <w:rFonts w:ascii="Courier New" w:hAnsi="Courier New"/>
    </w:rPr>
  </w:style>
  <w:style w:type="character" w:customStyle="1" w:styleId="WW8Num72z2">
    <w:name w:val="WW8Num72z2"/>
    <w:rsid w:val="00590E01"/>
    <w:rPr>
      <w:rFonts w:ascii="Wingdings" w:hAnsi="Wingdings"/>
    </w:rPr>
  </w:style>
  <w:style w:type="character" w:customStyle="1" w:styleId="WW8Num74z0">
    <w:name w:val="WW8Num74z0"/>
    <w:rsid w:val="00590E01"/>
    <w:rPr>
      <w:rFonts w:ascii="Symbol" w:hAnsi="Symbol"/>
    </w:rPr>
  </w:style>
  <w:style w:type="character" w:customStyle="1" w:styleId="WW8Num75z0">
    <w:name w:val="WW8Num75z0"/>
    <w:rsid w:val="00590E01"/>
    <w:rPr>
      <w:rFonts w:ascii="Wingdings" w:hAnsi="Wingdings"/>
    </w:rPr>
  </w:style>
  <w:style w:type="character" w:customStyle="1" w:styleId="WW8Num75z1">
    <w:name w:val="WW8Num75z1"/>
    <w:rsid w:val="00590E01"/>
    <w:rPr>
      <w:rFonts w:ascii="Courier New" w:hAnsi="Courier New"/>
    </w:rPr>
  </w:style>
  <w:style w:type="character" w:customStyle="1" w:styleId="WW8Num75z3">
    <w:name w:val="WW8Num75z3"/>
    <w:rsid w:val="00590E01"/>
    <w:rPr>
      <w:rFonts w:ascii="Symbol" w:hAnsi="Symbol"/>
    </w:rPr>
  </w:style>
  <w:style w:type="character" w:customStyle="1" w:styleId="WW8Num77z0">
    <w:name w:val="WW8Num77z0"/>
    <w:rsid w:val="00590E01"/>
    <w:rPr>
      <w:rFonts w:ascii="Symbol" w:hAnsi="Symbol"/>
    </w:rPr>
  </w:style>
  <w:style w:type="character" w:customStyle="1" w:styleId="WW8Num78z0">
    <w:name w:val="WW8Num78z0"/>
    <w:rsid w:val="00590E01"/>
    <w:rPr>
      <w:rFonts w:ascii="Wingdings" w:hAnsi="Wingdings"/>
    </w:rPr>
  </w:style>
  <w:style w:type="character" w:customStyle="1" w:styleId="WW8Num78z1">
    <w:name w:val="WW8Num78z1"/>
    <w:rsid w:val="00590E01"/>
    <w:rPr>
      <w:rFonts w:ascii="Courier New" w:hAnsi="Courier New"/>
    </w:rPr>
  </w:style>
  <w:style w:type="character" w:customStyle="1" w:styleId="WW8Num78z3">
    <w:name w:val="WW8Num78z3"/>
    <w:rsid w:val="00590E01"/>
    <w:rPr>
      <w:rFonts w:ascii="Symbol" w:hAnsi="Symbol"/>
    </w:rPr>
  </w:style>
  <w:style w:type="character" w:customStyle="1" w:styleId="WW8Num79z0">
    <w:name w:val="WW8Num79z0"/>
    <w:rsid w:val="00590E01"/>
    <w:rPr>
      <w:rFonts w:ascii="Symbol" w:hAnsi="Symbol"/>
    </w:rPr>
  </w:style>
  <w:style w:type="character" w:customStyle="1" w:styleId="WW8Num86z0">
    <w:name w:val="WW8Num86z0"/>
    <w:rsid w:val="00590E01"/>
    <w:rPr>
      <w:rFonts w:ascii="Wingdings" w:hAnsi="Wingdings"/>
    </w:rPr>
  </w:style>
  <w:style w:type="character" w:customStyle="1" w:styleId="WW8Num86z1">
    <w:name w:val="WW8Num86z1"/>
    <w:rsid w:val="00590E01"/>
    <w:rPr>
      <w:rFonts w:ascii="Courier New" w:hAnsi="Courier New"/>
    </w:rPr>
  </w:style>
  <w:style w:type="character" w:customStyle="1" w:styleId="WW8Num86z3">
    <w:name w:val="WW8Num86z3"/>
    <w:rsid w:val="00590E01"/>
    <w:rPr>
      <w:rFonts w:ascii="Symbol" w:hAnsi="Symbol"/>
    </w:rPr>
  </w:style>
  <w:style w:type="character" w:customStyle="1" w:styleId="WW8Num87z0">
    <w:name w:val="WW8Num87z0"/>
    <w:rsid w:val="00590E01"/>
    <w:rPr>
      <w:rFonts w:ascii="Symbol" w:hAnsi="Symbol"/>
    </w:rPr>
  </w:style>
  <w:style w:type="character" w:customStyle="1" w:styleId="WW8Num89z0">
    <w:name w:val="WW8Num89z0"/>
    <w:rsid w:val="00590E01"/>
    <w:rPr>
      <w:rFonts w:ascii="Symbol" w:hAnsi="Symbol"/>
    </w:rPr>
  </w:style>
  <w:style w:type="character" w:customStyle="1" w:styleId="WW8Num90z0">
    <w:name w:val="WW8Num90z0"/>
    <w:rsid w:val="00590E01"/>
    <w:rPr>
      <w:rFonts w:ascii="Symbol" w:hAnsi="Symbol"/>
    </w:rPr>
  </w:style>
  <w:style w:type="character" w:customStyle="1" w:styleId="WW8Num92z0">
    <w:name w:val="WW8Num92z0"/>
    <w:rsid w:val="00590E01"/>
    <w:rPr>
      <w:rFonts w:ascii="Symbol" w:hAnsi="Symbol"/>
    </w:rPr>
  </w:style>
  <w:style w:type="character" w:customStyle="1" w:styleId="WW8Num93z0">
    <w:name w:val="WW8Num93z0"/>
    <w:rsid w:val="00590E01"/>
    <w:rPr>
      <w:rFonts w:ascii="Wingdings" w:hAnsi="Wingdings"/>
    </w:rPr>
  </w:style>
  <w:style w:type="character" w:customStyle="1" w:styleId="WW8Num93z1">
    <w:name w:val="WW8Num93z1"/>
    <w:rsid w:val="00590E01"/>
    <w:rPr>
      <w:rFonts w:ascii="Courier New" w:hAnsi="Courier New"/>
    </w:rPr>
  </w:style>
  <w:style w:type="character" w:customStyle="1" w:styleId="WW8Num93z3">
    <w:name w:val="WW8Num93z3"/>
    <w:rsid w:val="00590E01"/>
    <w:rPr>
      <w:rFonts w:ascii="Symbol" w:hAnsi="Symbol"/>
    </w:rPr>
  </w:style>
  <w:style w:type="character" w:customStyle="1" w:styleId="WW8Num94z0">
    <w:name w:val="WW8Num94z0"/>
    <w:rsid w:val="00590E01"/>
    <w:rPr>
      <w:rFonts w:ascii="Symbol" w:hAnsi="Symbol"/>
    </w:rPr>
  </w:style>
  <w:style w:type="character" w:customStyle="1" w:styleId="WW8Num97z0">
    <w:name w:val="WW8Num97z0"/>
    <w:rsid w:val="00590E01"/>
    <w:rPr>
      <w:rFonts w:ascii="Symbol" w:hAnsi="Symbol"/>
    </w:rPr>
  </w:style>
  <w:style w:type="character" w:customStyle="1" w:styleId="WW8Num99z0">
    <w:name w:val="WW8Num99z0"/>
    <w:rsid w:val="00590E01"/>
    <w:rPr>
      <w:rFonts w:ascii="Symbol" w:hAnsi="Symbol"/>
    </w:rPr>
  </w:style>
  <w:style w:type="character" w:customStyle="1" w:styleId="WW8Num101z0">
    <w:name w:val="WW8Num101z0"/>
    <w:rsid w:val="00590E01"/>
    <w:rPr>
      <w:rFonts w:ascii="Symbol" w:hAnsi="Symbol"/>
    </w:rPr>
  </w:style>
  <w:style w:type="character" w:customStyle="1" w:styleId="WW8Num104z0">
    <w:name w:val="WW8Num104z0"/>
    <w:rsid w:val="00590E01"/>
    <w:rPr>
      <w:rFonts w:ascii="Symbol" w:hAnsi="Symbol"/>
    </w:rPr>
  </w:style>
  <w:style w:type="character" w:customStyle="1" w:styleId="WW8Num107z0">
    <w:name w:val="WW8Num107z0"/>
    <w:rsid w:val="00590E01"/>
    <w:rPr>
      <w:rFonts w:ascii="Symbol" w:hAnsi="Symbol"/>
    </w:rPr>
  </w:style>
  <w:style w:type="character" w:customStyle="1" w:styleId="WW8Num109z0">
    <w:name w:val="WW8Num109z0"/>
    <w:rsid w:val="00590E01"/>
    <w:rPr>
      <w:rFonts w:ascii="Symbol" w:hAnsi="Symbol"/>
    </w:rPr>
  </w:style>
  <w:style w:type="character" w:customStyle="1" w:styleId="WW8Num112z1">
    <w:name w:val="WW8Num112z1"/>
    <w:rsid w:val="00590E01"/>
    <w:rPr>
      <w:color w:val="000000"/>
    </w:rPr>
  </w:style>
  <w:style w:type="character" w:customStyle="1" w:styleId="WW8Num114z0">
    <w:name w:val="WW8Num114z0"/>
    <w:rsid w:val="00590E01"/>
    <w:rPr>
      <w:rFonts w:ascii="Symbol" w:hAnsi="Symbol"/>
    </w:rPr>
  </w:style>
  <w:style w:type="character" w:customStyle="1" w:styleId="WW8Num117z0">
    <w:name w:val="WW8Num117z0"/>
    <w:rsid w:val="00590E01"/>
    <w:rPr>
      <w:rFonts w:ascii="Symbol" w:hAnsi="Symbol"/>
    </w:rPr>
  </w:style>
  <w:style w:type="character" w:customStyle="1" w:styleId="WW8Num118z0">
    <w:name w:val="WW8Num118z0"/>
    <w:rsid w:val="00590E01"/>
    <w:rPr>
      <w:rFonts w:ascii="Wingdings" w:hAnsi="Wingdings"/>
    </w:rPr>
  </w:style>
  <w:style w:type="character" w:customStyle="1" w:styleId="WW8Num118z1">
    <w:name w:val="WW8Num118z1"/>
    <w:rsid w:val="00590E01"/>
    <w:rPr>
      <w:rFonts w:ascii="Courier New" w:hAnsi="Courier New"/>
    </w:rPr>
  </w:style>
  <w:style w:type="character" w:customStyle="1" w:styleId="WW8Num118z3">
    <w:name w:val="WW8Num118z3"/>
    <w:rsid w:val="00590E01"/>
    <w:rPr>
      <w:rFonts w:ascii="Symbol" w:hAnsi="Symbol"/>
    </w:rPr>
  </w:style>
  <w:style w:type="character" w:customStyle="1" w:styleId="WW8Num120z0">
    <w:name w:val="WW8Num120z0"/>
    <w:rsid w:val="00590E01"/>
    <w:rPr>
      <w:rFonts w:ascii="Symbol" w:hAnsi="Symbol"/>
    </w:rPr>
  </w:style>
  <w:style w:type="character" w:customStyle="1" w:styleId="WW8Num121z0">
    <w:name w:val="WW8Num121z0"/>
    <w:rsid w:val="00590E01"/>
    <w:rPr>
      <w:rFonts w:ascii="Symbol" w:hAnsi="Symbol"/>
    </w:rPr>
  </w:style>
  <w:style w:type="character" w:customStyle="1" w:styleId="WW8Num124z0">
    <w:name w:val="WW8Num124z0"/>
    <w:rsid w:val="00590E01"/>
    <w:rPr>
      <w:rFonts w:ascii="Symbol" w:hAnsi="Symbol"/>
    </w:rPr>
  </w:style>
  <w:style w:type="character" w:customStyle="1" w:styleId="WW8Num125z0">
    <w:name w:val="WW8Num125z0"/>
    <w:rsid w:val="00590E01"/>
    <w:rPr>
      <w:rFonts w:ascii="Wingdings" w:hAnsi="Wingdings"/>
    </w:rPr>
  </w:style>
  <w:style w:type="character" w:customStyle="1" w:styleId="WW8Num125z1">
    <w:name w:val="WW8Num125z1"/>
    <w:rsid w:val="00590E01"/>
    <w:rPr>
      <w:rFonts w:ascii="Courier New" w:hAnsi="Courier New"/>
    </w:rPr>
  </w:style>
  <w:style w:type="character" w:customStyle="1" w:styleId="WW8Num125z3">
    <w:name w:val="WW8Num125z3"/>
    <w:rsid w:val="00590E01"/>
    <w:rPr>
      <w:rFonts w:ascii="Symbol" w:hAnsi="Symbol"/>
    </w:rPr>
  </w:style>
  <w:style w:type="character" w:customStyle="1" w:styleId="WW8Num126z0">
    <w:name w:val="WW8Num126z0"/>
    <w:rsid w:val="00590E01"/>
    <w:rPr>
      <w:rFonts w:ascii="Symbol" w:hAnsi="Symbol"/>
    </w:rPr>
  </w:style>
  <w:style w:type="character" w:customStyle="1" w:styleId="WW8Num127z0">
    <w:name w:val="WW8Num127z0"/>
    <w:rsid w:val="00590E01"/>
    <w:rPr>
      <w:rFonts w:ascii="Symbol" w:hAnsi="Symbol"/>
    </w:rPr>
  </w:style>
  <w:style w:type="character" w:customStyle="1" w:styleId="WW8Num130z0">
    <w:name w:val="WW8Num130z0"/>
    <w:rsid w:val="00590E01"/>
    <w:rPr>
      <w:rFonts w:ascii="Symbol" w:hAnsi="Symbol"/>
    </w:rPr>
  </w:style>
  <w:style w:type="character" w:customStyle="1" w:styleId="WW8Num131z0">
    <w:name w:val="WW8Num131z0"/>
    <w:rsid w:val="00590E01"/>
    <w:rPr>
      <w:rFonts w:ascii="Symbol" w:hAnsi="Symbol"/>
    </w:rPr>
  </w:style>
  <w:style w:type="character" w:customStyle="1" w:styleId="WW8Num132z0">
    <w:name w:val="WW8Num132z0"/>
    <w:rsid w:val="00590E01"/>
    <w:rPr>
      <w:rFonts w:ascii="Symbol" w:hAnsi="Symbol"/>
    </w:rPr>
  </w:style>
  <w:style w:type="character" w:customStyle="1" w:styleId="WW8Num134z0">
    <w:name w:val="WW8Num134z0"/>
    <w:rsid w:val="00590E01"/>
    <w:rPr>
      <w:rFonts w:ascii="Wingdings" w:hAnsi="Wingdings"/>
    </w:rPr>
  </w:style>
  <w:style w:type="character" w:customStyle="1" w:styleId="WW8Num136z0">
    <w:name w:val="WW8Num136z0"/>
    <w:rsid w:val="00590E01"/>
    <w:rPr>
      <w:rFonts w:ascii="Symbol" w:hAnsi="Symbol"/>
    </w:rPr>
  </w:style>
  <w:style w:type="character" w:customStyle="1" w:styleId="WW8Num139z0">
    <w:name w:val="WW8Num139z0"/>
    <w:rsid w:val="00590E01"/>
    <w:rPr>
      <w:rFonts w:ascii="Symbol" w:hAnsi="Symbol"/>
    </w:rPr>
  </w:style>
  <w:style w:type="character" w:customStyle="1" w:styleId="WW8Num143z0">
    <w:name w:val="WW8Num143z0"/>
    <w:rsid w:val="00590E01"/>
    <w:rPr>
      <w:rFonts w:ascii="Symbol" w:hAnsi="Symbol"/>
    </w:rPr>
  </w:style>
  <w:style w:type="character" w:customStyle="1" w:styleId="WW8Num144z0">
    <w:name w:val="WW8Num144z0"/>
    <w:rsid w:val="00590E01"/>
    <w:rPr>
      <w:rFonts w:ascii="Symbol" w:hAnsi="Symbol"/>
    </w:rPr>
  </w:style>
  <w:style w:type="character" w:customStyle="1" w:styleId="WW8Num145z0">
    <w:name w:val="WW8Num145z0"/>
    <w:rsid w:val="00590E01"/>
    <w:rPr>
      <w:rFonts w:ascii="Symbol" w:hAnsi="Symbol"/>
    </w:rPr>
  </w:style>
  <w:style w:type="character" w:customStyle="1" w:styleId="WW8Num146z0">
    <w:name w:val="WW8Num146z0"/>
    <w:rsid w:val="00590E01"/>
    <w:rPr>
      <w:rFonts w:ascii="Symbol" w:hAnsi="Symbol"/>
    </w:rPr>
  </w:style>
  <w:style w:type="character" w:customStyle="1" w:styleId="WW8Num147z0">
    <w:name w:val="WW8Num147z0"/>
    <w:rsid w:val="00590E01"/>
    <w:rPr>
      <w:rFonts w:ascii="Wingdings" w:hAnsi="Wingdings"/>
    </w:rPr>
  </w:style>
  <w:style w:type="character" w:customStyle="1" w:styleId="WW8Num147z1">
    <w:name w:val="WW8Num147z1"/>
    <w:rsid w:val="00590E01"/>
    <w:rPr>
      <w:rFonts w:ascii="Courier New" w:hAnsi="Courier New"/>
    </w:rPr>
  </w:style>
  <w:style w:type="character" w:customStyle="1" w:styleId="WW8Num147z3">
    <w:name w:val="WW8Num147z3"/>
    <w:rsid w:val="00590E01"/>
    <w:rPr>
      <w:rFonts w:ascii="Symbol" w:hAnsi="Symbol"/>
    </w:rPr>
  </w:style>
  <w:style w:type="character" w:customStyle="1" w:styleId="WW8Num150z0">
    <w:name w:val="WW8Num150z0"/>
    <w:rsid w:val="00590E01"/>
    <w:rPr>
      <w:rFonts w:ascii="Symbol" w:hAnsi="Symbol"/>
    </w:rPr>
  </w:style>
  <w:style w:type="character" w:customStyle="1" w:styleId="WW8Num157z0">
    <w:name w:val="WW8Num157z0"/>
    <w:rsid w:val="00590E01"/>
    <w:rPr>
      <w:rFonts w:ascii="Symbol" w:hAnsi="Symbol"/>
    </w:rPr>
  </w:style>
  <w:style w:type="character" w:customStyle="1" w:styleId="WW8Num159z0">
    <w:name w:val="WW8Num159z0"/>
    <w:rsid w:val="00590E01"/>
    <w:rPr>
      <w:rFonts w:ascii="Symbol" w:hAnsi="Symbol"/>
    </w:rPr>
  </w:style>
  <w:style w:type="character" w:customStyle="1" w:styleId="WW8Num160z0">
    <w:name w:val="WW8Num160z0"/>
    <w:rsid w:val="00590E01"/>
    <w:rPr>
      <w:rFonts w:ascii="Symbol" w:hAnsi="Symbol"/>
    </w:rPr>
  </w:style>
  <w:style w:type="character" w:customStyle="1" w:styleId="WW8Num162z0">
    <w:name w:val="WW8Num162z0"/>
    <w:rsid w:val="00590E01"/>
    <w:rPr>
      <w:rFonts w:ascii="Symbol" w:hAnsi="Symbol"/>
    </w:rPr>
  </w:style>
  <w:style w:type="character" w:customStyle="1" w:styleId="WW8Num163z0">
    <w:name w:val="WW8Num163z0"/>
    <w:rsid w:val="00590E01"/>
    <w:rPr>
      <w:rFonts w:ascii="Symbol" w:hAnsi="Symbol"/>
    </w:rPr>
  </w:style>
  <w:style w:type="character" w:customStyle="1" w:styleId="WW8Num164z0">
    <w:name w:val="WW8Num164z0"/>
    <w:rsid w:val="00590E01"/>
    <w:rPr>
      <w:rFonts w:ascii="Wingdings" w:hAnsi="Wingdings"/>
    </w:rPr>
  </w:style>
  <w:style w:type="character" w:customStyle="1" w:styleId="WW8Num164z1">
    <w:name w:val="WW8Num164z1"/>
    <w:rsid w:val="00590E01"/>
    <w:rPr>
      <w:rFonts w:ascii="Courier New" w:hAnsi="Courier New"/>
    </w:rPr>
  </w:style>
  <w:style w:type="character" w:customStyle="1" w:styleId="WW8Num164z3">
    <w:name w:val="WW8Num164z3"/>
    <w:rsid w:val="00590E01"/>
    <w:rPr>
      <w:rFonts w:ascii="Symbol" w:hAnsi="Symbol"/>
    </w:rPr>
  </w:style>
  <w:style w:type="character" w:customStyle="1" w:styleId="WW8Num168z0">
    <w:name w:val="WW8Num168z0"/>
    <w:rsid w:val="00590E01"/>
    <w:rPr>
      <w:rFonts w:ascii="Symbol" w:hAnsi="Symbol"/>
    </w:rPr>
  </w:style>
  <w:style w:type="character" w:customStyle="1" w:styleId="WW8Num169z0">
    <w:name w:val="WW8Num169z0"/>
    <w:rsid w:val="00590E01"/>
    <w:rPr>
      <w:rFonts w:ascii="Symbol" w:hAnsi="Symbol"/>
    </w:rPr>
  </w:style>
  <w:style w:type="character" w:customStyle="1" w:styleId="WW8Num170z0">
    <w:name w:val="WW8Num170z0"/>
    <w:rsid w:val="00590E01"/>
    <w:rPr>
      <w:rFonts w:ascii="Symbol" w:hAnsi="Symbol"/>
    </w:rPr>
  </w:style>
  <w:style w:type="character" w:customStyle="1" w:styleId="WW8Num174z0">
    <w:name w:val="WW8Num174z0"/>
    <w:rsid w:val="00590E01"/>
    <w:rPr>
      <w:rFonts w:ascii="Symbol" w:hAnsi="Symbol"/>
    </w:rPr>
  </w:style>
  <w:style w:type="character" w:customStyle="1" w:styleId="WW8Num177z0">
    <w:name w:val="WW8Num177z0"/>
    <w:rsid w:val="00590E01"/>
    <w:rPr>
      <w:rFonts w:ascii="Symbol" w:hAnsi="Symbol"/>
    </w:rPr>
  </w:style>
  <w:style w:type="character" w:customStyle="1" w:styleId="WW8Num178z0">
    <w:name w:val="WW8Num178z0"/>
    <w:rsid w:val="00590E01"/>
    <w:rPr>
      <w:rFonts w:ascii="Symbol" w:hAnsi="Symbol"/>
    </w:rPr>
  </w:style>
  <w:style w:type="character" w:customStyle="1" w:styleId="WW8Num182z0">
    <w:name w:val="WW8Num182z0"/>
    <w:rsid w:val="00590E01"/>
    <w:rPr>
      <w:rFonts w:ascii="Symbol" w:hAnsi="Symbol"/>
    </w:rPr>
  </w:style>
  <w:style w:type="character" w:customStyle="1" w:styleId="WW8Num37z0">
    <w:name w:val="WW8Num37z0"/>
    <w:rsid w:val="00590E01"/>
    <w:rPr>
      <w:rFonts w:ascii="Wingdings" w:hAnsi="Wingdings"/>
    </w:rPr>
  </w:style>
  <w:style w:type="character" w:customStyle="1" w:styleId="WW8Num38z0">
    <w:name w:val="WW8Num38z0"/>
    <w:rsid w:val="00590E01"/>
    <w:rPr>
      <w:rFonts w:ascii="Wingdings" w:hAnsi="Wingdings"/>
    </w:rPr>
  </w:style>
  <w:style w:type="character" w:customStyle="1" w:styleId="WW8Num40z0">
    <w:name w:val="WW8Num40z0"/>
    <w:rsid w:val="00590E01"/>
    <w:rPr>
      <w:rFonts w:ascii="Wingdings" w:hAnsi="Wingdings"/>
    </w:rPr>
  </w:style>
  <w:style w:type="character" w:customStyle="1" w:styleId="WW8Num41z0">
    <w:name w:val="WW8Num41z0"/>
    <w:rsid w:val="00590E01"/>
    <w:rPr>
      <w:rFonts w:ascii="Wingdings" w:hAnsi="Wingdings"/>
    </w:rPr>
  </w:style>
  <w:style w:type="character" w:customStyle="1" w:styleId="WW8Num43z0">
    <w:name w:val="WW8Num43z0"/>
    <w:rsid w:val="00590E01"/>
    <w:rPr>
      <w:rFonts w:ascii="Wingdings" w:hAnsi="Wingdings"/>
    </w:rPr>
  </w:style>
  <w:style w:type="character" w:customStyle="1" w:styleId="WW8Num20z1">
    <w:name w:val="WW8Num20z1"/>
    <w:rsid w:val="00590E01"/>
    <w:rPr>
      <w:rFonts w:ascii="Courier New" w:hAnsi="Courier New"/>
    </w:rPr>
  </w:style>
  <w:style w:type="character" w:customStyle="1" w:styleId="WW8Num20z3">
    <w:name w:val="WW8Num20z3"/>
    <w:rsid w:val="00590E01"/>
    <w:rPr>
      <w:rFonts w:ascii="Symbol" w:hAnsi="Symbol"/>
    </w:rPr>
  </w:style>
  <w:style w:type="character" w:customStyle="1" w:styleId="WW8Num26z3">
    <w:name w:val="WW8Num26z3"/>
    <w:rsid w:val="00590E01"/>
    <w:rPr>
      <w:rFonts w:ascii="Symbol" w:hAnsi="Symbol"/>
    </w:rPr>
  </w:style>
  <w:style w:type="character" w:customStyle="1" w:styleId="WW8Num33z0">
    <w:name w:val="WW8Num33z0"/>
    <w:rsid w:val="00590E01"/>
    <w:rPr>
      <w:rFonts w:ascii="Wingdings" w:hAnsi="Wingdings"/>
    </w:rPr>
  </w:style>
  <w:style w:type="character" w:customStyle="1" w:styleId="WW8Num33z3">
    <w:name w:val="WW8Num33z3"/>
    <w:rsid w:val="00590E01"/>
    <w:rPr>
      <w:rFonts w:ascii="Symbol" w:hAnsi="Symbol"/>
    </w:rPr>
  </w:style>
  <w:style w:type="character" w:customStyle="1" w:styleId="WW8Num33z4">
    <w:name w:val="WW8Num33z4"/>
    <w:rsid w:val="00590E01"/>
    <w:rPr>
      <w:rFonts w:ascii="Courier New" w:hAnsi="Courier New"/>
    </w:rPr>
  </w:style>
  <w:style w:type="character" w:customStyle="1" w:styleId="WW8Num34z0">
    <w:name w:val="WW8Num34z0"/>
    <w:rsid w:val="00590E01"/>
    <w:rPr>
      <w:rFonts w:ascii="Wingdings" w:hAnsi="Wingdings"/>
    </w:rPr>
  </w:style>
  <w:style w:type="character" w:customStyle="1" w:styleId="WW8Num34z1">
    <w:name w:val="WW8Num34z1"/>
    <w:rsid w:val="00590E01"/>
    <w:rPr>
      <w:rFonts w:ascii="Courier New" w:hAnsi="Courier New"/>
    </w:rPr>
  </w:style>
  <w:style w:type="character" w:customStyle="1" w:styleId="WW8Num34z3">
    <w:name w:val="WW8Num34z3"/>
    <w:rsid w:val="00590E01"/>
    <w:rPr>
      <w:rFonts w:ascii="Symbol" w:hAnsi="Symbol"/>
    </w:rPr>
  </w:style>
  <w:style w:type="character" w:customStyle="1" w:styleId="WW8Num35z0">
    <w:name w:val="WW8Num35z0"/>
    <w:rsid w:val="00590E01"/>
    <w:rPr>
      <w:rFonts w:ascii="Wingdings" w:hAnsi="Wingdings"/>
    </w:rPr>
  </w:style>
  <w:style w:type="character" w:customStyle="1" w:styleId="WW8Num35z1">
    <w:name w:val="WW8Num35z1"/>
    <w:rsid w:val="00590E01"/>
    <w:rPr>
      <w:rFonts w:ascii="Courier New" w:hAnsi="Courier New"/>
    </w:rPr>
  </w:style>
  <w:style w:type="character" w:customStyle="1" w:styleId="WW8Num35z3">
    <w:name w:val="WW8Num35z3"/>
    <w:rsid w:val="00590E01"/>
    <w:rPr>
      <w:rFonts w:ascii="Symbol" w:hAnsi="Symbol"/>
    </w:rPr>
  </w:style>
  <w:style w:type="character" w:customStyle="1" w:styleId="WW8Num36z1">
    <w:name w:val="WW8Num36z1"/>
    <w:rsid w:val="00590E01"/>
    <w:rPr>
      <w:rFonts w:ascii="Courier New" w:hAnsi="Courier New"/>
    </w:rPr>
  </w:style>
  <w:style w:type="character" w:customStyle="1" w:styleId="WW8Num36z3">
    <w:name w:val="WW8Num36z3"/>
    <w:rsid w:val="00590E01"/>
    <w:rPr>
      <w:rFonts w:ascii="Symbol" w:hAnsi="Symbol"/>
    </w:rPr>
  </w:style>
  <w:style w:type="character" w:customStyle="1" w:styleId="WW8Num37z1">
    <w:name w:val="WW8Num37z1"/>
    <w:rsid w:val="00590E01"/>
    <w:rPr>
      <w:rFonts w:ascii="Courier New" w:hAnsi="Courier New"/>
    </w:rPr>
  </w:style>
  <w:style w:type="character" w:customStyle="1" w:styleId="WW8Num37z3">
    <w:name w:val="WW8Num37z3"/>
    <w:rsid w:val="00590E01"/>
    <w:rPr>
      <w:rFonts w:ascii="Symbol" w:hAnsi="Symbol"/>
    </w:rPr>
  </w:style>
  <w:style w:type="character" w:customStyle="1" w:styleId="WW8Num39z1">
    <w:name w:val="WW8Num39z1"/>
    <w:rsid w:val="00590E01"/>
    <w:rPr>
      <w:rFonts w:ascii="Times New Roman" w:hAnsi="Times New Roman"/>
    </w:rPr>
  </w:style>
  <w:style w:type="character" w:customStyle="1" w:styleId="WW8Num39z3">
    <w:name w:val="WW8Num39z3"/>
    <w:rsid w:val="00590E01"/>
    <w:rPr>
      <w:rFonts w:ascii="Symbol" w:hAnsi="Symbol"/>
    </w:rPr>
  </w:style>
  <w:style w:type="character" w:customStyle="1" w:styleId="WW8Num39z4">
    <w:name w:val="WW8Num39z4"/>
    <w:rsid w:val="00590E01"/>
    <w:rPr>
      <w:rFonts w:ascii="Courier New" w:hAnsi="Courier New"/>
    </w:rPr>
  </w:style>
  <w:style w:type="character" w:customStyle="1" w:styleId="WW8Num42z1">
    <w:name w:val="WW8Num42z1"/>
    <w:rsid w:val="00590E01"/>
    <w:rPr>
      <w:rFonts w:ascii="Courier New" w:hAnsi="Courier New"/>
    </w:rPr>
  </w:style>
  <w:style w:type="character" w:customStyle="1" w:styleId="WW8Num42z3">
    <w:name w:val="WW8Num42z3"/>
    <w:rsid w:val="00590E01"/>
    <w:rPr>
      <w:rFonts w:ascii="Symbol" w:hAnsi="Symbol"/>
    </w:rPr>
  </w:style>
  <w:style w:type="character" w:customStyle="1" w:styleId="WW8Num45z0">
    <w:name w:val="WW8Num45z0"/>
    <w:rsid w:val="00590E01"/>
    <w:rPr>
      <w:rFonts w:ascii="Wingdings" w:hAnsi="Wingdings"/>
    </w:rPr>
  </w:style>
  <w:style w:type="character" w:customStyle="1" w:styleId="WW8Num45z1">
    <w:name w:val="WW8Num45z1"/>
    <w:rsid w:val="00590E01"/>
    <w:rPr>
      <w:rFonts w:ascii="Courier New" w:hAnsi="Courier New"/>
    </w:rPr>
  </w:style>
  <w:style w:type="character" w:customStyle="1" w:styleId="WW8Num45z3">
    <w:name w:val="WW8Num45z3"/>
    <w:rsid w:val="00590E01"/>
    <w:rPr>
      <w:rFonts w:ascii="Symbol" w:hAnsi="Symbol"/>
    </w:rPr>
  </w:style>
  <w:style w:type="character" w:customStyle="1" w:styleId="WW8Num46z0">
    <w:name w:val="WW8Num46z0"/>
    <w:rsid w:val="00590E01"/>
    <w:rPr>
      <w:rFonts w:ascii="Wingdings" w:hAnsi="Wingdings"/>
    </w:rPr>
  </w:style>
  <w:style w:type="character" w:customStyle="1" w:styleId="WW8Num46z1">
    <w:name w:val="WW8Num46z1"/>
    <w:rsid w:val="00590E01"/>
    <w:rPr>
      <w:rFonts w:ascii="Courier New" w:hAnsi="Courier New"/>
    </w:rPr>
  </w:style>
  <w:style w:type="character" w:customStyle="1" w:styleId="WW8Num46z3">
    <w:name w:val="WW8Num46z3"/>
    <w:rsid w:val="00590E01"/>
    <w:rPr>
      <w:rFonts w:ascii="Symbol" w:hAnsi="Symbol"/>
    </w:rPr>
  </w:style>
  <w:style w:type="character" w:customStyle="1" w:styleId="WW8Num48z0">
    <w:name w:val="WW8Num48z0"/>
    <w:rsid w:val="00590E01"/>
    <w:rPr>
      <w:rFonts w:ascii="Wingdings" w:hAnsi="Wingdings"/>
    </w:rPr>
  </w:style>
  <w:style w:type="character" w:customStyle="1" w:styleId="WW8Num48z1">
    <w:name w:val="WW8Num48z1"/>
    <w:rsid w:val="00590E01"/>
    <w:rPr>
      <w:rFonts w:ascii="Courier New" w:hAnsi="Courier New"/>
    </w:rPr>
  </w:style>
  <w:style w:type="character" w:customStyle="1" w:styleId="WW8Num48z3">
    <w:name w:val="WW8Num48z3"/>
    <w:rsid w:val="00590E01"/>
    <w:rPr>
      <w:rFonts w:ascii="Symbol" w:hAnsi="Symbol"/>
    </w:rPr>
  </w:style>
  <w:style w:type="character" w:customStyle="1" w:styleId="WW8Num49z0">
    <w:name w:val="WW8Num49z0"/>
    <w:rsid w:val="00590E01"/>
    <w:rPr>
      <w:rFonts w:ascii="Wingdings" w:hAnsi="Wingdings"/>
    </w:rPr>
  </w:style>
  <w:style w:type="character" w:customStyle="1" w:styleId="WW8Num49z1">
    <w:name w:val="WW8Num49z1"/>
    <w:rsid w:val="00590E01"/>
    <w:rPr>
      <w:rFonts w:ascii="Courier New" w:hAnsi="Courier New"/>
    </w:rPr>
  </w:style>
  <w:style w:type="character" w:customStyle="1" w:styleId="WW8Num49z3">
    <w:name w:val="WW8Num49z3"/>
    <w:rsid w:val="00590E01"/>
    <w:rPr>
      <w:rFonts w:ascii="Symbol" w:hAnsi="Symbol"/>
    </w:rPr>
  </w:style>
  <w:style w:type="character" w:customStyle="1" w:styleId="WW8Num50z1">
    <w:name w:val="WW8Num50z1"/>
    <w:rsid w:val="00590E01"/>
    <w:rPr>
      <w:rFonts w:ascii="Courier New" w:hAnsi="Courier New"/>
    </w:rPr>
  </w:style>
  <w:style w:type="character" w:customStyle="1" w:styleId="WW8Num50z3">
    <w:name w:val="WW8Num50z3"/>
    <w:rsid w:val="00590E01"/>
    <w:rPr>
      <w:rFonts w:ascii="Symbol" w:hAnsi="Symbol"/>
    </w:rPr>
  </w:style>
  <w:style w:type="character" w:customStyle="1" w:styleId="WW8Num51z1">
    <w:name w:val="WW8Num51z1"/>
    <w:rsid w:val="00590E01"/>
    <w:rPr>
      <w:rFonts w:ascii="Courier New" w:hAnsi="Courier New"/>
    </w:rPr>
  </w:style>
  <w:style w:type="character" w:customStyle="1" w:styleId="WW8Num51z3">
    <w:name w:val="WW8Num51z3"/>
    <w:rsid w:val="00590E01"/>
    <w:rPr>
      <w:rFonts w:ascii="Symbol" w:hAnsi="Symbol"/>
    </w:rPr>
  </w:style>
  <w:style w:type="character" w:customStyle="1" w:styleId="WW-">
    <w:name w:val="WW-Основной шрифт абзаца"/>
    <w:rsid w:val="00590E01"/>
  </w:style>
  <w:style w:type="character" w:customStyle="1" w:styleId="FontStyle1600">
    <w:name w:val="Font Style160"/>
    <w:rsid w:val="00590E01"/>
    <w:rPr>
      <w:rFonts w:ascii="Bookman Old Style" w:hAnsi="Bookman Old Style"/>
      <w:sz w:val="18"/>
    </w:rPr>
  </w:style>
  <w:style w:type="character" w:customStyle="1" w:styleId="FontStyle116">
    <w:name w:val="Font Style116"/>
    <w:rsid w:val="00590E01"/>
    <w:rPr>
      <w:rFonts w:ascii="Bookman Old Style" w:hAnsi="Bookman Old Style"/>
      <w:sz w:val="18"/>
    </w:rPr>
  </w:style>
  <w:style w:type="character" w:customStyle="1" w:styleId="FontStyle131">
    <w:name w:val="Font Style131"/>
    <w:rsid w:val="00590E01"/>
    <w:rPr>
      <w:rFonts w:ascii="Arial" w:hAnsi="Arial"/>
      <w:b/>
      <w:sz w:val="16"/>
    </w:rPr>
  </w:style>
  <w:style w:type="character" w:customStyle="1" w:styleId="FontStyle221">
    <w:name w:val="Font Style221"/>
    <w:rsid w:val="00590E01"/>
    <w:rPr>
      <w:rFonts w:ascii="Times New Roman" w:hAnsi="Times New Roman"/>
      <w:sz w:val="20"/>
    </w:rPr>
  </w:style>
  <w:style w:type="paragraph" w:customStyle="1" w:styleId="3ffc">
    <w:name w:val="Заголовок оглавления3"/>
    <w:basedOn w:val="11"/>
    <w:next w:val="a3"/>
    <w:rsid w:val="00590E01"/>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590E01"/>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590E01"/>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590E01"/>
    <w:pPr>
      <w:spacing w:before="100" w:beforeAutospacing="1" w:after="100" w:afterAutospacing="1"/>
    </w:pPr>
  </w:style>
  <w:style w:type="character" w:customStyle="1" w:styleId="31f">
    <w:name w:val="Основной текст + Полужирный31"/>
    <w:rsid w:val="00590E01"/>
    <w:rPr>
      <w:rFonts w:ascii="Microsoft Sans Serif" w:hAnsi="Microsoft Sans Serif"/>
      <w:b/>
      <w:spacing w:val="10"/>
      <w:sz w:val="26"/>
    </w:rPr>
  </w:style>
  <w:style w:type="character" w:customStyle="1" w:styleId="303">
    <w:name w:val="Основной текст + Полужирный30"/>
    <w:rsid w:val="00590E01"/>
    <w:rPr>
      <w:rFonts w:ascii="Microsoft Sans Serif" w:hAnsi="Microsoft Sans Serif"/>
      <w:b/>
      <w:spacing w:val="10"/>
      <w:sz w:val="26"/>
    </w:rPr>
  </w:style>
  <w:style w:type="character" w:customStyle="1" w:styleId="294">
    <w:name w:val="Основной текст + Полужирный29"/>
    <w:rsid w:val="00590E01"/>
    <w:rPr>
      <w:rFonts w:ascii="Microsoft Sans Serif" w:hAnsi="Microsoft Sans Serif"/>
      <w:b/>
      <w:spacing w:val="10"/>
      <w:sz w:val="26"/>
    </w:rPr>
  </w:style>
  <w:style w:type="character" w:customStyle="1" w:styleId="282">
    <w:name w:val="Основной текст + Полужирный28"/>
    <w:rsid w:val="00590E01"/>
    <w:rPr>
      <w:rFonts w:ascii="Microsoft Sans Serif" w:hAnsi="Microsoft Sans Serif"/>
      <w:b/>
      <w:spacing w:val="10"/>
      <w:sz w:val="26"/>
    </w:rPr>
  </w:style>
  <w:style w:type="character" w:customStyle="1" w:styleId="274">
    <w:name w:val="Основной текст + Полужирный27"/>
    <w:rsid w:val="00590E01"/>
    <w:rPr>
      <w:rFonts w:ascii="Microsoft Sans Serif" w:hAnsi="Microsoft Sans Serif"/>
      <w:b/>
      <w:spacing w:val="10"/>
      <w:sz w:val="26"/>
    </w:rPr>
  </w:style>
  <w:style w:type="character" w:customStyle="1" w:styleId="12pt21">
    <w:name w:val="Основной текст + 12 pt21"/>
    <w:aliases w:val="Курсив31,Интервал 1 pt37"/>
    <w:rsid w:val="00590E01"/>
    <w:rPr>
      <w:rFonts w:ascii="Microsoft Sans Serif" w:hAnsi="Microsoft Sans Serif"/>
      <w:i/>
      <w:spacing w:val="30"/>
      <w:sz w:val="24"/>
    </w:rPr>
  </w:style>
  <w:style w:type="character" w:customStyle="1" w:styleId="12pt20">
    <w:name w:val="Основной текст + 12 pt20"/>
    <w:aliases w:val="Курсив30,Интервал 1 pt36"/>
    <w:rsid w:val="00590E01"/>
    <w:rPr>
      <w:rFonts w:ascii="Microsoft Sans Serif" w:hAnsi="Microsoft Sans Serif"/>
      <w:i/>
      <w:spacing w:val="30"/>
      <w:sz w:val="24"/>
    </w:rPr>
  </w:style>
  <w:style w:type="character" w:customStyle="1" w:styleId="12pt19">
    <w:name w:val="Основной текст + 12 pt19"/>
    <w:aliases w:val="Курсив29,Интервал 1 pt35"/>
    <w:rsid w:val="00590E01"/>
    <w:rPr>
      <w:rFonts w:ascii="Microsoft Sans Serif" w:hAnsi="Microsoft Sans Serif"/>
      <w:i/>
      <w:spacing w:val="30"/>
      <w:sz w:val="24"/>
    </w:rPr>
  </w:style>
  <w:style w:type="character" w:customStyle="1" w:styleId="6f4">
    <w:name w:val="Заголовок №6_"/>
    <w:link w:val="6f5"/>
    <w:locked/>
    <w:rsid w:val="00590E01"/>
    <w:rPr>
      <w:rFonts w:ascii="Microsoft Sans Serif" w:hAnsi="Microsoft Sans Serif"/>
      <w:b/>
      <w:spacing w:val="10"/>
      <w:sz w:val="26"/>
      <w:shd w:val="clear" w:color="auto" w:fill="FFFFFF"/>
    </w:rPr>
  </w:style>
  <w:style w:type="paragraph" w:customStyle="1" w:styleId="6f5">
    <w:name w:val="Заголовок №6"/>
    <w:basedOn w:val="a3"/>
    <w:link w:val="6f4"/>
    <w:rsid w:val="00590E01"/>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590E01"/>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590E01"/>
    <w:rPr>
      <w:rFonts w:ascii="Microsoft Sans Serif" w:hAnsi="Microsoft Sans Serif"/>
      <w:i/>
      <w:spacing w:val="30"/>
      <w:sz w:val="24"/>
    </w:rPr>
  </w:style>
  <w:style w:type="character" w:customStyle="1" w:styleId="12pt17">
    <w:name w:val="Основной текст + 12 pt17"/>
    <w:aliases w:val="Курсив27,Интервал 1 pt33"/>
    <w:rsid w:val="00590E01"/>
    <w:rPr>
      <w:rFonts w:ascii="Microsoft Sans Serif" w:hAnsi="Microsoft Sans Serif"/>
      <w:i/>
      <w:spacing w:val="30"/>
      <w:sz w:val="24"/>
    </w:rPr>
  </w:style>
  <w:style w:type="character" w:customStyle="1" w:styleId="266">
    <w:name w:val="Основной текст + Полужирный26"/>
    <w:rsid w:val="00590E01"/>
    <w:rPr>
      <w:rFonts w:ascii="Microsoft Sans Serif" w:hAnsi="Microsoft Sans Serif"/>
      <w:b/>
      <w:spacing w:val="10"/>
      <w:sz w:val="26"/>
    </w:rPr>
  </w:style>
  <w:style w:type="character" w:customStyle="1" w:styleId="25c">
    <w:name w:val="Основной текст + Полужирный25"/>
    <w:rsid w:val="00590E01"/>
    <w:rPr>
      <w:rFonts w:ascii="Microsoft Sans Serif" w:hAnsi="Microsoft Sans Serif"/>
      <w:b/>
      <w:spacing w:val="10"/>
      <w:sz w:val="26"/>
    </w:rPr>
  </w:style>
  <w:style w:type="character" w:customStyle="1" w:styleId="247">
    <w:name w:val="Основной текст + Полужирный24"/>
    <w:rsid w:val="00590E01"/>
    <w:rPr>
      <w:rFonts w:ascii="Microsoft Sans Serif" w:hAnsi="Microsoft Sans Serif"/>
      <w:b/>
      <w:spacing w:val="10"/>
      <w:sz w:val="26"/>
    </w:rPr>
  </w:style>
  <w:style w:type="character" w:customStyle="1" w:styleId="12pt16">
    <w:name w:val="Основной текст + 12 pt16"/>
    <w:aliases w:val="Курсив26,Интервал 1 pt32"/>
    <w:rsid w:val="00590E01"/>
    <w:rPr>
      <w:rFonts w:ascii="Microsoft Sans Serif" w:hAnsi="Microsoft Sans Serif"/>
      <w:i/>
      <w:spacing w:val="30"/>
      <w:sz w:val="24"/>
    </w:rPr>
  </w:style>
  <w:style w:type="character" w:customStyle="1" w:styleId="23c">
    <w:name w:val="Основной текст + Полужирный23"/>
    <w:rsid w:val="00590E01"/>
    <w:rPr>
      <w:rFonts w:ascii="Microsoft Sans Serif" w:hAnsi="Microsoft Sans Serif"/>
      <w:b/>
      <w:spacing w:val="10"/>
      <w:sz w:val="26"/>
    </w:rPr>
  </w:style>
  <w:style w:type="character" w:customStyle="1" w:styleId="22f0">
    <w:name w:val="Основной текст + Полужирный22"/>
    <w:rsid w:val="00590E01"/>
    <w:rPr>
      <w:rFonts w:ascii="Microsoft Sans Serif" w:hAnsi="Microsoft Sans Serif"/>
      <w:b/>
      <w:spacing w:val="10"/>
      <w:sz w:val="26"/>
    </w:rPr>
  </w:style>
  <w:style w:type="character" w:customStyle="1" w:styleId="21ff0">
    <w:name w:val="Основной текст + Полужирный21"/>
    <w:rsid w:val="00590E01"/>
    <w:rPr>
      <w:rFonts w:ascii="Microsoft Sans Serif" w:hAnsi="Microsoft Sans Serif"/>
      <w:b/>
      <w:spacing w:val="10"/>
      <w:sz w:val="26"/>
    </w:rPr>
  </w:style>
  <w:style w:type="character" w:customStyle="1" w:styleId="20a">
    <w:name w:val="Основной текст + Полужирный20"/>
    <w:rsid w:val="00590E01"/>
    <w:rPr>
      <w:rFonts w:ascii="Microsoft Sans Serif" w:hAnsi="Microsoft Sans Serif"/>
      <w:b/>
      <w:spacing w:val="10"/>
      <w:sz w:val="26"/>
    </w:rPr>
  </w:style>
  <w:style w:type="character" w:customStyle="1" w:styleId="4pt">
    <w:name w:val="Основной текст + Интервал 4 pt"/>
    <w:rsid w:val="00590E01"/>
    <w:rPr>
      <w:rFonts w:ascii="Microsoft Sans Serif" w:hAnsi="Microsoft Sans Serif"/>
      <w:spacing w:val="80"/>
      <w:sz w:val="26"/>
    </w:rPr>
  </w:style>
  <w:style w:type="character" w:customStyle="1" w:styleId="19a">
    <w:name w:val="Основной текст + Полужирный19"/>
    <w:rsid w:val="00590E01"/>
    <w:rPr>
      <w:rFonts w:ascii="Microsoft Sans Serif" w:hAnsi="Microsoft Sans Serif"/>
      <w:b/>
      <w:spacing w:val="10"/>
      <w:sz w:val="26"/>
    </w:rPr>
  </w:style>
  <w:style w:type="character" w:customStyle="1" w:styleId="189">
    <w:name w:val="Основной текст + Полужирный18"/>
    <w:rsid w:val="00590E01"/>
    <w:rPr>
      <w:rFonts w:ascii="Microsoft Sans Serif" w:hAnsi="Microsoft Sans Serif"/>
      <w:b/>
      <w:spacing w:val="10"/>
      <w:sz w:val="26"/>
    </w:rPr>
  </w:style>
  <w:style w:type="character" w:customStyle="1" w:styleId="17a">
    <w:name w:val="Основной текст + Полужирный17"/>
    <w:rsid w:val="00590E01"/>
    <w:rPr>
      <w:rFonts w:ascii="Microsoft Sans Serif" w:hAnsi="Microsoft Sans Serif"/>
      <w:b/>
      <w:spacing w:val="10"/>
      <w:sz w:val="26"/>
    </w:rPr>
  </w:style>
  <w:style w:type="character" w:customStyle="1" w:styleId="12pt14">
    <w:name w:val="Основной текст + 12 pt14"/>
    <w:aliases w:val="Курсив24,Интервал 1 pt30"/>
    <w:rsid w:val="00590E01"/>
    <w:rPr>
      <w:rFonts w:ascii="Microsoft Sans Serif" w:hAnsi="Microsoft Sans Serif"/>
      <w:i/>
      <w:spacing w:val="30"/>
      <w:sz w:val="24"/>
    </w:rPr>
  </w:style>
  <w:style w:type="character" w:customStyle="1" w:styleId="16a">
    <w:name w:val="Основной текст + Полужирный16"/>
    <w:rsid w:val="00590E01"/>
    <w:rPr>
      <w:rFonts w:ascii="Microsoft Sans Serif" w:hAnsi="Microsoft Sans Serif"/>
      <w:b/>
      <w:spacing w:val="10"/>
      <w:sz w:val="26"/>
    </w:rPr>
  </w:style>
  <w:style w:type="character" w:customStyle="1" w:styleId="17b">
    <w:name w:val="Основной текст (17)_"/>
    <w:link w:val="17c"/>
    <w:locked/>
    <w:rsid w:val="00590E01"/>
    <w:rPr>
      <w:i/>
      <w:spacing w:val="20"/>
      <w:sz w:val="26"/>
      <w:shd w:val="clear" w:color="auto" w:fill="FFFFFF"/>
      <w:lang w:val="en-US"/>
    </w:rPr>
  </w:style>
  <w:style w:type="paragraph" w:customStyle="1" w:styleId="17c">
    <w:name w:val="Основной текст (17)"/>
    <w:basedOn w:val="a3"/>
    <w:link w:val="17b"/>
    <w:rsid w:val="00590E01"/>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590E01"/>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590E01"/>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590E01"/>
    <w:rPr>
      <w:rFonts w:ascii="Microsoft Sans Serif" w:hAnsi="Microsoft Sans Serif"/>
      <w:i/>
      <w:spacing w:val="30"/>
      <w:sz w:val="24"/>
    </w:rPr>
  </w:style>
  <w:style w:type="character" w:customStyle="1" w:styleId="12pt12">
    <w:name w:val="Основной текст + 12 pt12"/>
    <w:aliases w:val="Курсив21,Интервал 1 pt27"/>
    <w:rsid w:val="00590E01"/>
    <w:rPr>
      <w:rFonts w:ascii="Microsoft Sans Serif" w:hAnsi="Microsoft Sans Serif"/>
      <w:i/>
      <w:spacing w:val="30"/>
      <w:sz w:val="24"/>
    </w:rPr>
  </w:style>
  <w:style w:type="character" w:customStyle="1" w:styleId="15a">
    <w:name w:val="Основной текст + Полужирный15"/>
    <w:rsid w:val="00590E01"/>
    <w:rPr>
      <w:rFonts w:ascii="Microsoft Sans Serif" w:hAnsi="Microsoft Sans Serif"/>
      <w:b/>
      <w:spacing w:val="10"/>
      <w:sz w:val="26"/>
    </w:rPr>
  </w:style>
  <w:style w:type="character" w:customStyle="1" w:styleId="2ffffa">
    <w:name w:val="Основной текст + Полужирный2"/>
    <w:rsid w:val="00590E01"/>
    <w:rPr>
      <w:rFonts w:ascii="Microsoft Sans Serif" w:hAnsi="Microsoft Sans Serif"/>
      <w:b/>
      <w:spacing w:val="10"/>
      <w:sz w:val="26"/>
    </w:rPr>
  </w:style>
  <w:style w:type="character" w:customStyle="1" w:styleId="12pt5">
    <w:name w:val="Основной текст + 12 pt5"/>
    <w:aliases w:val="Курсив5,Интервал 1 pt5"/>
    <w:rsid w:val="00590E01"/>
    <w:rPr>
      <w:rFonts w:ascii="Microsoft Sans Serif" w:hAnsi="Microsoft Sans Serif"/>
      <w:i/>
      <w:spacing w:val="30"/>
      <w:sz w:val="24"/>
    </w:rPr>
  </w:style>
  <w:style w:type="character" w:customStyle="1" w:styleId="afffffffffffa">
    <w:name w:val="Подпись к картинке_"/>
    <w:link w:val="afffffffffffb"/>
    <w:locked/>
    <w:rsid w:val="00590E01"/>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590E01"/>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590E01"/>
    <w:rPr>
      <w:rFonts w:ascii="Microsoft Sans Serif" w:hAnsi="Microsoft Sans Serif"/>
      <w:i/>
      <w:spacing w:val="30"/>
      <w:sz w:val="24"/>
    </w:rPr>
  </w:style>
  <w:style w:type="character" w:customStyle="1" w:styleId="afffffffffffc">
    <w:name w:val="Колонтитул_"/>
    <w:link w:val="afffffffffffd"/>
    <w:locked/>
    <w:rsid w:val="00590E01"/>
    <w:rPr>
      <w:shd w:val="clear" w:color="auto" w:fill="FFFFFF"/>
    </w:rPr>
  </w:style>
  <w:style w:type="paragraph" w:customStyle="1" w:styleId="afffffffffffd">
    <w:name w:val="Колонтитул"/>
    <w:basedOn w:val="a3"/>
    <w:link w:val="afffffffffffc"/>
    <w:rsid w:val="00590E01"/>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590E01"/>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590E01"/>
    <w:rPr>
      <w:rFonts w:ascii="Microsoft Sans Serif" w:hAnsi="Microsoft Sans Serif"/>
      <w:i/>
      <w:spacing w:val="30"/>
      <w:sz w:val="24"/>
    </w:rPr>
  </w:style>
  <w:style w:type="character" w:customStyle="1" w:styleId="12pt1">
    <w:name w:val="Основной текст + 12 pt1"/>
    <w:aliases w:val="Курсив1,Интервал 1 pt1"/>
    <w:rsid w:val="00590E01"/>
    <w:rPr>
      <w:rFonts w:ascii="Microsoft Sans Serif" w:hAnsi="Microsoft Sans Serif"/>
      <w:i/>
      <w:spacing w:val="30"/>
      <w:sz w:val="24"/>
    </w:rPr>
  </w:style>
  <w:style w:type="paragraph" w:customStyle="1" w:styleId="msonospacing0">
    <w:name w:val="msonospacing"/>
    <w:basedOn w:val="a3"/>
    <w:rsid w:val="00590E01"/>
    <w:pPr>
      <w:spacing w:before="100" w:beforeAutospacing="1" w:after="100" w:afterAutospacing="1"/>
    </w:pPr>
  </w:style>
  <w:style w:type="paragraph" w:customStyle="1" w:styleId="afffffffffffe">
    <w:name w:val="Стиль Обычный (веб)"/>
    <w:basedOn w:val="afff3"/>
    <w:rsid w:val="00590E01"/>
    <w:pPr>
      <w:spacing w:before="0" w:after="0" w:line="233" w:lineRule="auto"/>
      <w:jc w:val="both"/>
    </w:pPr>
    <w:rPr>
      <w:sz w:val="20"/>
      <w:szCs w:val="20"/>
      <w:lang w:bidi="ar-SA"/>
    </w:rPr>
  </w:style>
  <w:style w:type="character" w:customStyle="1" w:styleId="2ffffb">
    <w:name w:val="Основной текст (2) + Полужирный"/>
    <w:rsid w:val="00590E01"/>
    <w:rPr>
      <w:rFonts w:ascii="Times New Roman" w:hAnsi="Times New Roman"/>
      <w:b/>
      <w:sz w:val="19"/>
      <w:shd w:val="clear" w:color="auto" w:fill="FFFFFF"/>
    </w:rPr>
  </w:style>
  <w:style w:type="paragraph" w:customStyle="1" w:styleId="pic">
    <w:name w:val="pic"/>
    <w:basedOn w:val="a3"/>
    <w:rsid w:val="00590E01"/>
    <w:pPr>
      <w:ind w:firstLine="480"/>
    </w:pPr>
  </w:style>
  <w:style w:type="paragraph" w:customStyle="1" w:styleId="wysiwyg-text-align-center">
    <w:name w:val="wysiwyg-text-align-center"/>
    <w:basedOn w:val="a3"/>
    <w:rsid w:val="00590E01"/>
    <w:pPr>
      <w:spacing w:before="100" w:beforeAutospacing="1" w:after="100" w:afterAutospacing="1"/>
    </w:pPr>
  </w:style>
  <w:style w:type="paragraph" w:customStyle="1" w:styleId="wysiwyg-text-align-right">
    <w:name w:val="wysiwyg-text-align-right"/>
    <w:basedOn w:val="a3"/>
    <w:rsid w:val="00590E01"/>
    <w:pPr>
      <w:spacing w:before="100" w:beforeAutospacing="1" w:after="100" w:afterAutospacing="1"/>
    </w:pPr>
  </w:style>
  <w:style w:type="character" w:customStyle="1" w:styleId="keyword2">
    <w:name w:val="keyword2"/>
    <w:rsid w:val="00590E01"/>
  </w:style>
  <w:style w:type="character" w:customStyle="1" w:styleId="c8">
    <w:name w:val="c8"/>
    <w:rsid w:val="00590E01"/>
  </w:style>
  <w:style w:type="character" w:customStyle="1" w:styleId="FontStyle805">
    <w:name w:val="Font Style805"/>
    <w:rsid w:val="00590E01"/>
    <w:rPr>
      <w:rFonts w:ascii="Arial Narrow" w:hAnsi="Arial Narrow"/>
      <w:i/>
      <w:sz w:val="12"/>
    </w:rPr>
  </w:style>
  <w:style w:type="character" w:customStyle="1" w:styleId="FontStyle97">
    <w:name w:val="Font Style97"/>
    <w:rsid w:val="00590E01"/>
    <w:rPr>
      <w:rFonts w:ascii="Times New Roman" w:hAnsi="Times New Roman"/>
      <w:sz w:val="24"/>
    </w:rPr>
  </w:style>
  <w:style w:type="character" w:customStyle="1" w:styleId="FontStyle764">
    <w:name w:val="Font Style764"/>
    <w:rsid w:val="00590E01"/>
    <w:rPr>
      <w:rFonts w:ascii="Times New Roman" w:hAnsi="Times New Roman"/>
      <w:b/>
      <w:i/>
      <w:sz w:val="20"/>
    </w:rPr>
  </w:style>
  <w:style w:type="paragraph" w:customStyle="1" w:styleId="11fa">
    <w:name w:val="Загол11"/>
    <w:basedOn w:val="10e"/>
    <w:rsid w:val="00590E01"/>
    <w:rPr>
      <w:sz w:val="22"/>
      <w:szCs w:val="22"/>
    </w:rPr>
  </w:style>
  <w:style w:type="paragraph" w:customStyle="1" w:styleId="10e">
    <w:name w:val="Загол10"/>
    <w:basedOn w:val="9a"/>
    <w:rsid w:val="00590E01"/>
    <w:rPr>
      <w:caps/>
      <w:color w:val="auto"/>
      <w:sz w:val="20"/>
      <w:szCs w:val="20"/>
    </w:rPr>
  </w:style>
  <w:style w:type="paragraph" w:customStyle="1" w:styleId="9a">
    <w:name w:val="Загол9"/>
    <w:rsid w:val="00590E01"/>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590E01"/>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590E01"/>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590E01"/>
    <w:pPr>
      <w:keepNext/>
      <w:widowControl w:val="0"/>
      <w:jc w:val="center"/>
    </w:pPr>
    <w:rPr>
      <w:b/>
      <w:sz w:val="26"/>
      <w:szCs w:val="20"/>
    </w:rPr>
  </w:style>
  <w:style w:type="paragraph" w:customStyle="1" w:styleId="22f1">
    <w:name w:val="Текст22"/>
    <w:basedOn w:val="a3"/>
    <w:rsid w:val="00590E01"/>
    <w:rPr>
      <w:rFonts w:ascii="Courier New" w:hAnsi="Courier New"/>
      <w:sz w:val="20"/>
      <w:szCs w:val="20"/>
    </w:rPr>
  </w:style>
  <w:style w:type="paragraph" w:customStyle="1" w:styleId="11fb">
    <w:name w:val="Верхний колонтитул11"/>
    <w:basedOn w:val="a3"/>
    <w:rsid w:val="00590E01"/>
    <w:pPr>
      <w:tabs>
        <w:tab w:val="center" w:pos="4153"/>
        <w:tab w:val="right" w:pos="8306"/>
      </w:tabs>
    </w:pPr>
    <w:rPr>
      <w:rFonts w:ascii="Arial" w:hAnsi="Arial"/>
      <w:szCs w:val="20"/>
    </w:rPr>
  </w:style>
  <w:style w:type="paragraph" w:customStyle="1" w:styleId="3115">
    <w:name w:val="Заголовок 311"/>
    <w:basedOn w:val="13b"/>
    <w:next w:val="13b"/>
    <w:rsid w:val="00590E01"/>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590E01"/>
    <w:pPr>
      <w:keepNext/>
      <w:widowControl/>
      <w:spacing w:line="240" w:lineRule="auto"/>
      <w:ind w:firstLine="0"/>
      <w:jc w:val="left"/>
    </w:pPr>
    <w:rPr>
      <w:sz w:val="24"/>
    </w:rPr>
  </w:style>
  <w:style w:type="paragraph" w:customStyle="1" w:styleId="11fc">
    <w:name w:val="Без интервала11"/>
    <w:rsid w:val="00590E01"/>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590E01"/>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590E01"/>
    <w:pPr>
      <w:widowControl/>
      <w:spacing w:line="240" w:lineRule="auto"/>
      <w:ind w:firstLine="0"/>
    </w:pPr>
    <w:rPr>
      <w:i/>
      <w:sz w:val="26"/>
    </w:rPr>
  </w:style>
  <w:style w:type="paragraph" w:customStyle="1" w:styleId="21ff1">
    <w:name w:val="Цитата21"/>
    <w:basedOn w:val="a3"/>
    <w:rsid w:val="00590E01"/>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590E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590E01"/>
  </w:style>
  <w:style w:type="character" w:customStyle="1" w:styleId="11fe">
    <w:name w:val="Слабое выделение11"/>
    <w:rsid w:val="00590E01"/>
    <w:rPr>
      <w:i/>
      <w:color w:val="808080"/>
    </w:rPr>
  </w:style>
  <w:style w:type="character" w:customStyle="1" w:styleId="11ff">
    <w:name w:val="Сильное выделение11"/>
    <w:rsid w:val="00590E01"/>
    <w:rPr>
      <w:b/>
    </w:rPr>
  </w:style>
  <w:style w:type="character" w:customStyle="1" w:styleId="3520">
    <w:name w:val="Знак Знак352"/>
    <w:locked/>
    <w:rsid w:val="00590E01"/>
    <w:rPr>
      <w:sz w:val="24"/>
      <w:lang w:val="ru-RU" w:eastAsia="ru-RU"/>
    </w:rPr>
  </w:style>
  <w:style w:type="character" w:customStyle="1" w:styleId="1320">
    <w:name w:val="Знак Знак132"/>
    <w:locked/>
    <w:rsid w:val="00590E01"/>
    <w:rPr>
      <w:lang w:val="ru-RU" w:eastAsia="ar-SA" w:bidi="ar-SA"/>
    </w:rPr>
  </w:style>
  <w:style w:type="character" w:customStyle="1" w:styleId="1221">
    <w:name w:val="Знак Знак122"/>
    <w:locked/>
    <w:rsid w:val="00590E01"/>
    <w:rPr>
      <w:sz w:val="28"/>
      <w:lang w:val="ru-RU" w:eastAsia="ru-RU"/>
    </w:rPr>
  </w:style>
  <w:style w:type="character" w:customStyle="1" w:styleId="1124">
    <w:name w:val="Знак Знак112"/>
    <w:locked/>
    <w:rsid w:val="00590E01"/>
    <w:rPr>
      <w:sz w:val="28"/>
      <w:lang w:val="ru-RU" w:eastAsia="ru-RU"/>
    </w:rPr>
  </w:style>
  <w:style w:type="character" w:customStyle="1" w:styleId="922">
    <w:name w:val="Знак Знак92"/>
    <w:locked/>
    <w:rsid w:val="00590E01"/>
    <w:rPr>
      <w:rFonts w:ascii="Tahoma" w:hAnsi="Tahoma"/>
      <w:lang w:val="ru-RU" w:eastAsia="ru-RU"/>
    </w:rPr>
  </w:style>
  <w:style w:type="character" w:customStyle="1" w:styleId="4020">
    <w:name w:val="Знак Знак402"/>
    <w:locked/>
    <w:rsid w:val="00590E01"/>
    <w:rPr>
      <w:rFonts w:ascii="Arial" w:hAnsi="Arial"/>
      <w:b/>
      <w:i/>
      <w:sz w:val="28"/>
      <w:lang w:val="ru-RU" w:eastAsia="zh-CN"/>
    </w:rPr>
  </w:style>
  <w:style w:type="character" w:customStyle="1" w:styleId="3920">
    <w:name w:val="Знак Знак392"/>
    <w:locked/>
    <w:rsid w:val="00590E01"/>
    <w:rPr>
      <w:b/>
      <w:sz w:val="27"/>
      <w:lang w:val="ru-RU" w:eastAsia="zh-CN"/>
    </w:rPr>
  </w:style>
  <w:style w:type="character" w:customStyle="1" w:styleId="3820">
    <w:name w:val="Знак Знак382"/>
    <w:locked/>
    <w:rsid w:val="00590E01"/>
    <w:rPr>
      <w:b/>
      <w:sz w:val="28"/>
      <w:lang w:val="ru-RU" w:eastAsia="ru-RU"/>
    </w:rPr>
  </w:style>
  <w:style w:type="character" w:customStyle="1" w:styleId="3720">
    <w:name w:val="Знак Знак372"/>
    <w:locked/>
    <w:rsid w:val="00590E01"/>
    <w:rPr>
      <w:b/>
      <w:i/>
      <w:sz w:val="26"/>
      <w:lang w:val="ru-RU" w:eastAsia="zh-CN"/>
    </w:rPr>
  </w:style>
  <w:style w:type="character" w:customStyle="1" w:styleId="3620">
    <w:name w:val="Знак Знак362"/>
    <w:locked/>
    <w:rsid w:val="00590E01"/>
    <w:rPr>
      <w:sz w:val="24"/>
      <w:lang w:val="ru-RU" w:eastAsia="ru-RU"/>
    </w:rPr>
  </w:style>
  <w:style w:type="character" w:customStyle="1" w:styleId="3121">
    <w:name w:val="Знак Знак312"/>
    <w:locked/>
    <w:rsid w:val="00590E01"/>
    <w:rPr>
      <w:rFonts w:ascii="Courier New" w:hAnsi="Courier New"/>
      <w:lang w:val="ru-RU" w:eastAsia="ru-RU"/>
    </w:rPr>
  </w:style>
  <w:style w:type="character" w:customStyle="1" w:styleId="3420">
    <w:name w:val="Знак Знак342"/>
    <w:locked/>
    <w:rsid w:val="00590E01"/>
    <w:rPr>
      <w:rFonts w:ascii="Calibri" w:hAnsi="Calibri"/>
      <w:i/>
      <w:sz w:val="24"/>
      <w:lang w:val="ru-RU" w:eastAsia="zh-CN"/>
    </w:rPr>
  </w:style>
  <w:style w:type="character" w:customStyle="1" w:styleId="3220">
    <w:name w:val="Знак Знак322"/>
    <w:locked/>
    <w:rsid w:val="00590E01"/>
    <w:rPr>
      <w:rFonts w:ascii="Arial" w:hAnsi="Arial"/>
      <w:sz w:val="22"/>
      <w:lang w:val="ru-RU" w:eastAsia="ru-RU"/>
    </w:rPr>
  </w:style>
  <w:style w:type="character" w:customStyle="1" w:styleId="2920">
    <w:name w:val="Знак Знак292"/>
    <w:locked/>
    <w:rsid w:val="00590E01"/>
    <w:rPr>
      <w:sz w:val="24"/>
      <w:lang w:val="ru-RU" w:eastAsia="zh-CN"/>
    </w:rPr>
  </w:style>
  <w:style w:type="character" w:customStyle="1" w:styleId="2820">
    <w:name w:val="Знак Знак282"/>
    <w:locked/>
    <w:rsid w:val="00590E01"/>
    <w:rPr>
      <w:sz w:val="24"/>
      <w:lang w:val="ru-RU" w:eastAsia="ru-RU"/>
    </w:rPr>
  </w:style>
  <w:style w:type="character" w:customStyle="1" w:styleId="2720">
    <w:name w:val="Знак Знак272"/>
    <w:locked/>
    <w:rsid w:val="00590E01"/>
    <w:rPr>
      <w:sz w:val="16"/>
      <w:lang w:val="ru-RU" w:eastAsia="ru-RU"/>
    </w:rPr>
  </w:style>
  <w:style w:type="character" w:customStyle="1" w:styleId="2126">
    <w:name w:val="Знак Знак212"/>
    <w:locked/>
    <w:rsid w:val="00590E01"/>
    <w:rPr>
      <w:rFonts w:ascii="Tahoma" w:hAnsi="Tahoma"/>
      <w:lang w:val="ru-RU" w:eastAsia="ru-RU"/>
    </w:rPr>
  </w:style>
  <w:style w:type="character" w:customStyle="1" w:styleId="2620">
    <w:name w:val="Знак Знак262"/>
    <w:rsid w:val="00590E01"/>
    <w:rPr>
      <w:rFonts w:ascii="Cambria" w:hAnsi="Cambria"/>
      <w:b/>
      <w:sz w:val="26"/>
    </w:rPr>
  </w:style>
  <w:style w:type="character" w:customStyle="1" w:styleId="2420">
    <w:name w:val="Знак Знак242"/>
    <w:rsid w:val="00590E01"/>
    <w:rPr>
      <w:rFonts w:ascii="Times New Roman" w:hAnsi="Times New Roman"/>
      <w:b/>
      <w:i/>
      <w:sz w:val="26"/>
    </w:rPr>
  </w:style>
  <w:style w:type="character" w:customStyle="1" w:styleId="2320">
    <w:name w:val="Знак Знак232"/>
    <w:rsid w:val="00590E01"/>
    <w:rPr>
      <w:rFonts w:ascii="Times New Roman" w:hAnsi="Times New Roman"/>
      <w:b/>
      <w:sz w:val="22"/>
    </w:rPr>
  </w:style>
  <w:style w:type="character" w:customStyle="1" w:styleId="3130">
    <w:name w:val="Знак Знак313"/>
    <w:locked/>
    <w:rsid w:val="00590E01"/>
    <w:rPr>
      <w:rFonts w:ascii="PragmaticaCTT" w:hAnsi="PragmaticaCTT"/>
      <w:b/>
      <w:sz w:val="24"/>
      <w:lang w:val="ru-RU" w:eastAsia="ru-RU"/>
    </w:rPr>
  </w:style>
  <w:style w:type="character" w:customStyle="1" w:styleId="2015">
    <w:name w:val="Знак Знак2015"/>
    <w:rsid w:val="00590E01"/>
    <w:rPr>
      <w:rFonts w:ascii="Arial" w:hAnsi="Arial"/>
      <w:sz w:val="22"/>
    </w:rPr>
  </w:style>
  <w:style w:type="character" w:customStyle="1" w:styleId="font55">
    <w:name w:val="font55"/>
    <w:rsid w:val="00590E01"/>
  </w:style>
  <w:style w:type="character" w:customStyle="1" w:styleId="WW8Num24z4">
    <w:name w:val="WW8Num24z4"/>
    <w:rsid w:val="00590E01"/>
  </w:style>
  <w:style w:type="character" w:customStyle="1" w:styleId="WW8Num24z5">
    <w:name w:val="WW8Num24z5"/>
    <w:rsid w:val="00590E01"/>
  </w:style>
  <w:style w:type="character" w:customStyle="1" w:styleId="WW8Num24z6">
    <w:name w:val="WW8Num24z6"/>
    <w:rsid w:val="00590E01"/>
  </w:style>
  <w:style w:type="character" w:customStyle="1" w:styleId="WW8Num24z7">
    <w:name w:val="WW8Num24z7"/>
    <w:rsid w:val="00590E01"/>
  </w:style>
  <w:style w:type="character" w:customStyle="1" w:styleId="WW8Num24z8">
    <w:name w:val="WW8Num24z8"/>
    <w:rsid w:val="00590E01"/>
  </w:style>
  <w:style w:type="character" w:customStyle="1" w:styleId="WW8Num25z4">
    <w:name w:val="WW8Num25z4"/>
    <w:rsid w:val="00590E01"/>
  </w:style>
  <w:style w:type="character" w:customStyle="1" w:styleId="WW8Num25z5">
    <w:name w:val="WW8Num25z5"/>
    <w:rsid w:val="00590E01"/>
  </w:style>
  <w:style w:type="character" w:customStyle="1" w:styleId="WW8Num25z6">
    <w:name w:val="WW8Num25z6"/>
    <w:rsid w:val="00590E01"/>
  </w:style>
  <w:style w:type="character" w:customStyle="1" w:styleId="WW8Num25z7">
    <w:name w:val="WW8Num25z7"/>
    <w:rsid w:val="00590E01"/>
  </w:style>
  <w:style w:type="character" w:customStyle="1" w:styleId="WW8Num25z8">
    <w:name w:val="WW8Num25z8"/>
    <w:rsid w:val="00590E01"/>
  </w:style>
  <w:style w:type="character" w:customStyle="1" w:styleId="WW8Num30z2">
    <w:name w:val="WW8Num30z2"/>
    <w:rsid w:val="00590E01"/>
  </w:style>
  <w:style w:type="character" w:customStyle="1" w:styleId="WW8Num30z4">
    <w:name w:val="WW8Num30z4"/>
    <w:rsid w:val="00590E01"/>
  </w:style>
  <w:style w:type="character" w:customStyle="1" w:styleId="WW8Num30z5">
    <w:name w:val="WW8Num30z5"/>
    <w:rsid w:val="00590E01"/>
  </w:style>
  <w:style w:type="character" w:customStyle="1" w:styleId="WW8Num30z6">
    <w:name w:val="WW8Num30z6"/>
    <w:rsid w:val="00590E01"/>
  </w:style>
  <w:style w:type="character" w:customStyle="1" w:styleId="WW8Num30z7">
    <w:name w:val="WW8Num30z7"/>
    <w:rsid w:val="00590E01"/>
  </w:style>
  <w:style w:type="character" w:customStyle="1" w:styleId="WW8Num30z8">
    <w:name w:val="WW8Num30z8"/>
    <w:rsid w:val="00590E01"/>
  </w:style>
  <w:style w:type="character" w:customStyle="1" w:styleId="WW8Num32z4">
    <w:name w:val="WW8Num32z4"/>
    <w:rsid w:val="00590E01"/>
  </w:style>
  <w:style w:type="character" w:customStyle="1" w:styleId="WW8Num32z5">
    <w:name w:val="WW8Num32z5"/>
    <w:rsid w:val="00590E01"/>
  </w:style>
  <w:style w:type="character" w:customStyle="1" w:styleId="WW8Num32z6">
    <w:name w:val="WW8Num32z6"/>
    <w:rsid w:val="00590E01"/>
  </w:style>
  <w:style w:type="character" w:customStyle="1" w:styleId="WW8Num32z7">
    <w:name w:val="WW8Num32z7"/>
    <w:rsid w:val="00590E01"/>
  </w:style>
  <w:style w:type="character" w:customStyle="1" w:styleId="WW8Num32z8">
    <w:name w:val="WW8Num32z8"/>
    <w:rsid w:val="00590E01"/>
  </w:style>
  <w:style w:type="character" w:customStyle="1" w:styleId="WW8Num33z1">
    <w:name w:val="WW8Num33z1"/>
    <w:rsid w:val="00590E01"/>
  </w:style>
  <w:style w:type="character" w:customStyle="1" w:styleId="WW8Num33z2">
    <w:name w:val="WW8Num33z2"/>
    <w:rsid w:val="00590E01"/>
  </w:style>
  <w:style w:type="character" w:customStyle="1" w:styleId="WW8Num33z5">
    <w:name w:val="WW8Num33z5"/>
    <w:rsid w:val="00590E01"/>
  </w:style>
  <w:style w:type="character" w:customStyle="1" w:styleId="WW8Num33z6">
    <w:name w:val="WW8Num33z6"/>
    <w:rsid w:val="00590E01"/>
  </w:style>
  <w:style w:type="character" w:customStyle="1" w:styleId="WW8Num33z7">
    <w:name w:val="WW8Num33z7"/>
    <w:rsid w:val="00590E01"/>
  </w:style>
  <w:style w:type="character" w:customStyle="1" w:styleId="WW8Num33z8">
    <w:name w:val="WW8Num33z8"/>
    <w:rsid w:val="00590E01"/>
  </w:style>
  <w:style w:type="character" w:customStyle="1" w:styleId="WW8Num35z2">
    <w:name w:val="WW8Num35z2"/>
    <w:rsid w:val="00590E01"/>
  </w:style>
  <w:style w:type="character" w:customStyle="1" w:styleId="WW8Num35z4">
    <w:name w:val="WW8Num35z4"/>
    <w:rsid w:val="00590E01"/>
  </w:style>
  <w:style w:type="character" w:customStyle="1" w:styleId="WW8Num35z5">
    <w:name w:val="WW8Num35z5"/>
    <w:rsid w:val="00590E01"/>
  </w:style>
  <w:style w:type="character" w:customStyle="1" w:styleId="WW8Num35z6">
    <w:name w:val="WW8Num35z6"/>
    <w:rsid w:val="00590E01"/>
  </w:style>
  <w:style w:type="character" w:customStyle="1" w:styleId="WW8Num35z7">
    <w:name w:val="WW8Num35z7"/>
    <w:rsid w:val="00590E01"/>
  </w:style>
  <w:style w:type="character" w:customStyle="1" w:styleId="WW8Num35z8">
    <w:name w:val="WW8Num35z8"/>
    <w:rsid w:val="00590E01"/>
  </w:style>
  <w:style w:type="character" w:customStyle="1" w:styleId="WW8Num37z2">
    <w:name w:val="WW8Num37z2"/>
    <w:rsid w:val="00590E01"/>
  </w:style>
  <w:style w:type="character" w:customStyle="1" w:styleId="WW8Num37z4">
    <w:name w:val="WW8Num37z4"/>
    <w:rsid w:val="00590E01"/>
  </w:style>
  <w:style w:type="character" w:customStyle="1" w:styleId="WW8Num37z5">
    <w:name w:val="WW8Num37z5"/>
    <w:rsid w:val="00590E01"/>
  </w:style>
  <w:style w:type="character" w:customStyle="1" w:styleId="WW8Num37z6">
    <w:name w:val="WW8Num37z6"/>
    <w:rsid w:val="00590E01"/>
  </w:style>
  <w:style w:type="character" w:customStyle="1" w:styleId="WW8Num37z7">
    <w:name w:val="WW8Num37z7"/>
    <w:rsid w:val="00590E01"/>
  </w:style>
  <w:style w:type="character" w:customStyle="1" w:styleId="WW8Num37z8">
    <w:name w:val="WW8Num37z8"/>
    <w:rsid w:val="00590E01"/>
  </w:style>
  <w:style w:type="character" w:customStyle="1" w:styleId="WW8Num38z1">
    <w:name w:val="WW8Num38z1"/>
    <w:rsid w:val="00590E01"/>
  </w:style>
  <w:style w:type="character" w:customStyle="1" w:styleId="WW8Num38z2">
    <w:name w:val="WW8Num38z2"/>
    <w:rsid w:val="00590E01"/>
  </w:style>
  <w:style w:type="character" w:customStyle="1" w:styleId="WW8Num38z3">
    <w:name w:val="WW8Num38z3"/>
    <w:rsid w:val="00590E01"/>
  </w:style>
  <w:style w:type="character" w:customStyle="1" w:styleId="WW8Num38z4">
    <w:name w:val="WW8Num38z4"/>
    <w:rsid w:val="00590E01"/>
  </w:style>
  <w:style w:type="character" w:customStyle="1" w:styleId="WW8Num38z5">
    <w:name w:val="WW8Num38z5"/>
    <w:rsid w:val="00590E01"/>
  </w:style>
  <w:style w:type="character" w:customStyle="1" w:styleId="WW8Num38z6">
    <w:name w:val="WW8Num38z6"/>
    <w:rsid w:val="00590E01"/>
  </w:style>
  <w:style w:type="character" w:customStyle="1" w:styleId="WW8Num38z7">
    <w:name w:val="WW8Num38z7"/>
    <w:rsid w:val="00590E01"/>
  </w:style>
  <w:style w:type="character" w:customStyle="1" w:styleId="WW8Num38z8">
    <w:name w:val="WW8Num38z8"/>
    <w:rsid w:val="00590E01"/>
  </w:style>
  <w:style w:type="character" w:customStyle="1" w:styleId="WW8Num40z1">
    <w:name w:val="WW8Num40z1"/>
    <w:rsid w:val="00590E01"/>
    <w:rPr>
      <w:rFonts w:ascii="Courier New" w:hAnsi="Courier New"/>
    </w:rPr>
  </w:style>
  <w:style w:type="character" w:customStyle="1" w:styleId="WW8Num40z2">
    <w:name w:val="WW8Num40z2"/>
    <w:rsid w:val="00590E01"/>
    <w:rPr>
      <w:rFonts w:ascii="Wingdings" w:hAnsi="Wingdings"/>
    </w:rPr>
  </w:style>
  <w:style w:type="character" w:customStyle="1" w:styleId="WW8Num41z1">
    <w:name w:val="WW8Num41z1"/>
    <w:rsid w:val="00590E01"/>
  </w:style>
  <w:style w:type="character" w:customStyle="1" w:styleId="WW8Num41z2">
    <w:name w:val="WW8Num41z2"/>
    <w:rsid w:val="00590E01"/>
  </w:style>
  <w:style w:type="character" w:customStyle="1" w:styleId="WW8Num41z3">
    <w:name w:val="WW8Num41z3"/>
    <w:rsid w:val="00590E01"/>
  </w:style>
  <w:style w:type="character" w:customStyle="1" w:styleId="WW8Num41z4">
    <w:name w:val="WW8Num41z4"/>
    <w:rsid w:val="00590E01"/>
  </w:style>
  <w:style w:type="character" w:customStyle="1" w:styleId="WW8Num41z5">
    <w:name w:val="WW8Num41z5"/>
    <w:rsid w:val="00590E01"/>
  </w:style>
  <w:style w:type="character" w:customStyle="1" w:styleId="WW8Num41z6">
    <w:name w:val="WW8Num41z6"/>
    <w:rsid w:val="00590E01"/>
  </w:style>
  <w:style w:type="character" w:customStyle="1" w:styleId="WW8Num41z7">
    <w:name w:val="WW8Num41z7"/>
    <w:rsid w:val="00590E01"/>
  </w:style>
  <w:style w:type="character" w:customStyle="1" w:styleId="WW8Num41z8">
    <w:name w:val="WW8Num41z8"/>
    <w:rsid w:val="00590E01"/>
  </w:style>
  <w:style w:type="character" w:customStyle="1" w:styleId="WW8Num43z1">
    <w:name w:val="WW8Num43z1"/>
    <w:rsid w:val="00590E01"/>
  </w:style>
  <w:style w:type="character" w:customStyle="1" w:styleId="WW8Num43z2">
    <w:name w:val="WW8Num43z2"/>
    <w:rsid w:val="00590E01"/>
  </w:style>
  <w:style w:type="character" w:customStyle="1" w:styleId="WW8Num43z3">
    <w:name w:val="WW8Num43z3"/>
    <w:rsid w:val="00590E01"/>
  </w:style>
  <w:style w:type="character" w:customStyle="1" w:styleId="WW8Num43z4">
    <w:name w:val="WW8Num43z4"/>
    <w:rsid w:val="00590E01"/>
  </w:style>
  <w:style w:type="character" w:customStyle="1" w:styleId="WW8Num43z5">
    <w:name w:val="WW8Num43z5"/>
    <w:rsid w:val="00590E01"/>
  </w:style>
  <w:style w:type="character" w:customStyle="1" w:styleId="WW8Num43z6">
    <w:name w:val="WW8Num43z6"/>
    <w:rsid w:val="00590E01"/>
  </w:style>
  <w:style w:type="character" w:customStyle="1" w:styleId="WW8Num43z7">
    <w:name w:val="WW8Num43z7"/>
    <w:rsid w:val="00590E01"/>
  </w:style>
  <w:style w:type="character" w:customStyle="1" w:styleId="WW8Num43z8">
    <w:name w:val="WW8Num43z8"/>
    <w:rsid w:val="00590E01"/>
  </w:style>
  <w:style w:type="character" w:customStyle="1" w:styleId="WW8Num44z2">
    <w:name w:val="WW8Num44z2"/>
    <w:rsid w:val="00590E01"/>
    <w:rPr>
      <w:rFonts w:ascii="Wingdings" w:hAnsi="Wingdings"/>
    </w:rPr>
  </w:style>
  <w:style w:type="character" w:customStyle="1" w:styleId="WW8Num46z2">
    <w:name w:val="WW8Num46z2"/>
    <w:rsid w:val="00590E01"/>
    <w:rPr>
      <w:rFonts w:ascii="Wingdings" w:hAnsi="Wingdings"/>
    </w:rPr>
  </w:style>
  <w:style w:type="character" w:customStyle="1" w:styleId="WW8Num47z2">
    <w:name w:val="WW8Num47z2"/>
    <w:rsid w:val="00590E01"/>
    <w:rPr>
      <w:rFonts w:ascii="Wingdings" w:hAnsi="Wingdings"/>
    </w:rPr>
  </w:style>
  <w:style w:type="character" w:customStyle="1" w:styleId="WW8NumSt31z0">
    <w:name w:val="WW8NumSt31z0"/>
    <w:rsid w:val="00590E01"/>
    <w:rPr>
      <w:rFonts w:ascii="Times New Roman" w:hAnsi="Times New Roman"/>
      <w:sz w:val="20"/>
    </w:rPr>
  </w:style>
  <w:style w:type="character" w:customStyle="1" w:styleId="FootnoteCharacters">
    <w:name w:val="Footnote Characters"/>
    <w:rsid w:val="00590E01"/>
    <w:rPr>
      <w:vertAlign w:val="superscript"/>
    </w:rPr>
  </w:style>
  <w:style w:type="character" w:customStyle="1" w:styleId="1fffffff6">
    <w:name w:val="Знак примечания1"/>
    <w:rsid w:val="00590E01"/>
    <w:rPr>
      <w:sz w:val="16"/>
    </w:rPr>
  </w:style>
  <w:style w:type="character" w:customStyle="1" w:styleId="EndnoteCharacters">
    <w:name w:val="Endnote Characters"/>
    <w:rsid w:val="00590E01"/>
    <w:rPr>
      <w:vertAlign w:val="superscript"/>
    </w:rPr>
  </w:style>
  <w:style w:type="paragraph" w:customStyle="1" w:styleId="LO-Normal1">
    <w:name w:val="LO-Normal1"/>
    <w:rsid w:val="00590E01"/>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590E01"/>
    <w:pPr>
      <w:shd w:val="clear" w:color="auto" w:fill="000080"/>
      <w:suppressAutoHyphens/>
    </w:pPr>
    <w:rPr>
      <w:rFonts w:ascii="Tahoma" w:hAnsi="Tahoma" w:cs="Tahoma"/>
      <w:lang w:eastAsia="zh-CN"/>
    </w:rPr>
  </w:style>
  <w:style w:type="paragraph" w:customStyle="1" w:styleId="22f2">
    <w:name w:val="Список 22"/>
    <w:basedOn w:val="a3"/>
    <w:rsid w:val="00590E01"/>
    <w:pPr>
      <w:suppressAutoHyphens/>
      <w:ind w:left="566" w:hanging="283"/>
    </w:pPr>
    <w:rPr>
      <w:lang w:eastAsia="zh-CN"/>
    </w:rPr>
  </w:style>
  <w:style w:type="paragraph" w:customStyle="1" w:styleId="31f0">
    <w:name w:val="Список 31"/>
    <w:basedOn w:val="a3"/>
    <w:rsid w:val="00590E01"/>
    <w:pPr>
      <w:suppressAutoHyphens/>
      <w:ind w:left="849" w:hanging="283"/>
    </w:pPr>
    <w:rPr>
      <w:lang w:eastAsia="zh-CN"/>
    </w:rPr>
  </w:style>
  <w:style w:type="paragraph" w:customStyle="1" w:styleId="1fffffff7">
    <w:name w:val="Обычный отступ1"/>
    <w:basedOn w:val="a3"/>
    <w:rsid w:val="00590E01"/>
    <w:pPr>
      <w:suppressAutoHyphens/>
      <w:ind w:firstLine="720"/>
      <w:jc w:val="both"/>
    </w:pPr>
    <w:rPr>
      <w:sz w:val="28"/>
      <w:szCs w:val="20"/>
      <w:lang w:eastAsia="zh-CN"/>
    </w:rPr>
  </w:style>
  <w:style w:type="paragraph" w:customStyle="1" w:styleId="2ffffd">
    <w:name w:val="Нумерованный список2"/>
    <w:basedOn w:val="a3"/>
    <w:rsid w:val="00590E01"/>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590E01"/>
    <w:pPr>
      <w:suppressAutoHyphens/>
      <w:ind w:firstLine="210"/>
    </w:pPr>
    <w:rPr>
      <w:sz w:val="20"/>
      <w:lang w:eastAsia="zh-CN"/>
    </w:rPr>
  </w:style>
  <w:style w:type="paragraph" w:customStyle="1" w:styleId="21ff2">
    <w:name w:val="Нумерованный список 21"/>
    <w:basedOn w:val="a3"/>
    <w:rsid w:val="00590E01"/>
    <w:pPr>
      <w:tabs>
        <w:tab w:val="left" w:pos="720"/>
      </w:tabs>
      <w:suppressAutoHyphens/>
      <w:ind w:left="720" w:hanging="360"/>
    </w:pPr>
    <w:rPr>
      <w:lang w:eastAsia="zh-CN"/>
    </w:rPr>
  </w:style>
  <w:style w:type="paragraph" w:customStyle="1" w:styleId="42a">
    <w:name w:val="Список 42"/>
    <w:basedOn w:val="a3"/>
    <w:rsid w:val="00590E01"/>
    <w:pPr>
      <w:suppressAutoHyphens/>
      <w:ind w:left="1132" w:hanging="283"/>
    </w:pPr>
    <w:rPr>
      <w:lang w:eastAsia="zh-CN"/>
    </w:rPr>
  </w:style>
  <w:style w:type="paragraph" w:customStyle="1" w:styleId="22f3">
    <w:name w:val="Маркированный список 22"/>
    <w:basedOn w:val="a3"/>
    <w:rsid w:val="00590E01"/>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590E01"/>
    <w:pPr>
      <w:tabs>
        <w:tab w:val="left" w:pos="708"/>
      </w:tabs>
      <w:suppressAutoHyphens/>
      <w:jc w:val="both"/>
    </w:pPr>
    <w:rPr>
      <w:bCs/>
      <w:iCs/>
      <w:sz w:val="28"/>
      <w:szCs w:val="28"/>
      <w:lang w:eastAsia="zh-CN"/>
    </w:rPr>
  </w:style>
  <w:style w:type="paragraph" w:customStyle="1" w:styleId="2ffffe">
    <w:name w:val="Текст примечания2"/>
    <w:basedOn w:val="a3"/>
    <w:rsid w:val="00590E01"/>
    <w:pPr>
      <w:suppressAutoHyphens/>
    </w:pPr>
    <w:rPr>
      <w:sz w:val="20"/>
      <w:szCs w:val="20"/>
      <w:lang w:eastAsia="zh-CN"/>
    </w:rPr>
  </w:style>
  <w:style w:type="paragraph" w:customStyle="1" w:styleId="2fffff">
    <w:name w:val="Название объекта2"/>
    <w:basedOn w:val="a3"/>
    <w:next w:val="a3"/>
    <w:rsid w:val="00590E01"/>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590E0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590E0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590E0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590E0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590E0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590E0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590E0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590E01"/>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590E01"/>
    <w:pPr>
      <w:suppressAutoHyphens/>
      <w:ind w:firstLine="210"/>
    </w:pPr>
    <w:rPr>
      <w:rFonts w:cs="PragmaticaCTT"/>
      <w:sz w:val="20"/>
      <w:lang w:eastAsia="zh-CN"/>
    </w:rPr>
  </w:style>
  <w:style w:type="paragraph" w:customStyle="1" w:styleId="WW-Heading">
    <w:name w:val="WW-Heading"/>
    <w:rsid w:val="00590E01"/>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590E01"/>
    <w:pPr>
      <w:suppressAutoHyphens/>
      <w:spacing w:before="280" w:after="280"/>
    </w:pPr>
    <w:rPr>
      <w:lang w:eastAsia="zh-CN"/>
    </w:rPr>
  </w:style>
  <w:style w:type="paragraph" w:customStyle="1" w:styleId="1fffffffa">
    <w:name w:val="Текст макроса1"/>
    <w:rsid w:val="00590E01"/>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590E01"/>
    <w:pPr>
      <w:suppressAutoHyphens/>
      <w:ind w:left="720" w:hanging="360"/>
    </w:pPr>
    <w:rPr>
      <w:lang w:eastAsia="zh-CN"/>
    </w:rPr>
  </w:style>
  <w:style w:type="paragraph" w:customStyle="1" w:styleId="WW-TextBody">
    <w:name w:val="WW-Text Body"/>
    <w:basedOn w:val="a3"/>
    <w:rsid w:val="00590E01"/>
    <w:pPr>
      <w:suppressAutoHyphens/>
      <w:spacing w:after="120"/>
    </w:pPr>
    <w:rPr>
      <w:lang w:val="en-US" w:eastAsia="zh-CN"/>
    </w:rPr>
  </w:style>
  <w:style w:type="paragraph" w:customStyle="1" w:styleId="WW-Heading4">
    <w:name w:val="WW-Heading 4"/>
    <w:basedOn w:val="a3"/>
    <w:next w:val="a3"/>
    <w:rsid w:val="00590E01"/>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590E01"/>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590E01"/>
    <w:pPr>
      <w:suppressAutoHyphens/>
      <w:spacing w:after="120"/>
      <w:ind w:left="566"/>
    </w:pPr>
    <w:rPr>
      <w:sz w:val="20"/>
      <w:szCs w:val="20"/>
      <w:lang w:eastAsia="zh-CN"/>
    </w:rPr>
  </w:style>
  <w:style w:type="paragraph" w:customStyle="1" w:styleId="31f2">
    <w:name w:val="Нумерованный список 31"/>
    <w:basedOn w:val="a3"/>
    <w:rsid w:val="00590E01"/>
    <w:pPr>
      <w:tabs>
        <w:tab w:val="left" w:pos="360"/>
      </w:tabs>
      <w:suppressAutoHyphens/>
      <w:ind w:left="360" w:hanging="360"/>
    </w:pPr>
    <w:rPr>
      <w:lang w:eastAsia="zh-CN"/>
    </w:rPr>
  </w:style>
  <w:style w:type="paragraph" w:customStyle="1" w:styleId="TableContents">
    <w:name w:val="Table Contents"/>
    <w:basedOn w:val="a3"/>
    <w:rsid w:val="00590E01"/>
    <w:pPr>
      <w:suppressLineNumbers/>
      <w:suppressAutoHyphens/>
    </w:pPr>
    <w:rPr>
      <w:lang w:eastAsia="zh-CN"/>
    </w:rPr>
  </w:style>
  <w:style w:type="paragraph" w:customStyle="1" w:styleId="TableHeading">
    <w:name w:val="Table Heading"/>
    <w:basedOn w:val="TableContents"/>
    <w:rsid w:val="00590E01"/>
    <w:pPr>
      <w:jc w:val="center"/>
    </w:pPr>
    <w:rPr>
      <w:b/>
      <w:bCs/>
    </w:rPr>
  </w:style>
  <w:style w:type="character" w:customStyle="1" w:styleId="InternetLink">
    <w:name w:val="Internet Link"/>
    <w:rsid w:val="00590E01"/>
    <w:rPr>
      <w:color w:val="0000FF"/>
      <w:u w:val="single"/>
    </w:rPr>
  </w:style>
  <w:style w:type="character" w:customStyle="1" w:styleId="23d">
    <w:name w:val="Основной текст с отступом 2 Знак3"/>
    <w:rsid w:val="00590E01"/>
    <w:rPr>
      <w:rFonts w:ascii="Microsoft Sans Serif" w:hAnsi="Microsoft Sans Serif"/>
      <w:b/>
      <w:spacing w:val="10"/>
      <w:sz w:val="26"/>
    </w:rPr>
  </w:style>
  <w:style w:type="character" w:customStyle="1" w:styleId="34b">
    <w:name w:val="Основной текст с отступом 3 Знак4"/>
    <w:locked/>
    <w:rsid w:val="00590E01"/>
    <w:rPr>
      <w:rFonts w:ascii="Times New Roman" w:hAnsi="Times New Roman"/>
      <w:sz w:val="24"/>
      <w:lang w:val="en-US"/>
    </w:rPr>
  </w:style>
  <w:style w:type="character" w:customStyle="1" w:styleId="ListLabel7">
    <w:name w:val="ListLabel 7"/>
    <w:rsid w:val="00590E01"/>
  </w:style>
  <w:style w:type="character" w:customStyle="1" w:styleId="ListLabel8">
    <w:name w:val="ListLabel 8"/>
    <w:rsid w:val="00590E01"/>
  </w:style>
  <w:style w:type="character" w:customStyle="1" w:styleId="ListLabel9">
    <w:name w:val="ListLabel 9"/>
    <w:rsid w:val="00590E01"/>
  </w:style>
  <w:style w:type="character" w:customStyle="1" w:styleId="ListLabel10">
    <w:name w:val="ListLabel 10"/>
    <w:rsid w:val="00590E01"/>
  </w:style>
  <w:style w:type="character" w:customStyle="1" w:styleId="ListLabel11">
    <w:name w:val="ListLabel 11"/>
    <w:rsid w:val="00590E01"/>
  </w:style>
  <w:style w:type="character" w:customStyle="1" w:styleId="ListLabel12">
    <w:name w:val="ListLabel 12"/>
    <w:rsid w:val="00590E01"/>
  </w:style>
  <w:style w:type="character" w:customStyle="1" w:styleId="ListLabel13">
    <w:name w:val="ListLabel 13"/>
    <w:rsid w:val="00590E01"/>
  </w:style>
  <w:style w:type="character" w:customStyle="1" w:styleId="ListLabel14">
    <w:name w:val="ListLabel 14"/>
    <w:rsid w:val="00590E01"/>
  </w:style>
  <w:style w:type="character" w:customStyle="1" w:styleId="ListLabel15">
    <w:name w:val="ListLabel 15"/>
    <w:rsid w:val="00590E01"/>
  </w:style>
  <w:style w:type="character" w:customStyle="1" w:styleId="ListLabel16">
    <w:name w:val="ListLabel 16"/>
    <w:rsid w:val="00590E01"/>
  </w:style>
  <w:style w:type="character" w:customStyle="1" w:styleId="ListLabel17">
    <w:name w:val="ListLabel 17"/>
    <w:rsid w:val="00590E01"/>
  </w:style>
  <w:style w:type="character" w:customStyle="1" w:styleId="ListLabel18">
    <w:name w:val="ListLabel 18"/>
    <w:rsid w:val="00590E01"/>
  </w:style>
  <w:style w:type="character" w:customStyle="1" w:styleId="ListLabel19">
    <w:name w:val="ListLabel 19"/>
    <w:rsid w:val="00590E01"/>
  </w:style>
  <w:style w:type="character" w:customStyle="1" w:styleId="ListLabel20">
    <w:name w:val="ListLabel 20"/>
    <w:rsid w:val="00590E01"/>
  </w:style>
  <w:style w:type="character" w:customStyle="1" w:styleId="ListLabel21">
    <w:name w:val="ListLabel 21"/>
    <w:rsid w:val="00590E01"/>
  </w:style>
  <w:style w:type="character" w:customStyle="1" w:styleId="ListLabel22">
    <w:name w:val="ListLabel 22"/>
    <w:rsid w:val="00590E01"/>
  </w:style>
  <w:style w:type="character" w:customStyle="1" w:styleId="ListLabel23">
    <w:name w:val="ListLabel 23"/>
    <w:rsid w:val="00590E01"/>
  </w:style>
  <w:style w:type="character" w:customStyle="1" w:styleId="ListLabel24">
    <w:name w:val="ListLabel 24"/>
    <w:rsid w:val="00590E01"/>
  </w:style>
  <w:style w:type="character" w:customStyle="1" w:styleId="ListLabel25">
    <w:name w:val="ListLabel 25"/>
    <w:rsid w:val="00590E01"/>
  </w:style>
  <w:style w:type="character" w:customStyle="1" w:styleId="ListLabel26">
    <w:name w:val="ListLabel 26"/>
    <w:rsid w:val="00590E01"/>
  </w:style>
  <w:style w:type="character" w:customStyle="1" w:styleId="ListLabel27">
    <w:name w:val="ListLabel 27"/>
    <w:rsid w:val="00590E01"/>
  </w:style>
  <w:style w:type="character" w:customStyle="1" w:styleId="ListLabel28">
    <w:name w:val="ListLabel 28"/>
    <w:rsid w:val="00590E01"/>
  </w:style>
  <w:style w:type="character" w:customStyle="1" w:styleId="ListLabel29">
    <w:name w:val="ListLabel 29"/>
    <w:rsid w:val="00590E01"/>
  </w:style>
  <w:style w:type="character" w:customStyle="1" w:styleId="ListLabel30">
    <w:name w:val="ListLabel 30"/>
    <w:rsid w:val="00590E01"/>
  </w:style>
  <w:style w:type="character" w:customStyle="1" w:styleId="ListLabel31">
    <w:name w:val="ListLabel 31"/>
    <w:rsid w:val="00590E01"/>
  </w:style>
  <w:style w:type="character" w:customStyle="1" w:styleId="ListLabel32">
    <w:name w:val="ListLabel 32"/>
    <w:rsid w:val="00590E01"/>
  </w:style>
  <w:style w:type="character" w:customStyle="1" w:styleId="ListLabel33">
    <w:name w:val="ListLabel 33"/>
    <w:rsid w:val="00590E01"/>
  </w:style>
  <w:style w:type="character" w:customStyle="1" w:styleId="ListLabel34">
    <w:name w:val="ListLabel 34"/>
    <w:rsid w:val="00590E01"/>
    <w:rPr>
      <w:color w:val="00000A"/>
    </w:rPr>
  </w:style>
  <w:style w:type="character" w:customStyle="1" w:styleId="ListLabel35">
    <w:name w:val="ListLabel 35"/>
    <w:rsid w:val="00590E01"/>
  </w:style>
  <w:style w:type="character" w:customStyle="1" w:styleId="ListLabel36">
    <w:name w:val="ListLabel 36"/>
    <w:rsid w:val="00590E01"/>
  </w:style>
  <w:style w:type="character" w:customStyle="1" w:styleId="ListLabel37">
    <w:name w:val="ListLabel 37"/>
    <w:rsid w:val="00590E01"/>
  </w:style>
  <w:style w:type="character" w:customStyle="1" w:styleId="ListLabel38">
    <w:name w:val="ListLabel 38"/>
    <w:rsid w:val="00590E01"/>
  </w:style>
  <w:style w:type="character" w:customStyle="1" w:styleId="ListLabel39">
    <w:name w:val="ListLabel 39"/>
    <w:rsid w:val="00590E01"/>
  </w:style>
  <w:style w:type="character" w:customStyle="1" w:styleId="ListLabel40">
    <w:name w:val="ListLabel 40"/>
    <w:rsid w:val="00590E01"/>
  </w:style>
  <w:style w:type="character" w:customStyle="1" w:styleId="ListLabel41">
    <w:name w:val="ListLabel 41"/>
    <w:rsid w:val="00590E01"/>
  </w:style>
  <w:style w:type="character" w:customStyle="1" w:styleId="ListLabel42">
    <w:name w:val="ListLabel 42"/>
    <w:rsid w:val="00590E01"/>
  </w:style>
  <w:style w:type="character" w:customStyle="1" w:styleId="ListLabel43">
    <w:name w:val="ListLabel 43"/>
    <w:rsid w:val="00590E01"/>
  </w:style>
  <w:style w:type="character" w:customStyle="1" w:styleId="ListLabel44">
    <w:name w:val="ListLabel 44"/>
    <w:rsid w:val="00590E01"/>
  </w:style>
  <w:style w:type="character" w:customStyle="1" w:styleId="ListLabel45">
    <w:name w:val="ListLabel 45"/>
    <w:rsid w:val="00590E01"/>
  </w:style>
  <w:style w:type="character" w:customStyle="1" w:styleId="ListLabel46">
    <w:name w:val="ListLabel 46"/>
    <w:rsid w:val="00590E01"/>
  </w:style>
  <w:style w:type="character" w:customStyle="1" w:styleId="ListLabel47">
    <w:name w:val="ListLabel 47"/>
    <w:rsid w:val="00590E01"/>
  </w:style>
  <w:style w:type="character" w:customStyle="1" w:styleId="ListLabel48">
    <w:name w:val="ListLabel 48"/>
    <w:rsid w:val="00590E01"/>
  </w:style>
  <w:style w:type="character" w:customStyle="1" w:styleId="ListLabel49">
    <w:name w:val="ListLabel 49"/>
    <w:rsid w:val="00590E01"/>
  </w:style>
  <w:style w:type="character" w:customStyle="1" w:styleId="ListLabel50">
    <w:name w:val="ListLabel 50"/>
    <w:rsid w:val="00590E01"/>
  </w:style>
  <w:style w:type="character" w:customStyle="1" w:styleId="ListLabel51">
    <w:name w:val="ListLabel 51"/>
    <w:rsid w:val="00590E01"/>
  </w:style>
  <w:style w:type="character" w:customStyle="1" w:styleId="ListLabel52">
    <w:name w:val="ListLabel 52"/>
    <w:rsid w:val="00590E01"/>
  </w:style>
  <w:style w:type="character" w:customStyle="1" w:styleId="ListLabel53">
    <w:name w:val="ListLabel 53"/>
    <w:rsid w:val="00590E01"/>
    <w:rPr>
      <w:color w:val="00000A"/>
      <w:position w:val="0"/>
      <w:sz w:val="24"/>
      <w:u w:val="none"/>
      <w:vertAlign w:val="baseline"/>
    </w:rPr>
  </w:style>
  <w:style w:type="character" w:customStyle="1" w:styleId="ListLabel54">
    <w:name w:val="ListLabel 54"/>
    <w:rsid w:val="00590E01"/>
    <w:rPr>
      <w:position w:val="0"/>
      <w:sz w:val="20"/>
      <w:u w:val="none"/>
      <w:vertAlign w:val="baseline"/>
    </w:rPr>
  </w:style>
  <w:style w:type="character" w:customStyle="1" w:styleId="ListLabel55">
    <w:name w:val="ListLabel 55"/>
    <w:rsid w:val="00590E01"/>
    <w:rPr>
      <w:position w:val="0"/>
      <w:sz w:val="20"/>
      <w:u w:val="none"/>
      <w:vertAlign w:val="baseline"/>
    </w:rPr>
  </w:style>
  <w:style w:type="character" w:customStyle="1" w:styleId="ListLabel56">
    <w:name w:val="ListLabel 56"/>
    <w:rsid w:val="00590E01"/>
  </w:style>
  <w:style w:type="character" w:customStyle="1" w:styleId="ListLabel57">
    <w:name w:val="ListLabel 57"/>
    <w:rsid w:val="00590E01"/>
  </w:style>
  <w:style w:type="character" w:customStyle="1" w:styleId="ListLabel58">
    <w:name w:val="ListLabel 58"/>
    <w:rsid w:val="00590E01"/>
  </w:style>
  <w:style w:type="character" w:customStyle="1" w:styleId="ListLabel59">
    <w:name w:val="ListLabel 59"/>
    <w:rsid w:val="00590E01"/>
  </w:style>
  <w:style w:type="character" w:customStyle="1" w:styleId="ListLabel60">
    <w:name w:val="ListLabel 60"/>
    <w:rsid w:val="00590E01"/>
  </w:style>
  <w:style w:type="character" w:customStyle="1" w:styleId="ListLabel61">
    <w:name w:val="ListLabel 61"/>
    <w:rsid w:val="00590E01"/>
  </w:style>
  <w:style w:type="character" w:customStyle="1" w:styleId="ListLabel62">
    <w:name w:val="ListLabel 62"/>
    <w:rsid w:val="00590E01"/>
  </w:style>
  <w:style w:type="character" w:customStyle="1" w:styleId="ListLabel63">
    <w:name w:val="ListLabel 63"/>
    <w:rsid w:val="00590E01"/>
    <w:rPr>
      <w:sz w:val="24"/>
    </w:rPr>
  </w:style>
  <w:style w:type="character" w:customStyle="1" w:styleId="ListLabel64">
    <w:name w:val="ListLabel 64"/>
    <w:rsid w:val="00590E01"/>
  </w:style>
  <w:style w:type="character" w:customStyle="1" w:styleId="ListLabel65">
    <w:name w:val="ListLabel 65"/>
    <w:rsid w:val="00590E01"/>
  </w:style>
  <w:style w:type="character" w:customStyle="1" w:styleId="ListLabel66">
    <w:name w:val="ListLabel 66"/>
    <w:rsid w:val="00590E01"/>
  </w:style>
  <w:style w:type="character" w:customStyle="1" w:styleId="ListLabel67">
    <w:name w:val="ListLabel 67"/>
    <w:rsid w:val="00590E01"/>
  </w:style>
  <w:style w:type="character" w:customStyle="1" w:styleId="ListLabel68">
    <w:name w:val="ListLabel 68"/>
    <w:rsid w:val="00590E01"/>
  </w:style>
  <w:style w:type="character" w:customStyle="1" w:styleId="ListLabel69">
    <w:name w:val="ListLabel 69"/>
    <w:rsid w:val="00590E01"/>
  </w:style>
  <w:style w:type="character" w:customStyle="1" w:styleId="ListLabel70">
    <w:name w:val="ListLabel 70"/>
    <w:rsid w:val="00590E01"/>
  </w:style>
  <w:style w:type="character" w:customStyle="1" w:styleId="ListLabel71">
    <w:name w:val="ListLabel 71"/>
    <w:rsid w:val="00590E01"/>
  </w:style>
  <w:style w:type="character" w:customStyle="1" w:styleId="ListLabel72">
    <w:name w:val="ListLabel 72"/>
    <w:rsid w:val="00590E01"/>
  </w:style>
  <w:style w:type="character" w:customStyle="1" w:styleId="ListLabel73">
    <w:name w:val="ListLabel 73"/>
    <w:rsid w:val="00590E01"/>
  </w:style>
  <w:style w:type="character" w:customStyle="1" w:styleId="ListLabel74">
    <w:name w:val="ListLabel 74"/>
    <w:rsid w:val="00590E01"/>
  </w:style>
  <w:style w:type="character" w:customStyle="1" w:styleId="ListLabel75">
    <w:name w:val="ListLabel 75"/>
    <w:rsid w:val="00590E01"/>
  </w:style>
  <w:style w:type="character" w:customStyle="1" w:styleId="ListLabel76">
    <w:name w:val="ListLabel 76"/>
    <w:rsid w:val="00590E01"/>
  </w:style>
  <w:style w:type="character" w:customStyle="1" w:styleId="ListLabel77">
    <w:name w:val="ListLabel 77"/>
    <w:rsid w:val="00590E01"/>
  </w:style>
  <w:style w:type="character" w:customStyle="1" w:styleId="ListLabel78">
    <w:name w:val="ListLabel 78"/>
    <w:rsid w:val="00590E01"/>
    <w:rPr>
      <w:sz w:val="24"/>
    </w:rPr>
  </w:style>
  <w:style w:type="character" w:customStyle="1" w:styleId="ListLabel79">
    <w:name w:val="ListLabel 79"/>
    <w:rsid w:val="00590E01"/>
  </w:style>
  <w:style w:type="character" w:customStyle="1" w:styleId="ListLabel80">
    <w:name w:val="ListLabel 80"/>
    <w:rsid w:val="00590E01"/>
  </w:style>
  <w:style w:type="character" w:customStyle="1" w:styleId="ListLabel81">
    <w:name w:val="ListLabel 81"/>
    <w:rsid w:val="00590E01"/>
  </w:style>
  <w:style w:type="character" w:customStyle="1" w:styleId="ListLabel82">
    <w:name w:val="ListLabel 82"/>
    <w:rsid w:val="00590E01"/>
  </w:style>
  <w:style w:type="character" w:customStyle="1" w:styleId="ListLabel83">
    <w:name w:val="ListLabel 83"/>
    <w:rsid w:val="00590E01"/>
  </w:style>
  <w:style w:type="character" w:customStyle="1" w:styleId="ListLabel84">
    <w:name w:val="ListLabel 84"/>
    <w:rsid w:val="00590E01"/>
  </w:style>
  <w:style w:type="character" w:customStyle="1" w:styleId="ListLabel85">
    <w:name w:val="ListLabel 85"/>
    <w:rsid w:val="00590E01"/>
  </w:style>
  <w:style w:type="character" w:customStyle="1" w:styleId="ListLabel86">
    <w:name w:val="ListLabel 86"/>
    <w:rsid w:val="00590E01"/>
  </w:style>
  <w:style w:type="character" w:customStyle="1" w:styleId="ListLabel87">
    <w:name w:val="ListLabel 87"/>
    <w:rsid w:val="00590E01"/>
  </w:style>
  <w:style w:type="character" w:customStyle="1" w:styleId="ListLabel88">
    <w:name w:val="ListLabel 88"/>
    <w:rsid w:val="00590E01"/>
  </w:style>
  <w:style w:type="character" w:customStyle="1" w:styleId="ListLabel89">
    <w:name w:val="ListLabel 89"/>
    <w:rsid w:val="00590E01"/>
  </w:style>
  <w:style w:type="character" w:customStyle="1" w:styleId="ListLabel90">
    <w:name w:val="ListLabel 90"/>
    <w:rsid w:val="00590E01"/>
  </w:style>
  <w:style w:type="character" w:customStyle="1" w:styleId="ListLabel91">
    <w:name w:val="ListLabel 91"/>
    <w:rsid w:val="00590E01"/>
  </w:style>
  <w:style w:type="character" w:customStyle="1" w:styleId="ListLabel92">
    <w:name w:val="ListLabel 92"/>
    <w:rsid w:val="00590E01"/>
  </w:style>
  <w:style w:type="character" w:customStyle="1" w:styleId="ListLabel93">
    <w:name w:val="ListLabel 93"/>
    <w:rsid w:val="00590E01"/>
  </w:style>
  <w:style w:type="character" w:customStyle="1" w:styleId="ListLabel94">
    <w:name w:val="ListLabel 94"/>
    <w:rsid w:val="00590E01"/>
  </w:style>
  <w:style w:type="character" w:customStyle="1" w:styleId="ListLabel95">
    <w:name w:val="ListLabel 95"/>
    <w:rsid w:val="00590E01"/>
  </w:style>
  <w:style w:type="character" w:customStyle="1" w:styleId="ListLabel96">
    <w:name w:val="ListLabel 96"/>
    <w:rsid w:val="00590E01"/>
    <w:rPr>
      <w:sz w:val="24"/>
    </w:rPr>
  </w:style>
  <w:style w:type="character" w:customStyle="1" w:styleId="ListLabel97">
    <w:name w:val="ListLabel 97"/>
    <w:rsid w:val="00590E01"/>
  </w:style>
  <w:style w:type="character" w:customStyle="1" w:styleId="ListLabel98">
    <w:name w:val="ListLabel 98"/>
    <w:rsid w:val="00590E01"/>
  </w:style>
  <w:style w:type="character" w:customStyle="1" w:styleId="ListLabel99">
    <w:name w:val="ListLabel 99"/>
    <w:rsid w:val="00590E01"/>
  </w:style>
  <w:style w:type="character" w:customStyle="1" w:styleId="ListLabel100">
    <w:name w:val="ListLabel 100"/>
    <w:rsid w:val="00590E01"/>
  </w:style>
  <w:style w:type="character" w:customStyle="1" w:styleId="ListLabel101">
    <w:name w:val="ListLabel 101"/>
    <w:rsid w:val="00590E01"/>
  </w:style>
  <w:style w:type="character" w:customStyle="1" w:styleId="ListLabel102">
    <w:name w:val="ListLabel 102"/>
    <w:rsid w:val="00590E01"/>
  </w:style>
  <w:style w:type="character" w:customStyle="1" w:styleId="ListLabel103">
    <w:name w:val="ListLabel 103"/>
    <w:rsid w:val="00590E01"/>
  </w:style>
  <w:style w:type="character" w:customStyle="1" w:styleId="ListLabel104">
    <w:name w:val="ListLabel 104"/>
    <w:rsid w:val="00590E01"/>
  </w:style>
  <w:style w:type="character" w:customStyle="1" w:styleId="ListLabel105">
    <w:name w:val="ListLabel 105"/>
    <w:rsid w:val="00590E01"/>
  </w:style>
  <w:style w:type="character" w:customStyle="1" w:styleId="ListLabel106">
    <w:name w:val="ListLabel 106"/>
    <w:rsid w:val="00590E01"/>
  </w:style>
  <w:style w:type="character" w:customStyle="1" w:styleId="ListLabel107">
    <w:name w:val="ListLabel 107"/>
    <w:rsid w:val="00590E01"/>
  </w:style>
  <w:style w:type="character" w:customStyle="1" w:styleId="ListLabel108">
    <w:name w:val="ListLabel 108"/>
    <w:rsid w:val="00590E01"/>
  </w:style>
  <w:style w:type="character" w:customStyle="1" w:styleId="ListLabel109">
    <w:name w:val="ListLabel 109"/>
    <w:rsid w:val="00590E01"/>
  </w:style>
  <w:style w:type="character" w:customStyle="1" w:styleId="ListLabel110">
    <w:name w:val="ListLabel 110"/>
    <w:rsid w:val="00590E01"/>
  </w:style>
  <w:style w:type="character" w:customStyle="1" w:styleId="ListLabel111">
    <w:name w:val="ListLabel 111"/>
    <w:rsid w:val="00590E01"/>
  </w:style>
  <w:style w:type="character" w:customStyle="1" w:styleId="ListLabel112">
    <w:name w:val="ListLabel 112"/>
    <w:rsid w:val="00590E01"/>
  </w:style>
  <w:style w:type="character" w:customStyle="1" w:styleId="ListLabel113">
    <w:name w:val="ListLabel 113"/>
    <w:rsid w:val="00590E01"/>
  </w:style>
  <w:style w:type="character" w:customStyle="1" w:styleId="ListLabel114">
    <w:name w:val="ListLabel 114"/>
    <w:rsid w:val="00590E01"/>
    <w:rPr>
      <w:sz w:val="24"/>
    </w:rPr>
  </w:style>
  <w:style w:type="character" w:customStyle="1" w:styleId="ListLabel115">
    <w:name w:val="ListLabel 115"/>
    <w:rsid w:val="00590E01"/>
  </w:style>
  <w:style w:type="character" w:customStyle="1" w:styleId="ListLabel116">
    <w:name w:val="ListLabel 116"/>
    <w:rsid w:val="00590E01"/>
  </w:style>
  <w:style w:type="character" w:customStyle="1" w:styleId="ListLabel117">
    <w:name w:val="ListLabel 117"/>
    <w:rsid w:val="00590E01"/>
  </w:style>
  <w:style w:type="character" w:customStyle="1" w:styleId="ListLabel118">
    <w:name w:val="ListLabel 118"/>
    <w:rsid w:val="00590E01"/>
  </w:style>
  <w:style w:type="character" w:customStyle="1" w:styleId="ListLabel119">
    <w:name w:val="ListLabel 119"/>
    <w:rsid w:val="00590E01"/>
  </w:style>
  <w:style w:type="character" w:customStyle="1" w:styleId="ListLabel120">
    <w:name w:val="ListLabel 120"/>
    <w:rsid w:val="00590E01"/>
  </w:style>
  <w:style w:type="character" w:customStyle="1" w:styleId="ListLabel121">
    <w:name w:val="ListLabel 121"/>
    <w:rsid w:val="00590E01"/>
  </w:style>
  <w:style w:type="character" w:customStyle="1" w:styleId="ListLabel122">
    <w:name w:val="ListLabel 122"/>
    <w:rsid w:val="00590E01"/>
  </w:style>
  <w:style w:type="character" w:customStyle="1" w:styleId="ListLabel123">
    <w:name w:val="ListLabel 123"/>
    <w:rsid w:val="00590E01"/>
  </w:style>
  <w:style w:type="character" w:customStyle="1" w:styleId="ListLabel124">
    <w:name w:val="ListLabel 124"/>
    <w:rsid w:val="00590E01"/>
  </w:style>
  <w:style w:type="character" w:customStyle="1" w:styleId="ListLabel125">
    <w:name w:val="ListLabel 125"/>
    <w:rsid w:val="00590E01"/>
  </w:style>
  <w:style w:type="character" w:customStyle="1" w:styleId="ListLabel126">
    <w:name w:val="ListLabel 126"/>
    <w:rsid w:val="00590E01"/>
  </w:style>
  <w:style w:type="character" w:customStyle="1" w:styleId="ListLabel127">
    <w:name w:val="ListLabel 127"/>
    <w:rsid w:val="00590E01"/>
  </w:style>
  <w:style w:type="character" w:customStyle="1" w:styleId="ListLabel128">
    <w:name w:val="ListLabel 128"/>
    <w:rsid w:val="00590E01"/>
  </w:style>
  <w:style w:type="character" w:customStyle="1" w:styleId="ListLabel129">
    <w:name w:val="ListLabel 129"/>
    <w:rsid w:val="00590E01"/>
  </w:style>
  <w:style w:type="character" w:customStyle="1" w:styleId="ListLabel130">
    <w:name w:val="ListLabel 130"/>
    <w:rsid w:val="00590E01"/>
  </w:style>
  <w:style w:type="character" w:customStyle="1" w:styleId="ListLabel131">
    <w:name w:val="ListLabel 131"/>
    <w:rsid w:val="00590E01"/>
  </w:style>
  <w:style w:type="character" w:customStyle="1" w:styleId="ListLabel132">
    <w:name w:val="ListLabel 132"/>
    <w:rsid w:val="00590E01"/>
  </w:style>
  <w:style w:type="character" w:customStyle="1" w:styleId="ListLabel133">
    <w:name w:val="ListLabel 133"/>
    <w:rsid w:val="00590E01"/>
  </w:style>
  <w:style w:type="character" w:customStyle="1" w:styleId="ListLabel134">
    <w:name w:val="ListLabel 134"/>
    <w:rsid w:val="00590E01"/>
  </w:style>
  <w:style w:type="character" w:customStyle="1" w:styleId="ListLabel135">
    <w:name w:val="ListLabel 135"/>
    <w:rsid w:val="00590E01"/>
  </w:style>
  <w:style w:type="character" w:customStyle="1" w:styleId="ListLabel136">
    <w:name w:val="ListLabel 136"/>
    <w:rsid w:val="00590E01"/>
  </w:style>
  <w:style w:type="character" w:customStyle="1" w:styleId="ListLabel137">
    <w:name w:val="ListLabel 137"/>
    <w:rsid w:val="00590E01"/>
  </w:style>
  <w:style w:type="character" w:customStyle="1" w:styleId="ListLabel138">
    <w:name w:val="ListLabel 138"/>
    <w:rsid w:val="00590E01"/>
  </w:style>
  <w:style w:type="character" w:customStyle="1" w:styleId="ListLabel139">
    <w:name w:val="ListLabel 139"/>
    <w:rsid w:val="00590E01"/>
  </w:style>
  <w:style w:type="character" w:customStyle="1" w:styleId="ListLabel140">
    <w:name w:val="ListLabel 140"/>
    <w:rsid w:val="00590E01"/>
  </w:style>
  <w:style w:type="character" w:customStyle="1" w:styleId="ListLabel141">
    <w:name w:val="ListLabel 141"/>
    <w:rsid w:val="00590E01"/>
  </w:style>
  <w:style w:type="character" w:customStyle="1" w:styleId="ListLabel142">
    <w:name w:val="ListLabel 142"/>
    <w:rsid w:val="00590E01"/>
  </w:style>
  <w:style w:type="character" w:customStyle="1" w:styleId="ListLabel143">
    <w:name w:val="ListLabel 143"/>
    <w:rsid w:val="00590E01"/>
  </w:style>
  <w:style w:type="character" w:customStyle="1" w:styleId="ListLabel144">
    <w:name w:val="ListLabel 144"/>
    <w:rsid w:val="00590E01"/>
  </w:style>
  <w:style w:type="character" w:customStyle="1" w:styleId="ListLabel145">
    <w:name w:val="ListLabel 145"/>
    <w:rsid w:val="00590E01"/>
  </w:style>
  <w:style w:type="character" w:customStyle="1" w:styleId="ListLabel146">
    <w:name w:val="ListLabel 146"/>
    <w:rsid w:val="00590E01"/>
  </w:style>
  <w:style w:type="character" w:customStyle="1" w:styleId="ListLabel147">
    <w:name w:val="ListLabel 147"/>
    <w:rsid w:val="00590E01"/>
  </w:style>
  <w:style w:type="character" w:customStyle="1" w:styleId="ListLabel148">
    <w:name w:val="ListLabel 148"/>
    <w:rsid w:val="00590E01"/>
  </w:style>
  <w:style w:type="character" w:customStyle="1" w:styleId="ListLabel149">
    <w:name w:val="ListLabel 149"/>
    <w:rsid w:val="00590E01"/>
  </w:style>
  <w:style w:type="character" w:customStyle="1" w:styleId="ListLabel150">
    <w:name w:val="ListLabel 150"/>
    <w:rsid w:val="00590E01"/>
    <w:rPr>
      <w:sz w:val="24"/>
    </w:rPr>
  </w:style>
  <w:style w:type="character" w:customStyle="1" w:styleId="ListLabel151">
    <w:name w:val="ListLabel 151"/>
    <w:rsid w:val="00590E01"/>
  </w:style>
  <w:style w:type="character" w:customStyle="1" w:styleId="ListLabel152">
    <w:name w:val="ListLabel 152"/>
    <w:rsid w:val="00590E01"/>
  </w:style>
  <w:style w:type="character" w:customStyle="1" w:styleId="ListLabel153">
    <w:name w:val="ListLabel 153"/>
    <w:rsid w:val="00590E01"/>
  </w:style>
  <w:style w:type="character" w:customStyle="1" w:styleId="ListLabel154">
    <w:name w:val="ListLabel 154"/>
    <w:rsid w:val="00590E01"/>
  </w:style>
  <w:style w:type="character" w:customStyle="1" w:styleId="ListLabel155">
    <w:name w:val="ListLabel 155"/>
    <w:rsid w:val="00590E01"/>
  </w:style>
  <w:style w:type="character" w:customStyle="1" w:styleId="ListLabel156">
    <w:name w:val="ListLabel 156"/>
    <w:rsid w:val="00590E01"/>
  </w:style>
  <w:style w:type="character" w:customStyle="1" w:styleId="ListLabel157">
    <w:name w:val="ListLabel 157"/>
    <w:rsid w:val="00590E01"/>
  </w:style>
  <w:style w:type="character" w:customStyle="1" w:styleId="ListLabel158">
    <w:name w:val="ListLabel 158"/>
    <w:rsid w:val="00590E01"/>
  </w:style>
  <w:style w:type="character" w:customStyle="1" w:styleId="ListLabel159">
    <w:name w:val="ListLabel 159"/>
    <w:rsid w:val="00590E01"/>
    <w:rPr>
      <w:sz w:val="24"/>
    </w:rPr>
  </w:style>
  <w:style w:type="character" w:customStyle="1" w:styleId="ListLabel160">
    <w:name w:val="ListLabel 160"/>
    <w:rsid w:val="00590E01"/>
  </w:style>
  <w:style w:type="character" w:customStyle="1" w:styleId="ListLabel161">
    <w:name w:val="ListLabel 161"/>
    <w:rsid w:val="00590E01"/>
  </w:style>
  <w:style w:type="character" w:customStyle="1" w:styleId="ListLabel162">
    <w:name w:val="ListLabel 162"/>
    <w:rsid w:val="00590E01"/>
  </w:style>
  <w:style w:type="character" w:customStyle="1" w:styleId="ListLabel163">
    <w:name w:val="ListLabel 163"/>
    <w:rsid w:val="00590E01"/>
  </w:style>
  <w:style w:type="character" w:customStyle="1" w:styleId="ListLabel164">
    <w:name w:val="ListLabel 164"/>
    <w:rsid w:val="00590E01"/>
  </w:style>
  <w:style w:type="character" w:customStyle="1" w:styleId="ListLabel165">
    <w:name w:val="ListLabel 165"/>
    <w:rsid w:val="00590E01"/>
  </w:style>
  <w:style w:type="character" w:customStyle="1" w:styleId="ListLabel166">
    <w:name w:val="ListLabel 166"/>
    <w:rsid w:val="00590E01"/>
  </w:style>
  <w:style w:type="character" w:customStyle="1" w:styleId="ListLabel167">
    <w:name w:val="ListLabel 167"/>
    <w:rsid w:val="00590E01"/>
  </w:style>
  <w:style w:type="character" w:customStyle="1" w:styleId="ListLabel168">
    <w:name w:val="ListLabel 168"/>
    <w:rsid w:val="00590E01"/>
    <w:rPr>
      <w:sz w:val="24"/>
    </w:rPr>
  </w:style>
  <w:style w:type="character" w:customStyle="1" w:styleId="ListLabel169">
    <w:name w:val="ListLabel 169"/>
    <w:rsid w:val="00590E01"/>
  </w:style>
  <w:style w:type="character" w:customStyle="1" w:styleId="ListLabel170">
    <w:name w:val="ListLabel 170"/>
    <w:rsid w:val="00590E01"/>
  </w:style>
  <w:style w:type="character" w:customStyle="1" w:styleId="ListLabel171">
    <w:name w:val="ListLabel 171"/>
    <w:rsid w:val="00590E01"/>
  </w:style>
  <w:style w:type="character" w:customStyle="1" w:styleId="ListLabel172">
    <w:name w:val="ListLabel 172"/>
    <w:rsid w:val="00590E01"/>
  </w:style>
  <w:style w:type="character" w:customStyle="1" w:styleId="ListLabel173">
    <w:name w:val="ListLabel 173"/>
    <w:rsid w:val="00590E01"/>
  </w:style>
  <w:style w:type="character" w:customStyle="1" w:styleId="ListLabel174">
    <w:name w:val="ListLabel 174"/>
    <w:rsid w:val="00590E01"/>
  </w:style>
  <w:style w:type="character" w:customStyle="1" w:styleId="ListLabel175">
    <w:name w:val="ListLabel 175"/>
    <w:rsid w:val="00590E01"/>
  </w:style>
  <w:style w:type="character" w:customStyle="1" w:styleId="ListLabel176">
    <w:name w:val="ListLabel 176"/>
    <w:rsid w:val="00590E01"/>
  </w:style>
  <w:style w:type="character" w:customStyle="1" w:styleId="ListLabel177">
    <w:name w:val="ListLabel 177"/>
    <w:rsid w:val="00590E01"/>
  </w:style>
  <w:style w:type="character" w:customStyle="1" w:styleId="ListLabel178">
    <w:name w:val="ListLabel 178"/>
    <w:rsid w:val="00590E01"/>
  </w:style>
  <w:style w:type="character" w:customStyle="1" w:styleId="ListLabel179">
    <w:name w:val="ListLabel 179"/>
    <w:rsid w:val="00590E01"/>
  </w:style>
  <w:style w:type="character" w:customStyle="1" w:styleId="ListLabel180">
    <w:name w:val="ListLabel 180"/>
    <w:rsid w:val="00590E01"/>
  </w:style>
  <w:style w:type="character" w:customStyle="1" w:styleId="ListLabel181">
    <w:name w:val="ListLabel 181"/>
    <w:rsid w:val="00590E01"/>
  </w:style>
  <w:style w:type="character" w:customStyle="1" w:styleId="ListLabel182">
    <w:name w:val="ListLabel 182"/>
    <w:rsid w:val="00590E01"/>
  </w:style>
  <w:style w:type="character" w:customStyle="1" w:styleId="ListLabel183">
    <w:name w:val="ListLabel 183"/>
    <w:rsid w:val="00590E01"/>
  </w:style>
  <w:style w:type="character" w:customStyle="1" w:styleId="ListLabel184">
    <w:name w:val="ListLabel 184"/>
    <w:rsid w:val="00590E01"/>
  </w:style>
  <w:style w:type="character" w:customStyle="1" w:styleId="ListLabel185">
    <w:name w:val="ListLabel 185"/>
    <w:rsid w:val="00590E01"/>
  </w:style>
  <w:style w:type="character" w:customStyle="1" w:styleId="ListLabel186">
    <w:name w:val="ListLabel 186"/>
    <w:rsid w:val="00590E01"/>
    <w:rPr>
      <w:sz w:val="20"/>
    </w:rPr>
  </w:style>
  <w:style w:type="character" w:customStyle="1" w:styleId="ListLabel187">
    <w:name w:val="ListLabel 187"/>
    <w:rsid w:val="00590E01"/>
  </w:style>
  <w:style w:type="character" w:customStyle="1" w:styleId="ListLabel188">
    <w:name w:val="ListLabel 188"/>
    <w:rsid w:val="00590E01"/>
  </w:style>
  <w:style w:type="character" w:customStyle="1" w:styleId="ListLabel189">
    <w:name w:val="ListLabel 189"/>
    <w:rsid w:val="00590E01"/>
  </w:style>
  <w:style w:type="character" w:customStyle="1" w:styleId="ListLabel190">
    <w:name w:val="ListLabel 190"/>
    <w:rsid w:val="00590E01"/>
  </w:style>
  <w:style w:type="character" w:customStyle="1" w:styleId="ListLabel191">
    <w:name w:val="ListLabel 191"/>
    <w:rsid w:val="00590E01"/>
  </w:style>
  <w:style w:type="character" w:customStyle="1" w:styleId="ListLabel192">
    <w:name w:val="ListLabel 192"/>
    <w:rsid w:val="00590E01"/>
  </w:style>
  <w:style w:type="character" w:customStyle="1" w:styleId="ListLabel193">
    <w:name w:val="ListLabel 193"/>
    <w:rsid w:val="00590E01"/>
  </w:style>
  <w:style w:type="character" w:customStyle="1" w:styleId="ListLabel194">
    <w:name w:val="ListLabel 194"/>
    <w:rsid w:val="00590E01"/>
  </w:style>
  <w:style w:type="character" w:customStyle="1" w:styleId="ListLabel195">
    <w:name w:val="ListLabel 195"/>
    <w:rsid w:val="00590E01"/>
    <w:rPr>
      <w:sz w:val="20"/>
    </w:rPr>
  </w:style>
  <w:style w:type="character" w:customStyle="1" w:styleId="ListLabel196">
    <w:name w:val="ListLabel 196"/>
    <w:rsid w:val="00590E01"/>
  </w:style>
  <w:style w:type="character" w:customStyle="1" w:styleId="ListLabel197">
    <w:name w:val="ListLabel 197"/>
    <w:rsid w:val="00590E01"/>
  </w:style>
  <w:style w:type="character" w:customStyle="1" w:styleId="ListLabel198">
    <w:name w:val="ListLabel 198"/>
    <w:rsid w:val="00590E01"/>
  </w:style>
  <w:style w:type="character" w:customStyle="1" w:styleId="ListLabel199">
    <w:name w:val="ListLabel 199"/>
    <w:rsid w:val="00590E01"/>
  </w:style>
  <w:style w:type="character" w:customStyle="1" w:styleId="ListLabel200">
    <w:name w:val="ListLabel 200"/>
    <w:rsid w:val="00590E01"/>
  </w:style>
  <w:style w:type="character" w:customStyle="1" w:styleId="ListLabel201">
    <w:name w:val="ListLabel 201"/>
    <w:rsid w:val="00590E01"/>
  </w:style>
  <w:style w:type="character" w:customStyle="1" w:styleId="ListLabel202">
    <w:name w:val="ListLabel 202"/>
    <w:rsid w:val="00590E01"/>
  </w:style>
  <w:style w:type="character" w:customStyle="1" w:styleId="ListLabel203">
    <w:name w:val="ListLabel 203"/>
    <w:rsid w:val="00590E01"/>
  </w:style>
  <w:style w:type="character" w:customStyle="1" w:styleId="ListLabel204">
    <w:name w:val="ListLabel 204"/>
    <w:rsid w:val="00590E01"/>
  </w:style>
  <w:style w:type="character" w:customStyle="1" w:styleId="ListLabel205">
    <w:name w:val="ListLabel 205"/>
    <w:rsid w:val="00590E01"/>
  </w:style>
  <w:style w:type="character" w:customStyle="1" w:styleId="ListLabel206">
    <w:name w:val="ListLabel 206"/>
    <w:rsid w:val="00590E01"/>
  </w:style>
  <w:style w:type="character" w:customStyle="1" w:styleId="ListLabel207">
    <w:name w:val="ListLabel 207"/>
    <w:rsid w:val="00590E01"/>
  </w:style>
  <w:style w:type="character" w:customStyle="1" w:styleId="ListLabel208">
    <w:name w:val="ListLabel 208"/>
    <w:rsid w:val="00590E01"/>
  </w:style>
  <w:style w:type="character" w:customStyle="1" w:styleId="ListLabel209">
    <w:name w:val="ListLabel 209"/>
    <w:rsid w:val="00590E01"/>
  </w:style>
  <w:style w:type="character" w:customStyle="1" w:styleId="ListLabel210">
    <w:name w:val="ListLabel 210"/>
    <w:rsid w:val="00590E01"/>
  </w:style>
  <w:style w:type="character" w:customStyle="1" w:styleId="ListLabel211">
    <w:name w:val="ListLabel 211"/>
    <w:rsid w:val="00590E01"/>
  </w:style>
  <w:style w:type="character" w:customStyle="1" w:styleId="ListLabel212">
    <w:name w:val="ListLabel 212"/>
    <w:rsid w:val="00590E01"/>
  </w:style>
  <w:style w:type="character" w:customStyle="1" w:styleId="ListLabel213">
    <w:name w:val="ListLabel 213"/>
    <w:rsid w:val="00590E01"/>
  </w:style>
  <w:style w:type="character" w:customStyle="1" w:styleId="ListLabel214">
    <w:name w:val="ListLabel 214"/>
    <w:rsid w:val="00590E01"/>
  </w:style>
  <w:style w:type="character" w:customStyle="1" w:styleId="ListLabel215">
    <w:name w:val="ListLabel 215"/>
    <w:rsid w:val="00590E01"/>
  </w:style>
  <w:style w:type="character" w:customStyle="1" w:styleId="ListLabel216">
    <w:name w:val="ListLabel 216"/>
    <w:rsid w:val="00590E01"/>
  </w:style>
  <w:style w:type="character" w:customStyle="1" w:styleId="ListLabel217">
    <w:name w:val="ListLabel 217"/>
    <w:rsid w:val="00590E01"/>
  </w:style>
  <w:style w:type="character" w:customStyle="1" w:styleId="ListLabel218">
    <w:name w:val="ListLabel 218"/>
    <w:rsid w:val="00590E01"/>
  </w:style>
  <w:style w:type="character" w:customStyle="1" w:styleId="ListLabel219">
    <w:name w:val="ListLabel 219"/>
    <w:rsid w:val="00590E01"/>
  </w:style>
  <w:style w:type="character" w:customStyle="1" w:styleId="ListLabel220">
    <w:name w:val="ListLabel 220"/>
    <w:rsid w:val="00590E01"/>
  </w:style>
  <w:style w:type="character" w:customStyle="1" w:styleId="ListLabel221">
    <w:name w:val="ListLabel 221"/>
    <w:rsid w:val="00590E01"/>
  </w:style>
  <w:style w:type="character" w:customStyle="1" w:styleId="ListLabel222">
    <w:name w:val="ListLabel 222"/>
    <w:rsid w:val="00590E01"/>
  </w:style>
  <w:style w:type="character" w:customStyle="1" w:styleId="ListLabel223">
    <w:name w:val="ListLabel 223"/>
    <w:rsid w:val="00590E01"/>
  </w:style>
  <w:style w:type="character" w:customStyle="1" w:styleId="ListLabel224">
    <w:name w:val="ListLabel 224"/>
    <w:rsid w:val="00590E01"/>
  </w:style>
  <w:style w:type="character" w:customStyle="1" w:styleId="ListLabel225">
    <w:name w:val="ListLabel 225"/>
    <w:rsid w:val="00590E01"/>
  </w:style>
  <w:style w:type="character" w:customStyle="1" w:styleId="ListLabel226">
    <w:name w:val="ListLabel 226"/>
    <w:rsid w:val="00590E01"/>
    <w:rPr>
      <w:b/>
      <w:sz w:val="20"/>
    </w:rPr>
  </w:style>
  <w:style w:type="character" w:customStyle="1" w:styleId="ListLabel227">
    <w:name w:val="ListLabel 227"/>
    <w:rsid w:val="00590E01"/>
  </w:style>
  <w:style w:type="character" w:customStyle="1" w:styleId="ListLabel228">
    <w:name w:val="ListLabel 228"/>
    <w:rsid w:val="00590E01"/>
  </w:style>
  <w:style w:type="character" w:customStyle="1" w:styleId="ListLabel229">
    <w:name w:val="ListLabel 229"/>
    <w:rsid w:val="00590E01"/>
  </w:style>
  <w:style w:type="character" w:customStyle="1" w:styleId="ListLabel230">
    <w:name w:val="ListLabel 230"/>
    <w:rsid w:val="00590E01"/>
  </w:style>
  <w:style w:type="character" w:customStyle="1" w:styleId="ListLabel231">
    <w:name w:val="ListLabel 231"/>
    <w:rsid w:val="00590E01"/>
  </w:style>
  <w:style w:type="character" w:customStyle="1" w:styleId="ListLabel232">
    <w:name w:val="ListLabel 232"/>
    <w:rsid w:val="00590E01"/>
  </w:style>
  <w:style w:type="character" w:customStyle="1" w:styleId="ListLabel233">
    <w:name w:val="ListLabel 233"/>
    <w:rsid w:val="00590E01"/>
  </w:style>
  <w:style w:type="character" w:customStyle="1" w:styleId="ListLabel234">
    <w:name w:val="ListLabel 234"/>
    <w:rsid w:val="00590E01"/>
  </w:style>
  <w:style w:type="character" w:customStyle="1" w:styleId="ListLabel235">
    <w:name w:val="ListLabel 235"/>
    <w:rsid w:val="00590E01"/>
    <w:rPr>
      <w:sz w:val="20"/>
    </w:rPr>
  </w:style>
  <w:style w:type="character" w:customStyle="1" w:styleId="ListLabel236">
    <w:name w:val="ListLabel 236"/>
    <w:rsid w:val="00590E01"/>
  </w:style>
  <w:style w:type="character" w:customStyle="1" w:styleId="ListLabel237">
    <w:name w:val="ListLabel 237"/>
    <w:rsid w:val="00590E01"/>
  </w:style>
  <w:style w:type="character" w:customStyle="1" w:styleId="ListLabel238">
    <w:name w:val="ListLabel 238"/>
    <w:rsid w:val="00590E01"/>
  </w:style>
  <w:style w:type="character" w:customStyle="1" w:styleId="ListLabel239">
    <w:name w:val="ListLabel 239"/>
    <w:rsid w:val="00590E01"/>
  </w:style>
  <w:style w:type="character" w:customStyle="1" w:styleId="ListLabel240">
    <w:name w:val="ListLabel 240"/>
    <w:rsid w:val="00590E01"/>
  </w:style>
  <w:style w:type="character" w:customStyle="1" w:styleId="ListLabel241">
    <w:name w:val="ListLabel 241"/>
    <w:rsid w:val="00590E01"/>
  </w:style>
  <w:style w:type="character" w:customStyle="1" w:styleId="ListLabel242">
    <w:name w:val="ListLabel 242"/>
    <w:rsid w:val="00590E01"/>
  </w:style>
  <w:style w:type="character" w:customStyle="1" w:styleId="ListLabel243">
    <w:name w:val="ListLabel 243"/>
    <w:rsid w:val="00590E01"/>
  </w:style>
  <w:style w:type="character" w:customStyle="1" w:styleId="ListLabel244">
    <w:name w:val="ListLabel 244"/>
    <w:rsid w:val="00590E01"/>
    <w:rPr>
      <w:sz w:val="20"/>
    </w:rPr>
  </w:style>
  <w:style w:type="character" w:customStyle="1" w:styleId="ListLabel245">
    <w:name w:val="ListLabel 245"/>
    <w:rsid w:val="00590E01"/>
  </w:style>
  <w:style w:type="character" w:customStyle="1" w:styleId="ListLabel246">
    <w:name w:val="ListLabel 246"/>
    <w:rsid w:val="00590E01"/>
  </w:style>
  <w:style w:type="character" w:customStyle="1" w:styleId="ListLabel247">
    <w:name w:val="ListLabel 247"/>
    <w:rsid w:val="00590E01"/>
  </w:style>
  <w:style w:type="character" w:customStyle="1" w:styleId="ListLabel248">
    <w:name w:val="ListLabel 248"/>
    <w:rsid w:val="00590E01"/>
  </w:style>
  <w:style w:type="character" w:customStyle="1" w:styleId="ListLabel249">
    <w:name w:val="ListLabel 249"/>
    <w:rsid w:val="00590E01"/>
  </w:style>
  <w:style w:type="character" w:customStyle="1" w:styleId="ListLabel250">
    <w:name w:val="ListLabel 250"/>
    <w:rsid w:val="00590E01"/>
  </w:style>
  <w:style w:type="character" w:customStyle="1" w:styleId="ListLabel251">
    <w:name w:val="ListLabel 251"/>
    <w:rsid w:val="00590E01"/>
  </w:style>
  <w:style w:type="character" w:customStyle="1" w:styleId="ListLabel252">
    <w:name w:val="ListLabel 252"/>
    <w:rsid w:val="00590E01"/>
  </w:style>
  <w:style w:type="character" w:customStyle="1" w:styleId="ListLabel253">
    <w:name w:val="ListLabel 253"/>
    <w:rsid w:val="00590E01"/>
    <w:rPr>
      <w:sz w:val="20"/>
    </w:rPr>
  </w:style>
  <w:style w:type="character" w:customStyle="1" w:styleId="ListLabel254">
    <w:name w:val="ListLabel 254"/>
    <w:rsid w:val="00590E01"/>
  </w:style>
  <w:style w:type="character" w:customStyle="1" w:styleId="ListLabel255">
    <w:name w:val="ListLabel 255"/>
    <w:rsid w:val="00590E01"/>
  </w:style>
  <w:style w:type="character" w:customStyle="1" w:styleId="ListLabel256">
    <w:name w:val="ListLabel 256"/>
    <w:rsid w:val="00590E01"/>
  </w:style>
  <w:style w:type="character" w:customStyle="1" w:styleId="ListLabel257">
    <w:name w:val="ListLabel 257"/>
    <w:rsid w:val="00590E01"/>
  </w:style>
  <w:style w:type="character" w:customStyle="1" w:styleId="ListLabel258">
    <w:name w:val="ListLabel 258"/>
    <w:rsid w:val="00590E01"/>
  </w:style>
  <w:style w:type="character" w:customStyle="1" w:styleId="ListLabel259">
    <w:name w:val="ListLabel 259"/>
    <w:rsid w:val="00590E01"/>
  </w:style>
  <w:style w:type="character" w:customStyle="1" w:styleId="ListLabel260">
    <w:name w:val="ListLabel 260"/>
    <w:rsid w:val="00590E01"/>
  </w:style>
  <w:style w:type="character" w:customStyle="1" w:styleId="ListLabel261">
    <w:name w:val="ListLabel 261"/>
    <w:rsid w:val="00590E01"/>
  </w:style>
  <w:style w:type="character" w:customStyle="1" w:styleId="ListLabel262">
    <w:name w:val="ListLabel 262"/>
    <w:rsid w:val="00590E01"/>
    <w:rPr>
      <w:sz w:val="20"/>
    </w:rPr>
  </w:style>
  <w:style w:type="character" w:customStyle="1" w:styleId="ListLabel263">
    <w:name w:val="ListLabel 263"/>
    <w:rsid w:val="00590E01"/>
  </w:style>
  <w:style w:type="character" w:customStyle="1" w:styleId="ListLabel264">
    <w:name w:val="ListLabel 264"/>
    <w:rsid w:val="00590E01"/>
  </w:style>
  <w:style w:type="character" w:customStyle="1" w:styleId="ListLabel265">
    <w:name w:val="ListLabel 265"/>
    <w:rsid w:val="00590E01"/>
  </w:style>
  <w:style w:type="character" w:customStyle="1" w:styleId="ListLabel266">
    <w:name w:val="ListLabel 266"/>
    <w:rsid w:val="00590E01"/>
  </w:style>
  <w:style w:type="character" w:customStyle="1" w:styleId="ListLabel267">
    <w:name w:val="ListLabel 267"/>
    <w:rsid w:val="00590E01"/>
  </w:style>
  <w:style w:type="character" w:customStyle="1" w:styleId="ListLabel268">
    <w:name w:val="ListLabel 268"/>
    <w:rsid w:val="00590E01"/>
  </w:style>
  <w:style w:type="character" w:customStyle="1" w:styleId="ListLabel269">
    <w:name w:val="ListLabel 269"/>
    <w:rsid w:val="00590E01"/>
  </w:style>
  <w:style w:type="character" w:customStyle="1" w:styleId="ListLabel270">
    <w:name w:val="ListLabel 270"/>
    <w:rsid w:val="00590E01"/>
  </w:style>
  <w:style w:type="character" w:customStyle="1" w:styleId="ListLabel271">
    <w:name w:val="ListLabel 271"/>
    <w:rsid w:val="00590E01"/>
    <w:rPr>
      <w:sz w:val="20"/>
    </w:rPr>
  </w:style>
  <w:style w:type="character" w:customStyle="1" w:styleId="ListLabel272">
    <w:name w:val="ListLabel 272"/>
    <w:rsid w:val="00590E01"/>
  </w:style>
  <w:style w:type="character" w:customStyle="1" w:styleId="ListLabel273">
    <w:name w:val="ListLabel 273"/>
    <w:rsid w:val="00590E01"/>
  </w:style>
  <w:style w:type="character" w:customStyle="1" w:styleId="ListLabel274">
    <w:name w:val="ListLabel 274"/>
    <w:rsid w:val="00590E01"/>
  </w:style>
  <w:style w:type="character" w:customStyle="1" w:styleId="ListLabel275">
    <w:name w:val="ListLabel 275"/>
    <w:rsid w:val="00590E01"/>
  </w:style>
  <w:style w:type="character" w:customStyle="1" w:styleId="ListLabel276">
    <w:name w:val="ListLabel 276"/>
    <w:rsid w:val="00590E01"/>
  </w:style>
  <w:style w:type="character" w:customStyle="1" w:styleId="ListLabel277">
    <w:name w:val="ListLabel 277"/>
    <w:rsid w:val="00590E01"/>
  </w:style>
  <w:style w:type="character" w:customStyle="1" w:styleId="ListLabel278">
    <w:name w:val="ListLabel 278"/>
    <w:rsid w:val="00590E01"/>
  </w:style>
  <w:style w:type="character" w:customStyle="1" w:styleId="ListLabel279">
    <w:name w:val="ListLabel 279"/>
    <w:rsid w:val="00590E01"/>
  </w:style>
  <w:style w:type="character" w:customStyle="1" w:styleId="ListLabel280">
    <w:name w:val="ListLabel 280"/>
    <w:rsid w:val="00590E01"/>
    <w:rPr>
      <w:sz w:val="20"/>
    </w:rPr>
  </w:style>
  <w:style w:type="character" w:customStyle="1" w:styleId="ListLabel281">
    <w:name w:val="ListLabel 281"/>
    <w:rsid w:val="00590E01"/>
  </w:style>
  <w:style w:type="character" w:customStyle="1" w:styleId="ListLabel282">
    <w:name w:val="ListLabel 282"/>
    <w:rsid w:val="00590E01"/>
  </w:style>
  <w:style w:type="character" w:customStyle="1" w:styleId="ListLabel283">
    <w:name w:val="ListLabel 283"/>
    <w:rsid w:val="00590E01"/>
  </w:style>
  <w:style w:type="character" w:customStyle="1" w:styleId="ListLabel284">
    <w:name w:val="ListLabel 284"/>
    <w:rsid w:val="00590E01"/>
  </w:style>
  <w:style w:type="character" w:customStyle="1" w:styleId="ListLabel285">
    <w:name w:val="ListLabel 285"/>
    <w:rsid w:val="00590E01"/>
  </w:style>
  <w:style w:type="character" w:customStyle="1" w:styleId="ListLabel286">
    <w:name w:val="ListLabel 286"/>
    <w:rsid w:val="00590E01"/>
  </w:style>
  <w:style w:type="character" w:customStyle="1" w:styleId="ListLabel287">
    <w:name w:val="ListLabel 287"/>
    <w:rsid w:val="00590E01"/>
  </w:style>
  <w:style w:type="character" w:customStyle="1" w:styleId="ListLabel288">
    <w:name w:val="ListLabel 288"/>
    <w:rsid w:val="00590E01"/>
  </w:style>
  <w:style w:type="character" w:customStyle="1" w:styleId="ListLabel289">
    <w:name w:val="ListLabel 289"/>
    <w:rsid w:val="00590E01"/>
    <w:rPr>
      <w:b/>
      <w:color w:val="00000A"/>
      <w:sz w:val="20"/>
    </w:rPr>
  </w:style>
  <w:style w:type="character" w:customStyle="1" w:styleId="ListLabel290">
    <w:name w:val="ListLabel 290"/>
    <w:rsid w:val="00590E01"/>
  </w:style>
  <w:style w:type="character" w:customStyle="1" w:styleId="ListLabel291">
    <w:name w:val="ListLabel 291"/>
    <w:rsid w:val="00590E01"/>
  </w:style>
  <w:style w:type="character" w:customStyle="1" w:styleId="ListLabel292">
    <w:name w:val="ListLabel 292"/>
    <w:rsid w:val="00590E01"/>
  </w:style>
  <w:style w:type="character" w:customStyle="1" w:styleId="ListLabel293">
    <w:name w:val="ListLabel 293"/>
    <w:rsid w:val="00590E01"/>
  </w:style>
  <w:style w:type="character" w:customStyle="1" w:styleId="ListLabel294">
    <w:name w:val="ListLabel 294"/>
    <w:rsid w:val="00590E01"/>
  </w:style>
  <w:style w:type="character" w:customStyle="1" w:styleId="ListLabel295">
    <w:name w:val="ListLabel 295"/>
    <w:rsid w:val="00590E01"/>
  </w:style>
  <w:style w:type="character" w:customStyle="1" w:styleId="ListLabel296">
    <w:name w:val="ListLabel 296"/>
    <w:rsid w:val="00590E01"/>
  </w:style>
  <w:style w:type="character" w:customStyle="1" w:styleId="ListLabel297">
    <w:name w:val="ListLabel 297"/>
    <w:rsid w:val="00590E01"/>
  </w:style>
  <w:style w:type="character" w:customStyle="1" w:styleId="ListLabel298">
    <w:name w:val="ListLabel 298"/>
    <w:rsid w:val="00590E01"/>
    <w:rPr>
      <w:b/>
      <w:color w:val="00000A"/>
      <w:sz w:val="20"/>
    </w:rPr>
  </w:style>
  <w:style w:type="character" w:customStyle="1" w:styleId="Bullets">
    <w:name w:val="Bullets"/>
    <w:rsid w:val="00590E01"/>
    <w:rPr>
      <w:rFonts w:ascii="OpenSymbol" w:hAnsi="OpenSymbol"/>
    </w:rPr>
  </w:style>
  <w:style w:type="character" w:customStyle="1" w:styleId="StrongEmphasis">
    <w:name w:val="Strong Emphasis"/>
    <w:rsid w:val="00590E01"/>
    <w:rPr>
      <w:b/>
    </w:rPr>
  </w:style>
  <w:style w:type="character" w:customStyle="1" w:styleId="ListLabel299">
    <w:name w:val="ListLabel 299"/>
    <w:rsid w:val="00590E01"/>
    <w:rPr>
      <w:sz w:val="20"/>
    </w:rPr>
  </w:style>
  <w:style w:type="character" w:customStyle="1" w:styleId="ListLabel300">
    <w:name w:val="ListLabel 300"/>
    <w:rsid w:val="00590E01"/>
  </w:style>
  <w:style w:type="character" w:customStyle="1" w:styleId="ListLabel301">
    <w:name w:val="ListLabel 301"/>
    <w:rsid w:val="00590E01"/>
  </w:style>
  <w:style w:type="character" w:customStyle="1" w:styleId="ListLabel302">
    <w:name w:val="ListLabel 302"/>
    <w:rsid w:val="00590E01"/>
  </w:style>
  <w:style w:type="character" w:customStyle="1" w:styleId="ListLabel303">
    <w:name w:val="ListLabel 303"/>
    <w:rsid w:val="00590E01"/>
  </w:style>
  <w:style w:type="character" w:customStyle="1" w:styleId="ListLabel304">
    <w:name w:val="ListLabel 304"/>
    <w:rsid w:val="00590E01"/>
  </w:style>
  <w:style w:type="character" w:customStyle="1" w:styleId="ListLabel305">
    <w:name w:val="ListLabel 305"/>
    <w:rsid w:val="00590E01"/>
  </w:style>
  <w:style w:type="character" w:customStyle="1" w:styleId="ListLabel306">
    <w:name w:val="ListLabel 306"/>
    <w:rsid w:val="00590E01"/>
  </w:style>
  <w:style w:type="character" w:customStyle="1" w:styleId="ListLabel307">
    <w:name w:val="ListLabel 307"/>
    <w:rsid w:val="00590E01"/>
  </w:style>
  <w:style w:type="character" w:customStyle="1" w:styleId="ListLabel308">
    <w:name w:val="ListLabel 308"/>
    <w:rsid w:val="00590E01"/>
    <w:rPr>
      <w:sz w:val="20"/>
    </w:rPr>
  </w:style>
  <w:style w:type="character" w:customStyle="1" w:styleId="ListLabel309">
    <w:name w:val="ListLabel 309"/>
    <w:rsid w:val="00590E01"/>
    <w:rPr>
      <w:sz w:val="20"/>
    </w:rPr>
  </w:style>
  <w:style w:type="character" w:customStyle="1" w:styleId="ListLabel310">
    <w:name w:val="ListLabel 310"/>
    <w:rsid w:val="00590E01"/>
  </w:style>
  <w:style w:type="character" w:customStyle="1" w:styleId="ListLabel311">
    <w:name w:val="ListLabel 311"/>
    <w:rsid w:val="00590E01"/>
  </w:style>
  <w:style w:type="character" w:customStyle="1" w:styleId="ListLabel312">
    <w:name w:val="ListLabel 312"/>
    <w:rsid w:val="00590E01"/>
  </w:style>
  <w:style w:type="character" w:customStyle="1" w:styleId="ListLabel313">
    <w:name w:val="ListLabel 313"/>
    <w:rsid w:val="00590E01"/>
  </w:style>
  <w:style w:type="character" w:customStyle="1" w:styleId="ListLabel314">
    <w:name w:val="ListLabel 314"/>
    <w:rsid w:val="00590E01"/>
  </w:style>
  <w:style w:type="character" w:customStyle="1" w:styleId="ListLabel315">
    <w:name w:val="ListLabel 315"/>
    <w:rsid w:val="00590E01"/>
  </w:style>
  <w:style w:type="character" w:customStyle="1" w:styleId="ListLabel316">
    <w:name w:val="ListLabel 316"/>
    <w:rsid w:val="00590E01"/>
  </w:style>
  <w:style w:type="character" w:customStyle="1" w:styleId="ListLabel317">
    <w:name w:val="ListLabel 317"/>
    <w:rsid w:val="00590E01"/>
  </w:style>
  <w:style w:type="character" w:customStyle="1" w:styleId="ListLabel318">
    <w:name w:val="ListLabel 318"/>
    <w:rsid w:val="00590E01"/>
    <w:rPr>
      <w:sz w:val="20"/>
    </w:rPr>
  </w:style>
  <w:style w:type="character" w:customStyle="1" w:styleId="ListLabel319">
    <w:name w:val="ListLabel 319"/>
    <w:rsid w:val="00590E01"/>
  </w:style>
  <w:style w:type="character" w:customStyle="1" w:styleId="ListLabel320">
    <w:name w:val="ListLabel 320"/>
    <w:rsid w:val="00590E01"/>
  </w:style>
  <w:style w:type="character" w:customStyle="1" w:styleId="ListLabel321">
    <w:name w:val="ListLabel 321"/>
    <w:rsid w:val="00590E01"/>
  </w:style>
  <w:style w:type="character" w:customStyle="1" w:styleId="ListLabel322">
    <w:name w:val="ListLabel 322"/>
    <w:rsid w:val="00590E01"/>
  </w:style>
  <w:style w:type="character" w:customStyle="1" w:styleId="ListLabel323">
    <w:name w:val="ListLabel 323"/>
    <w:rsid w:val="00590E01"/>
  </w:style>
  <w:style w:type="character" w:customStyle="1" w:styleId="ListLabel324">
    <w:name w:val="ListLabel 324"/>
    <w:rsid w:val="00590E01"/>
  </w:style>
  <w:style w:type="character" w:customStyle="1" w:styleId="ListLabel325">
    <w:name w:val="ListLabel 325"/>
    <w:rsid w:val="00590E01"/>
  </w:style>
  <w:style w:type="character" w:customStyle="1" w:styleId="ListLabel326">
    <w:name w:val="ListLabel 326"/>
    <w:rsid w:val="00590E01"/>
  </w:style>
  <w:style w:type="character" w:customStyle="1" w:styleId="ListLabel327">
    <w:name w:val="ListLabel 327"/>
    <w:rsid w:val="00590E01"/>
    <w:rPr>
      <w:b/>
      <w:sz w:val="20"/>
    </w:rPr>
  </w:style>
  <w:style w:type="character" w:customStyle="1" w:styleId="ListLabel328">
    <w:name w:val="ListLabel 328"/>
    <w:rsid w:val="00590E01"/>
  </w:style>
  <w:style w:type="character" w:customStyle="1" w:styleId="ListLabel329">
    <w:name w:val="ListLabel 329"/>
    <w:rsid w:val="00590E01"/>
  </w:style>
  <w:style w:type="character" w:customStyle="1" w:styleId="ListLabel330">
    <w:name w:val="ListLabel 330"/>
    <w:rsid w:val="00590E01"/>
  </w:style>
  <w:style w:type="character" w:customStyle="1" w:styleId="ListLabel331">
    <w:name w:val="ListLabel 331"/>
    <w:rsid w:val="00590E01"/>
  </w:style>
  <w:style w:type="character" w:customStyle="1" w:styleId="ListLabel332">
    <w:name w:val="ListLabel 332"/>
    <w:rsid w:val="00590E01"/>
  </w:style>
  <w:style w:type="character" w:customStyle="1" w:styleId="ListLabel333">
    <w:name w:val="ListLabel 333"/>
    <w:rsid w:val="00590E01"/>
  </w:style>
  <w:style w:type="character" w:customStyle="1" w:styleId="ListLabel334">
    <w:name w:val="ListLabel 334"/>
    <w:rsid w:val="00590E01"/>
  </w:style>
  <w:style w:type="character" w:customStyle="1" w:styleId="ListLabel335">
    <w:name w:val="ListLabel 335"/>
    <w:rsid w:val="00590E01"/>
  </w:style>
  <w:style w:type="character" w:customStyle="1" w:styleId="ListLabel336">
    <w:name w:val="ListLabel 336"/>
    <w:rsid w:val="00590E01"/>
    <w:rPr>
      <w:sz w:val="20"/>
    </w:rPr>
  </w:style>
  <w:style w:type="character" w:customStyle="1" w:styleId="ListLabel337">
    <w:name w:val="ListLabel 337"/>
    <w:rsid w:val="00590E01"/>
  </w:style>
  <w:style w:type="character" w:customStyle="1" w:styleId="ListLabel338">
    <w:name w:val="ListLabel 338"/>
    <w:rsid w:val="00590E01"/>
  </w:style>
  <w:style w:type="character" w:customStyle="1" w:styleId="ListLabel339">
    <w:name w:val="ListLabel 339"/>
    <w:rsid w:val="00590E01"/>
  </w:style>
  <w:style w:type="character" w:customStyle="1" w:styleId="ListLabel340">
    <w:name w:val="ListLabel 340"/>
    <w:rsid w:val="00590E01"/>
  </w:style>
  <w:style w:type="character" w:customStyle="1" w:styleId="ListLabel341">
    <w:name w:val="ListLabel 341"/>
    <w:rsid w:val="00590E01"/>
  </w:style>
  <w:style w:type="character" w:customStyle="1" w:styleId="ListLabel342">
    <w:name w:val="ListLabel 342"/>
    <w:rsid w:val="00590E01"/>
  </w:style>
  <w:style w:type="character" w:customStyle="1" w:styleId="ListLabel343">
    <w:name w:val="ListLabel 343"/>
    <w:rsid w:val="00590E01"/>
  </w:style>
  <w:style w:type="character" w:customStyle="1" w:styleId="ListLabel344">
    <w:name w:val="ListLabel 344"/>
    <w:rsid w:val="00590E01"/>
  </w:style>
  <w:style w:type="character" w:customStyle="1" w:styleId="ListLabel345">
    <w:name w:val="ListLabel 345"/>
    <w:rsid w:val="00590E01"/>
    <w:rPr>
      <w:sz w:val="20"/>
    </w:rPr>
  </w:style>
  <w:style w:type="character" w:customStyle="1" w:styleId="ListLabel346">
    <w:name w:val="ListLabel 346"/>
    <w:rsid w:val="00590E01"/>
  </w:style>
  <w:style w:type="character" w:customStyle="1" w:styleId="ListLabel347">
    <w:name w:val="ListLabel 347"/>
    <w:rsid w:val="00590E01"/>
  </w:style>
  <w:style w:type="character" w:customStyle="1" w:styleId="ListLabel348">
    <w:name w:val="ListLabel 348"/>
    <w:rsid w:val="00590E01"/>
  </w:style>
  <w:style w:type="character" w:customStyle="1" w:styleId="ListLabel349">
    <w:name w:val="ListLabel 349"/>
    <w:rsid w:val="00590E01"/>
  </w:style>
  <w:style w:type="character" w:customStyle="1" w:styleId="ListLabel350">
    <w:name w:val="ListLabel 350"/>
    <w:rsid w:val="00590E01"/>
  </w:style>
  <w:style w:type="character" w:customStyle="1" w:styleId="ListLabel351">
    <w:name w:val="ListLabel 351"/>
    <w:rsid w:val="00590E01"/>
  </w:style>
  <w:style w:type="character" w:customStyle="1" w:styleId="ListLabel352">
    <w:name w:val="ListLabel 352"/>
    <w:rsid w:val="00590E01"/>
  </w:style>
  <w:style w:type="character" w:customStyle="1" w:styleId="ListLabel353">
    <w:name w:val="ListLabel 353"/>
    <w:rsid w:val="00590E01"/>
  </w:style>
  <w:style w:type="character" w:customStyle="1" w:styleId="ListLabel354">
    <w:name w:val="ListLabel 354"/>
    <w:rsid w:val="00590E01"/>
    <w:rPr>
      <w:sz w:val="20"/>
    </w:rPr>
  </w:style>
  <w:style w:type="character" w:customStyle="1" w:styleId="ListLabel355">
    <w:name w:val="ListLabel 355"/>
    <w:rsid w:val="00590E01"/>
  </w:style>
  <w:style w:type="character" w:customStyle="1" w:styleId="ListLabel356">
    <w:name w:val="ListLabel 356"/>
    <w:rsid w:val="00590E01"/>
  </w:style>
  <w:style w:type="character" w:customStyle="1" w:styleId="ListLabel357">
    <w:name w:val="ListLabel 357"/>
    <w:rsid w:val="00590E01"/>
  </w:style>
  <w:style w:type="character" w:customStyle="1" w:styleId="ListLabel358">
    <w:name w:val="ListLabel 358"/>
    <w:rsid w:val="00590E01"/>
  </w:style>
  <w:style w:type="character" w:customStyle="1" w:styleId="ListLabel359">
    <w:name w:val="ListLabel 359"/>
    <w:rsid w:val="00590E01"/>
  </w:style>
  <w:style w:type="character" w:customStyle="1" w:styleId="ListLabel360">
    <w:name w:val="ListLabel 360"/>
    <w:rsid w:val="00590E01"/>
  </w:style>
  <w:style w:type="character" w:customStyle="1" w:styleId="ListLabel361">
    <w:name w:val="ListLabel 361"/>
    <w:rsid w:val="00590E01"/>
  </w:style>
  <w:style w:type="character" w:customStyle="1" w:styleId="ListLabel362">
    <w:name w:val="ListLabel 362"/>
    <w:rsid w:val="00590E01"/>
  </w:style>
  <w:style w:type="character" w:customStyle="1" w:styleId="ListLabel363">
    <w:name w:val="ListLabel 363"/>
    <w:rsid w:val="00590E01"/>
    <w:rPr>
      <w:sz w:val="20"/>
    </w:rPr>
  </w:style>
  <w:style w:type="character" w:customStyle="1" w:styleId="ListLabel364">
    <w:name w:val="ListLabel 364"/>
    <w:rsid w:val="00590E01"/>
  </w:style>
  <w:style w:type="character" w:customStyle="1" w:styleId="ListLabel365">
    <w:name w:val="ListLabel 365"/>
    <w:rsid w:val="00590E01"/>
  </w:style>
  <w:style w:type="character" w:customStyle="1" w:styleId="ListLabel366">
    <w:name w:val="ListLabel 366"/>
    <w:rsid w:val="00590E01"/>
  </w:style>
  <w:style w:type="character" w:customStyle="1" w:styleId="ListLabel367">
    <w:name w:val="ListLabel 367"/>
    <w:rsid w:val="00590E01"/>
  </w:style>
  <w:style w:type="character" w:customStyle="1" w:styleId="ListLabel368">
    <w:name w:val="ListLabel 368"/>
    <w:rsid w:val="00590E01"/>
  </w:style>
  <w:style w:type="character" w:customStyle="1" w:styleId="ListLabel369">
    <w:name w:val="ListLabel 369"/>
    <w:rsid w:val="00590E01"/>
  </w:style>
  <w:style w:type="character" w:customStyle="1" w:styleId="ListLabel370">
    <w:name w:val="ListLabel 370"/>
    <w:rsid w:val="00590E01"/>
  </w:style>
  <w:style w:type="character" w:customStyle="1" w:styleId="ListLabel371">
    <w:name w:val="ListLabel 371"/>
    <w:rsid w:val="00590E01"/>
  </w:style>
  <w:style w:type="character" w:customStyle="1" w:styleId="ListLabel372">
    <w:name w:val="ListLabel 372"/>
    <w:rsid w:val="00590E01"/>
    <w:rPr>
      <w:sz w:val="20"/>
    </w:rPr>
  </w:style>
  <w:style w:type="character" w:customStyle="1" w:styleId="ListLabel373">
    <w:name w:val="ListLabel 373"/>
    <w:rsid w:val="00590E01"/>
  </w:style>
  <w:style w:type="character" w:customStyle="1" w:styleId="ListLabel374">
    <w:name w:val="ListLabel 374"/>
    <w:rsid w:val="00590E01"/>
  </w:style>
  <w:style w:type="character" w:customStyle="1" w:styleId="ListLabel375">
    <w:name w:val="ListLabel 375"/>
    <w:rsid w:val="00590E01"/>
  </w:style>
  <w:style w:type="character" w:customStyle="1" w:styleId="ListLabel376">
    <w:name w:val="ListLabel 376"/>
    <w:rsid w:val="00590E01"/>
  </w:style>
  <w:style w:type="character" w:customStyle="1" w:styleId="ListLabel377">
    <w:name w:val="ListLabel 377"/>
    <w:rsid w:val="00590E01"/>
  </w:style>
  <w:style w:type="character" w:customStyle="1" w:styleId="ListLabel378">
    <w:name w:val="ListLabel 378"/>
    <w:rsid w:val="00590E01"/>
  </w:style>
  <w:style w:type="character" w:customStyle="1" w:styleId="ListLabel379">
    <w:name w:val="ListLabel 379"/>
    <w:rsid w:val="00590E01"/>
  </w:style>
  <w:style w:type="character" w:customStyle="1" w:styleId="ListLabel380">
    <w:name w:val="ListLabel 380"/>
    <w:rsid w:val="00590E01"/>
  </w:style>
  <w:style w:type="character" w:customStyle="1" w:styleId="ListLabel381">
    <w:name w:val="ListLabel 381"/>
    <w:rsid w:val="00590E01"/>
    <w:rPr>
      <w:b/>
      <w:color w:val="00000A"/>
      <w:sz w:val="20"/>
    </w:rPr>
  </w:style>
  <w:style w:type="character" w:customStyle="1" w:styleId="ListLabel382">
    <w:name w:val="ListLabel 382"/>
    <w:rsid w:val="00590E01"/>
  </w:style>
  <w:style w:type="character" w:customStyle="1" w:styleId="ListLabel383">
    <w:name w:val="ListLabel 383"/>
    <w:rsid w:val="00590E01"/>
  </w:style>
  <w:style w:type="character" w:customStyle="1" w:styleId="ListLabel384">
    <w:name w:val="ListLabel 384"/>
    <w:rsid w:val="00590E01"/>
  </w:style>
  <w:style w:type="character" w:customStyle="1" w:styleId="ListLabel385">
    <w:name w:val="ListLabel 385"/>
    <w:rsid w:val="00590E01"/>
  </w:style>
  <w:style w:type="character" w:customStyle="1" w:styleId="ListLabel386">
    <w:name w:val="ListLabel 386"/>
    <w:rsid w:val="00590E01"/>
  </w:style>
  <w:style w:type="character" w:customStyle="1" w:styleId="ListLabel387">
    <w:name w:val="ListLabel 387"/>
    <w:rsid w:val="00590E01"/>
  </w:style>
  <w:style w:type="character" w:customStyle="1" w:styleId="ListLabel388">
    <w:name w:val="ListLabel 388"/>
    <w:rsid w:val="00590E01"/>
  </w:style>
  <w:style w:type="character" w:customStyle="1" w:styleId="ListLabel389">
    <w:name w:val="ListLabel 389"/>
    <w:rsid w:val="00590E01"/>
  </w:style>
  <w:style w:type="character" w:customStyle="1" w:styleId="ListLabel390">
    <w:name w:val="ListLabel 390"/>
    <w:rsid w:val="00590E01"/>
    <w:rPr>
      <w:b/>
      <w:color w:val="00000A"/>
      <w:sz w:val="20"/>
    </w:rPr>
  </w:style>
  <w:style w:type="character" w:customStyle="1" w:styleId="ListLabel391">
    <w:name w:val="ListLabel 391"/>
    <w:rsid w:val="00590E01"/>
  </w:style>
  <w:style w:type="character" w:customStyle="1" w:styleId="ListLabel392">
    <w:name w:val="ListLabel 392"/>
    <w:rsid w:val="00590E01"/>
  </w:style>
  <w:style w:type="character" w:customStyle="1" w:styleId="ListLabel393">
    <w:name w:val="ListLabel 393"/>
    <w:rsid w:val="00590E01"/>
  </w:style>
  <w:style w:type="character" w:customStyle="1" w:styleId="ListLabel394">
    <w:name w:val="ListLabel 394"/>
    <w:rsid w:val="00590E01"/>
  </w:style>
  <w:style w:type="character" w:customStyle="1" w:styleId="ListLabel395">
    <w:name w:val="ListLabel 395"/>
    <w:rsid w:val="00590E01"/>
  </w:style>
  <w:style w:type="character" w:customStyle="1" w:styleId="ListLabel396">
    <w:name w:val="ListLabel 396"/>
    <w:rsid w:val="00590E01"/>
  </w:style>
  <w:style w:type="character" w:customStyle="1" w:styleId="ListLabel397">
    <w:name w:val="ListLabel 397"/>
    <w:rsid w:val="00590E01"/>
  </w:style>
  <w:style w:type="character" w:customStyle="1" w:styleId="ListLabel398">
    <w:name w:val="ListLabel 398"/>
    <w:rsid w:val="00590E01"/>
  </w:style>
  <w:style w:type="paragraph" w:customStyle="1" w:styleId="Caption1">
    <w:name w:val="Caption1"/>
    <w:basedOn w:val="a3"/>
    <w:rsid w:val="00590E01"/>
    <w:pPr>
      <w:suppressLineNumbers/>
      <w:spacing w:before="120" w:after="120"/>
    </w:pPr>
    <w:rPr>
      <w:rFonts w:cs="FreeSans"/>
      <w:i/>
      <w:iCs/>
      <w:color w:val="00000A"/>
    </w:rPr>
  </w:style>
  <w:style w:type="paragraph" w:customStyle="1" w:styleId="Footer1">
    <w:name w:val="Footer1"/>
    <w:basedOn w:val="a3"/>
    <w:rsid w:val="00590E01"/>
    <w:pPr>
      <w:tabs>
        <w:tab w:val="center" w:pos="4677"/>
        <w:tab w:val="right" w:pos="9355"/>
      </w:tabs>
    </w:pPr>
    <w:rPr>
      <w:color w:val="00000A"/>
    </w:rPr>
  </w:style>
  <w:style w:type="paragraph" w:customStyle="1" w:styleId="Header2">
    <w:name w:val="Header2"/>
    <w:basedOn w:val="a3"/>
    <w:rsid w:val="00590E01"/>
    <w:pPr>
      <w:tabs>
        <w:tab w:val="center" w:pos="4677"/>
        <w:tab w:val="right" w:pos="9355"/>
      </w:tabs>
    </w:pPr>
    <w:rPr>
      <w:color w:val="00000A"/>
    </w:rPr>
  </w:style>
  <w:style w:type="paragraph" w:customStyle="1" w:styleId="TOC11">
    <w:name w:val="TOC 11"/>
    <w:basedOn w:val="a3"/>
    <w:rsid w:val="00590E01"/>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590E01"/>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590E01"/>
    <w:pPr>
      <w:ind w:left="238"/>
    </w:pPr>
    <w:rPr>
      <w:color w:val="00000A"/>
    </w:rPr>
  </w:style>
  <w:style w:type="paragraph" w:customStyle="1" w:styleId="1fffffffc">
    <w:name w:val="ͮ𬠫1"/>
    <w:rsid w:val="00590E01"/>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590E01"/>
    <w:pPr>
      <w:ind w:left="480"/>
    </w:pPr>
    <w:rPr>
      <w:color w:val="00000A"/>
    </w:rPr>
  </w:style>
  <w:style w:type="paragraph" w:customStyle="1" w:styleId="TOC41">
    <w:name w:val="TOC 41"/>
    <w:basedOn w:val="a3"/>
    <w:rsid w:val="00590E01"/>
    <w:pPr>
      <w:widowControl w:val="0"/>
      <w:tabs>
        <w:tab w:val="left" w:pos="502"/>
        <w:tab w:val="left" w:pos="3330"/>
      </w:tabs>
      <w:ind w:left="502" w:hanging="720"/>
    </w:pPr>
    <w:rPr>
      <w:color w:val="00000A"/>
    </w:rPr>
  </w:style>
  <w:style w:type="paragraph" w:customStyle="1" w:styleId="TOC51">
    <w:name w:val="TOC 51"/>
    <w:basedOn w:val="a3"/>
    <w:rsid w:val="00590E01"/>
    <w:pPr>
      <w:spacing w:after="100" w:line="276" w:lineRule="auto"/>
      <w:ind w:left="880"/>
    </w:pPr>
    <w:rPr>
      <w:rFonts w:ascii="Calibri" w:hAnsi="Calibri"/>
      <w:color w:val="00000A"/>
      <w:sz w:val="22"/>
      <w:szCs w:val="22"/>
    </w:rPr>
  </w:style>
  <w:style w:type="paragraph" w:customStyle="1" w:styleId="TOC61">
    <w:name w:val="TOC 61"/>
    <w:basedOn w:val="a3"/>
    <w:rsid w:val="00590E01"/>
    <w:pPr>
      <w:spacing w:after="100" w:line="276" w:lineRule="auto"/>
      <w:ind w:left="1100"/>
    </w:pPr>
    <w:rPr>
      <w:rFonts w:ascii="Calibri" w:hAnsi="Calibri"/>
      <w:color w:val="00000A"/>
      <w:sz w:val="22"/>
      <w:szCs w:val="22"/>
    </w:rPr>
  </w:style>
  <w:style w:type="paragraph" w:customStyle="1" w:styleId="TOC71">
    <w:name w:val="TOC 71"/>
    <w:basedOn w:val="a3"/>
    <w:rsid w:val="00590E01"/>
    <w:pPr>
      <w:spacing w:after="100" w:line="276" w:lineRule="auto"/>
      <w:ind w:left="1320"/>
    </w:pPr>
    <w:rPr>
      <w:rFonts w:ascii="Calibri" w:hAnsi="Calibri"/>
      <w:color w:val="00000A"/>
      <w:sz w:val="22"/>
      <w:szCs w:val="22"/>
    </w:rPr>
  </w:style>
  <w:style w:type="paragraph" w:customStyle="1" w:styleId="TOC81">
    <w:name w:val="TOC 81"/>
    <w:basedOn w:val="a3"/>
    <w:rsid w:val="00590E01"/>
    <w:pPr>
      <w:spacing w:after="100" w:line="276" w:lineRule="auto"/>
      <w:ind w:left="1540"/>
    </w:pPr>
    <w:rPr>
      <w:rFonts w:ascii="Calibri" w:hAnsi="Calibri"/>
      <w:color w:val="00000A"/>
      <w:sz w:val="22"/>
      <w:szCs w:val="22"/>
    </w:rPr>
  </w:style>
  <w:style w:type="paragraph" w:customStyle="1" w:styleId="TOC91">
    <w:name w:val="TOC 91"/>
    <w:basedOn w:val="a3"/>
    <w:rsid w:val="00590E01"/>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590E01"/>
    <w:rPr>
      <w:color w:val="00000A"/>
    </w:rPr>
  </w:style>
  <w:style w:type="paragraph" w:customStyle="1" w:styleId="9b">
    <w:name w:val="Стиль9"/>
    <w:rsid w:val="00590E0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590E01"/>
    <w:rPr>
      <w:sz w:val="16"/>
    </w:rPr>
  </w:style>
  <w:style w:type="paragraph" w:customStyle="1" w:styleId="7f0">
    <w:name w:val="Знак7"/>
    <w:basedOn w:val="a3"/>
    <w:rsid w:val="00590E01"/>
    <w:pPr>
      <w:spacing w:after="160" w:line="240" w:lineRule="exact"/>
    </w:pPr>
    <w:rPr>
      <w:rFonts w:ascii="Verdana" w:hAnsi="Verdana"/>
      <w:sz w:val="20"/>
      <w:szCs w:val="20"/>
      <w:lang w:val="en-US" w:eastAsia="en-US"/>
    </w:rPr>
  </w:style>
  <w:style w:type="character" w:customStyle="1" w:styleId="6230">
    <w:name w:val="Знак Знак623"/>
    <w:rsid w:val="00590E01"/>
    <w:rPr>
      <w:rFonts w:ascii="Cambria" w:hAnsi="Cambria"/>
      <w:b/>
      <w:kern w:val="1"/>
      <w:sz w:val="32"/>
      <w:lang w:val="ru-RU" w:eastAsia="ar-SA" w:bidi="ar-SA"/>
    </w:rPr>
  </w:style>
  <w:style w:type="paragraph" w:customStyle="1" w:styleId="TOCHeading1">
    <w:name w:val="TOC Heading1"/>
    <w:basedOn w:val="11"/>
    <w:next w:val="a3"/>
    <w:rsid w:val="00590E01"/>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590E01"/>
    <w:rPr>
      <w:i/>
      <w:color w:val="000000"/>
      <w:sz w:val="24"/>
    </w:rPr>
  </w:style>
  <w:style w:type="character" w:customStyle="1" w:styleId="IntenseQuoteChar5">
    <w:name w:val="Intense Quote Char5"/>
    <w:locked/>
    <w:rsid w:val="00590E01"/>
    <w:rPr>
      <w:b/>
      <w:i/>
      <w:color w:val="4F81BD"/>
      <w:sz w:val="24"/>
    </w:rPr>
  </w:style>
  <w:style w:type="paragraph" w:customStyle="1" w:styleId="11ff0">
    <w:name w:val="Знак Знак Знак Знак Знак Знак Знак Знак Знак Знак Знак Знак Знак11"/>
    <w:basedOn w:val="a3"/>
    <w:rsid w:val="00590E01"/>
    <w:pPr>
      <w:spacing w:after="160" w:line="240" w:lineRule="exact"/>
    </w:pPr>
    <w:rPr>
      <w:rFonts w:ascii="Verdana" w:hAnsi="Verdana"/>
      <w:lang w:val="en-US" w:eastAsia="en-US"/>
    </w:rPr>
  </w:style>
  <w:style w:type="paragraph" w:customStyle="1" w:styleId="BodyText221">
    <w:name w:val="Body Text 221"/>
    <w:basedOn w:val="a3"/>
    <w:rsid w:val="00590E01"/>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590E01"/>
    <w:pPr>
      <w:suppressAutoHyphens/>
      <w:ind w:firstLine="454"/>
    </w:pPr>
    <w:rPr>
      <w:b/>
      <w:caps/>
      <w:lang w:eastAsia="zh-CN"/>
    </w:rPr>
  </w:style>
  <w:style w:type="paragraph" w:customStyle="1" w:styleId="Heading212">
    <w:name w:val="Heading 212"/>
    <w:basedOn w:val="a3"/>
    <w:next w:val="a3"/>
    <w:rsid w:val="00590E01"/>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590E01"/>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590E01"/>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590E01"/>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590E01"/>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590E01"/>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590E01"/>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590E01"/>
    <w:rPr>
      <w:rFonts w:ascii="Cambria" w:hAnsi="Cambria"/>
      <w:b/>
      <w:i/>
      <w:sz w:val="28"/>
    </w:rPr>
  </w:style>
  <w:style w:type="character" w:customStyle="1" w:styleId="7110">
    <w:name w:val="Знак Знак711"/>
    <w:rsid w:val="00590E01"/>
    <w:rPr>
      <w:sz w:val="16"/>
      <w:lang w:val="ru-RU" w:eastAsia="ru-RU"/>
    </w:rPr>
  </w:style>
  <w:style w:type="character" w:customStyle="1" w:styleId="1890">
    <w:name w:val="Знак Знак189"/>
    <w:rsid w:val="00590E01"/>
    <w:rPr>
      <w:rFonts w:ascii="Courier New" w:hAnsi="Courier New"/>
    </w:rPr>
  </w:style>
  <w:style w:type="character" w:customStyle="1" w:styleId="931">
    <w:name w:val="Знак Знак93"/>
    <w:locked/>
    <w:rsid w:val="00590E01"/>
    <w:rPr>
      <w:rFonts w:ascii="Tahoma" w:hAnsi="Tahoma"/>
      <w:lang w:val="ru-RU" w:eastAsia="ru-RU"/>
    </w:rPr>
  </w:style>
  <w:style w:type="character" w:customStyle="1" w:styleId="1330">
    <w:name w:val="Знак Знак133"/>
    <w:locked/>
    <w:rsid w:val="00590E01"/>
    <w:rPr>
      <w:lang w:val="ru-RU" w:eastAsia="ar-SA" w:bidi="ar-SA"/>
    </w:rPr>
  </w:style>
  <w:style w:type="character" w:customStyle="1" w:styleId="1133">
    <w:name w:val="Знак Знак113"/>
    <w:locked/>
    <w:rsid w:val="00590E01"/>
    <w:rPr>
      <w:sz w:val="28"/>
      <w:lang w:val="ru-RU" w:eastAsia="ru-RU"/>
    </w:rPr>
  </w:style>
  <w:style w:type="character" w:customStyle="1" w:styleId="1192">
    <w:name w:val="Знак1 Знак Знак19"/>
    <w:locked/>
    <w:rsid w:val="00590E01"/>
    <w:rPr>
      <w:rFonts w:ascii="Times New Roman" w:hAnsi="Times New Roman"/>
      <w:sz w:val="24"/>
      <w:lang w:eastAsia="ru-RU"/>
    </w:rPr>
  </w:style>
  <w:style w:type="character" w:customStyle="1" w:styleId="694">
    <w:name w:val="Знак6 Знак Знак9"/>
    <w:rsid w:val="00590E01"/>
    <w:rPr>
      <w:sz w:val="24"/>
      <w:lang w:val="ru-RU" w:eastAsia="ru-RU"/>
    </w:rPr>
  </w:style>
  <w:style w:type="character" w:customStyle="1" w:styleId="QuoteChar6">
    <w:name w:val="Quote Char6"/>
    <w:locked/>
    <w:rsid w:val="00590E01"/>
    <w:rPr>
      <w:rFonts w:ascii="Times New Roman" w:hAnsi="Times New Roman"/>
      <w:i/>
      <w:color w:val="000000"/>
      <w:sz w:val="24"/>
    </w:rPr>
  </w:style>
  <w:style w:type="character" w:customStyle="1" w:styleId="IntenseQuoteChar6">
    <w:name w:val="Intense Quote Char6"/>
    <w:locked/>
    <w:rsid w:val="00590E01"/>
    <w:rPr>
      <w:rFonts w:ascii="Times New Roman" w:hAnsi="Times New Roman"/>
      <w:b/>
      <w:i/>
      <w:color w:val="4F81BD"/>
      <w:sz w:val="24"/>
    </w:rPr>
  </w:style>
  <w:style w:type="character" w:customStyle="1" w:styleId="821">
    <w:name w:val="Знак Знак82"/>
    <w:locked/>
    <w:rsid w:val="00590E01"/>
    <w:rPr>
      <w:rFonts w:ascii="Arial" w:hAnsi="Arial"/>
      <w:sz w:val="24"/>
      <w:lang w:val="ru-RU" w:eastAsia="ru-RU"/>
    </w:rPr>
  </w:style>
  <w:style w:type="character" w:customStyle="1" w:styleId="2012">
    <w:name w:val="Знак Знак2012"/>
    <w:rsid w:val="00590E01"/>
    <w:rPr>
      <w:rFonts w:ascii="Arial" w:hAnsi="Arial"/>
      <w:sz w:val="22"/>
    </w:rPr>
  </w:style>
  <w:style w:type="character" w:customStyle="1" w:styleId="2014">
    <w:name w:val="Знак Знак2014"/>
    <w:rsid w:val="00590E01"/>
    <w:rPr>
      <w:rFonts w:ascii="Arial" w:hAnsi="Arial"/>
      <w:sz w:val="22"/>
    </w:rPr>
  </w:style>
  <w:style w:type="paragraph" w:customStyle="1" w:styleId="89">
    <w:name w:val="Абзац списка8"/>
    <w:basedOn w:val="a3"/>
    <w:rsid w:val="00590E01"/>
    <w:pPr>
      <w:spacing w:after="200" w:line="276" w:lineRule="auto"/>
      <w:ind w:left="720"/>
    </w:pPr>
    <w:rPr>
      <w:rFonts w:ascii="Calibri" w:hAnsi="Calibri"/>
      <w:sz w:val="22"/>
      <w:szCs w:val="22"/>
      <w:lang w:eastAsia="en-US"/>
    </w:rPr>
  </w:style>
  <w:style w:type="paragraph" w:customStyle="1" w:styleId="14a">
    <w:name w:val="Обычный14"/>
    <w:rsid w:val="00590E01"/>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590E01"/>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590E01"/>
    <w:pPr>
      <w:keepNext/>
      <w:widowControl/>
      <w:snapToGrid/>
      <w:ind w:left="0" w:firstLine="0"/>
      <w:outlineLvl w:val="2"/>
    </w:pPr>
    <w:rPr>
      <w:sz w:val="24"/>
    </w:rPr>
  </w:style>
  <w:style w:type="paragraph" w:customStyle="1" w:styleId="8a">
    <w:name w:val="Основной текст8"/>
    <w:basedOn w:val="14a"/>
    <w:rsid w:val="00590E01"/>
    <w:pPr>
      <w:widowControl/>
      <w:snapToGrid/>
      <w:spacing w:line="360" w:lineRule="auto"/>
      <w:ind w:left="0" w:firstLine="0"/>
    </w:pPr>
    <w:rPr>
      <w:sz w:val="24"/>
    </w:rPr>
  </w:style>
  <w:style w:type="numbering" w:customStyle="1" w:styleId="224">
    <w:name w:val="Стиль Стиль нумерованный + многоуровневый224"/>
    <w:rsid w:val="00590E01"/>
    <w:pPr>
      <w:numPr>
        <w:numId w:val="31"/>
      </w:numPr>
    </w:pPr>
  </w:style>
  <w:style w:type="paragraph" w:styleId="affe">
    <w:name w:val="Title"/>
    <w:basedOn w:val="a3"/>
    <w:next w:val="a3"/>
    <w:link w:val="54"/>
    <w:qFormat/>
    <w:rsid w:val="00590E01"/>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590E01"/>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892791">
      <w:bodyDiv w:val="1"/>
      <w:marLeft w:val="0"/>
      <w:marRight w:val="0"/>
      <w:marTop w:val="0"/>
      <w:marBottom w:val="0"/>
      <w:divBdr>
        <w:top w:val="none" w:sz="0" w:space="0" w:color="auto"/>
        <w:left w:val="none" w:sz="0" w:space="0" w:color="auto"/>
        <w:bottom w:val="none" w:sz="0" w:space="0" w:color="auto"/>
        <w:right w:val="none" w:sz="0" w:space="0" w:color="auto"/>
      </w:divBdr>
    </w:div>
    <w:div w:id="319426161">
      <w:bodyDiv w:val="1"/>
      <w:marLeft w:val="0"/>
      <w:marRight w:val="0"/>
      <w:marTop w:val="0"/>
      <w:marBottom w:val="0"/>
      <w:divBdr>
        <w:top w:val="none" w:sz="0" w:space="0" w:color="auto"/>
        <w:left w:val="none" w:sz="0" w:space="0" w:color="auto"/>
        <w:bottom w:val="none" w:sz="0" w:space="0" w:color="auto"/>
        <w:right w:val="none" w:sz="0" w:space="0" w:color="auto"/>
      </w:divBdr>
    </w:div>
    <w:div w:id="329797352">
      <w:bodyDiv w:val="1"/>
      <w:marLeft w:val="0"/>
      <w:marRight w:val="0"/>
      <w:marTop w:val="0"/>
      <w:marBottom w:val="0"/>
      <w:divBdr>
        <w:top w:val="none" w:sz="0" w:space="0" w:color="auto"/>
        <w:left w:val="none" w:sz="0" w:space="0" w:color="auto"/>
        <w:bottom w:val="none" w:sz="0" w:space="0" w:color="auto"/>
        <w:right w:val="none" w:sz="0" w:space="0" w:color="auto"/>
      </w:divBdr>
    </w:div>
    <w:div w:id="1602713532">
      <w:bodyDiv w:val="1"/>
      <w:marLeft w:val="0"/>
      <w:marRight w:val="0"/>
      <w:marTop w:val="0"/>
      <w:marBottom w:val="0"/>
      <w:divBdr>
        <w:top w:val="none" w:sz="0" w:space="0" w:color="auto"/>
        <w:left w:val="none" w:sz="0" w:space="0" w:color="auto"/>
        <w:bottom w:val="none" w:sz="0" w:space="0" w:color="auto"/>
        <w:right w:val="none" w:sz="0" w:space="0" w:color="auto"/>
      </w:divBdr>
    </w:div>
    <w:div w:id="1889680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s://psyjournals.ru/psyedu_ru/index.shtml"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profstandart.rosmintrud.ru/obshchiy-informatsionnyy-blok/natsionalnyy-reestr-professionalnykh-standartov/reestr-professionalnykh-standartov/"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math.msu.ru/"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hyperlink" Target="http://psyznaiyka.net/" TargetMode="Externa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flogist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13</Pages>
  <Words>5570</Words>
  <Characters>31750</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20</cp:revision>
  <cp:lastPrinted>2023-01-25T12:32:00Z</cp:lastPrinted>
  <dcterms:created xsi:type="dcterms:W3CDTF">2022-01-28T08:42:00Z</dcterms:created>
  <dcterms:modified xsi:type="dcterms:W3CDTF">2023-04-24T15:58:00Z</dcterms:modified>
</cp:coreProperties>
</file>